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05410" w14:textId="12E2D577" w:rsidR="00076D05" w:rsidRDefault="00076D05" w:rsidP="00076D05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r>
        <w:rPr>
          <w:rFonts w:ascii="Lato" w:hAnsi="Lato"/>
        </w:rPr>
        <w:t>This process applies to recovery of property owing to the Territory or agency</w:t>
      </w:r>
      <w:r w:rsidRPr="00E70B6D">
        <w:rPr>
          <w:rFonts w:ascii="Lato" w:hAnsi="Lato"/>
        </w:rPr>
        <w:t xml:space="preserve">. In this Appendix, TD means the </w:t>
      </w:r>
      <w:r w:rsidRPr="00E70B6D">
        <w:rPr>
          <w:rFonts w:ascii="Lato" w:hAnsi="Lato"/>
          <w:i/>
          <w:iCs/>
        </w:rPr>
        <w:t>Treasurer’s Direction on Losses, Write offs, Waivers and Postponements.</w:t>
      </w:r>
    </w:p>
    <w:p w14:paraId="3D7F664E" w14:textId="45E50787" w:rsidR="00BD43C0" w:rsidRDefault="007532DD" w:rsidP="00076D05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099A86F3" wp14:editId="22945ADC">
                <wp:simplePos x="0" y="0"/>
                <wp:positionH relativeFrom="margin">
                  <wp:posOffset>3060776</wp:posOffset>
                </wp:positionH>
                <wp:positionV relativeFrom="paragraph">
                  <wp:posOffset>56007</wp:posOffset>
                </wp:positionV>
                <wp:extent cx="5989955" cy="762000"/>
                <wp:effectExtent l="0" t="0" r="1079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955" cy="7620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96E050" w14:textId="052EA675" w:rsidR="00076D05" w:rsidRPr="00A878C4" w:rsidRDefault="00076D05" w:rsidP="00076D05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A878C4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(A1)</w:t>
                            </w:r>
                            <w:r w:rsidRPr="00A878C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Consider whether there is a reasonable suspicion that the recovery of property relates to suspected criminal conduct, and if so follow paragraphs 1</w:t>
                            </w:r>
                            <w:r w:rsidR="002F07C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1</w:t>
                            </w:r>
                            <w:r w:rsidRPr="00A878C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to 1</w:t>
                            </w:r>
                            <w:r w:rsidR="000C0FA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3</w:t>
                            </w:r>
                            <w:r w:rsidRPr="00A878C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TD before continuing.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9A86F3" id="Text Box 2" o:spid="_x0000_s1026" style="position:absolute;margin-left:241pt;margin-top:4.4pt;width:471.65pt;height:60pt;z-index:252668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" fillcolor="#002060">
                <v:stroke joinstyle="miter"/>
                <v:textbox>
                  <w:txbxContent>
                    <w:p w14:paraId="5896E050" w14:textId="052EA675" w:rsidR="00076D05" w:rsidRPr="00A878C4" w:rsidRDefault="00076D05" w:rsidP="00076D05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A878C4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(A1)</w:t>
                      </w:r>
                      <w:r w:rsidRPr="00A878C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Consider whether there is a reasonable suspicion that the recovery of property relates to suspected criminal conduct, and if so follow paragraphs 1</w:t>
                      </w:r>
                      <w:r w:rsidR="002F07CF">
                        <w:rPr>
                          <w:rFonts w:ascii="Lato" w:hAnsi="Lato"/>
                          <w:sz w:val="20"/>
                          <w:szCs w:val="20"/>
                        </w:rPr>
                        <w:t>1</w:t>
                      </w:r>
                      <w:r w:rsidRPr="00A878C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to 1</w:t>
                      </w:r>
                      <w:r w:rsidR="000C0FAF">
                        <w:rPr>
                          <w:rFonts w:ascii="Lato" w:hAnsi="Lato"/>
                          <w:sz w:val="20"/>
                          <w:szCs w:val="20"/>
                        </w:rPr>
                        <w:t>3</w:t>
                      </w:r>
                      <w:bookmarkStart w:id="1" w:name="_GoBack"/>
                      <w:bookmarkEnd w:id="1"/>
                      <w:r w:rsidRPr="00A878C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TD before continuing.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B4BC8" wp14:editId="5BA2BB8A">
                <wp:simplePos x="0" y="0"/>
                <wp:positionH relativeFrom="margin">
                  <wp:posOffset>-98908</wp:posOffset>
                </wp:positionH>
                <wp:positionV relativeFrom="paragraph">
                  <wp:posOffset>116205</wp:posOffset>
                </wp:positionV>
                <wp:extent cx="2905125" cy="782320"/>
                <wp:effectExtent l="0" t="0" r="28575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782320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E77616" w14:textId="7A74C6AD" w:rsidR="00513778" w:rsidRPr="00222D6C" w:rsidRDefault="00513778" w:rsidP="0051377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Agency identifies property owing to the </w:t>
                            </w:r>
                            <w:r w:rsidR="00E51F1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Territory</w:t>
                            </w:r>
                            <w:r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or </w:t>
                            </w:r>
                            <w:r w:rsidR="00E51F1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</w:t>
                            </w:r>
                            <w:r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y</w:t>
                            </w:r>
                            <w:r w:rsidR="00076D0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,</w:t>
                            </w:r>
                            <w:r w:rsidR="00AE3C2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or </w:t>
                            </w:r>
                            <w:r w:rsidR="00076D0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confirmed </w:t>
                            </w:r>
                            <w:r w:rsidR="00AE3C2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loss related to property</w:t>
                            </w:r>
                            <w:r w:rsidR="00076D0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in accordance with paragraph </w:t>
                            </w:r>
                            <w:r w:rsidR="006F320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9</w:t>
                            </w:r>
                            <w:r w:rsidR="00076D05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TD</w:t>
                            </w:r>
                            <w:r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9A9F526" w14:textId="77777777" w:rsidR="00B07B14" w:rsidRPr="00256DB6" w:rsidRDefault="00B07B14" w:rsidP="006E3BF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CB4BC8" id="Text Box 1" o:spid="_x0000_s1027" style="position:absolute;margin-left:-7.8pt;margin-top:9.15pt;width:228.75pt;height:61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" fillcolor="black [3200]" strokecolor="black [1600]">
                <v:stroke joinstyle="miter"/>
                <v:textbox>
                  <w:txbxContent>
                    <w:p w14:paraId="1BE77616" w14:textId="7A74C6AD" w:rsidR="00513778" w:rsidRPr="00222D6C" w:rsidRDefault="00513778" w:rsidP="0051377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Agency identifies property owing to the </w:t>
                      </w:r>
                      <w:r w:rsidR="00E51F17">
                        <w:rPr>
                          <w:rFonts w:ascii="Lato" w:hAnsi="Lato"/>
                          <w:sz w:val="20"/>
                          <w:szCs w:val="20"/>
                        </w:rPr>
                        <w:t>Territory</w:t>
                      </w:r>
                      <w:r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or </w:t>
                      </w:r>
                      <w:r w:rsidR="00E51F17">
                        <w:rPr>
                          <w:rFonts w:ascii="Lato" w:hAnsi="Lato"/>
                          <w:sz w:val="20"/>
                          <w:szCs w:val="20"/>
                        </w:rPr>
                        <w:t>agenc</w:t>
                      </w:r>
                      <w:r w:rsidRPr="00222D6C">
                        <w:rPr>
                          <w:rFonts w:ascii="Lato" w:hAnsi="Lato"/>
                          <w:sz w:val="20"/>
                          <w:szCs w:val="20"/>
                        </w:rPr>
                        <w:t>y</w:t>
                      </w:r>
                      <w:r w:rsidR="00076D05">
                        <w:rPr>
                          <w:rFonts w:ascii="Lato" w:hAnsi="Lato"/>
                          <w:sz w:val="20"/>
                          <w:szCs w:val="20"/>
                        </w:rPr>
                        <w:t>,</w:t>
                      </w:r>
                      <w:r w:rsidR="00AE3C2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or </w:t>
                      </w:r>
                      <w:r w:rsidR="00076D05">
                        <w:rPr>
                          <w:rFonts w:ascii="Lato" w:hAnsi="Lato"/>
                          <w:sz w:val="20"/>
                          <w:szCs w:val="20"/>
                        </w:rPr>
                        <w:t xml:space="preserve">confirmed </w:t>
                      </w:r>
                      <w:r w:rsidR="00AE3C24">
                        <w:rPr>
                          <w:rFonts w:ascii="Lato" w:hAnsi="Lato"/>
                          <w:sz w:val="20"/>
                          <w:szCs w:val="20"/>
                        </w:rPr>
                        <w:t>loss related to property</w:t>
                      </w:r>
                      <w:r w:rsidR="00076D0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in accordance with paragraph </w:t>
                      </w:r>
                      <w:r w:rsidR="006F320D">
                        <w:rPr>
                          <w:rFonts w:ascii="Lato" w:hAnsi="Lato"/>
                          <w:sz w:val="20"/>
                          <w:szCs w:val="20"/>
                        </w:rPr>
                        <w:t>9</w:t>
                      </w:r>
                      <w:r w:rsidR="00076D05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TD</w:t>
                      </w:r>
                      <w:r w:rsidRPr="00222D6C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  <w:p w14:paraId="19A9F526" w14:textId="77777777" w:rsidR="00B07B14" w:rsidRPr="00256DB6" w:rsidRDefault="00B07B14" w:rsidP="006E3BFF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C760B3" w14:textId="4801C995" w:rsidR="007532DD" w:rsidRDefault="007532DD" w:rsidP="00076D05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 wp14:anchorId="04F1E731" wp14:editId="268AD05C">
                <wp:simplePos x="0" y="0"/>
                <wp:positionH relativeFrom="margin">
                  <wp:posOffset>2807894</wp:posOffset>
                </wp:positionH>
                <wp:positionV relativeFrom="paragraph">
                  <wp:posOffset>166522</wp:posOffset>
                </wp:positionV>
                <wp:extent cx="255600" cy="0"/>
                <wp:effectExtent l="0" t="76200" r="1143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4AF5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1.1pt;margin-top:13.1pt;width:20.15pt;height:0;z-index:2526709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6D641143" w14:textId="1F96A8D5" w:rsidR="007532DD" w:rsidRDefault="007532DD" w:rsidP="00076D05">
      <w:pPr>
        <w:tabs>
          <w:tab w:val="left" w:pos="7655"/>
          <w:tab w:val="left" w:pos="9214"/>
        </w:tabs>
        <w:rPr>
          <w:rFonts w:ascii="Lato" w:hAnsi="Lato"/>
          <w:i/>
          <w:iCs/>
        </w:rPr>
      </w:pPr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3BBE22F6" wp14:editId="7EA8E743">
                <wp:simplePos x="0" y="0"/>
                <wp:positionH relativeFrom="column">
                  <wp:posOffset>5960110</wp:posOffset>
                </wp:positionH>
                <wp:positionV relativeFrom="paragraph">
                  <wp:posOffset>228320</wp:posOffset>
                </wp:positionV>
                <wp:extent cx="0" cy="165600"/>
                <wp:effectExtent l="0" t="0" r="19050" b="254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600"/>
                        </a:xfrm>
                        <a:prstGeom prst="straightConnector1">
                          <a:avLst/>
                        </a:prstGeom>
                        <a:ln w="9525"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1D6E2" id="Straight Arrow Connector 21" o:spid="_x0000_s1026" type="#_x0000_t32" style="position:absolute;margin-left:469.3pt;margin-top:18pt;width:0;height:13.0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" strokecolor="black [3200]">
                <v:stroke joinstyle="miter"/>
              </v:shape>
            </w:pict>
          </mc:Fallback>
        </mc:AlternateContent>
      </w:r>
    </w:p>
    <w:p w14:paraId="0D65D6C7" w14:textId="7BD5D0C1" w:rsidR="00076D05" w:rsidRDefault="00BD3C8F" w:rsidP="001D4F99">
      <w:pPr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3AD7D036" wp14:editId="199F1C18">
                <wp:simplePos x="0" y="0"/>
                <wp:positionH relativeFrom="margin">
                  <wp:posOffset>8720201</wp:posOffset>
                </wp:positionH>
                <wp:positionV relativeFrom="paragraph">
                  <wp:posOffset>188139</wp:posOffset>
                </wp:positionV>
                <wp:extent cx="389614" cy="310101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8E7B7" w14:textId="77777777" w:rsidR="00795AAB" w:rsidRPr="00F2744E" w:rsidRDefault="00795AAB" w:rsidP="00795AAB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F2744E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7D036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8" type="#_x0000_t202" style="position:absolute;margin-left:686.65pt;margin-top:14.8pt;width:30.7pt;height:24.4pt;z-index:252144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" filled="f" stroked="f" strokeweight=".5pt">
                <v:textbox>
                  <w:txbxContent>
                    <w:p w14:paraId="0FD8E7B7" w14:textId="77777777" w:rsidR="00795AAB" w:rsidRPr="00F2744E" w:rsidRDefault="00795AAB" w:rsidP="00795AAB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F2744E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32D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 wp14:anchorId="731CFAC6" wp14:editId="64B5F0A2">
                <wp:simplePos x="0" y="0"/>
                <wp:positionH relativeFrom="margin">
                  <wp:posOffset>3155899</wp:posOffset>
                </wp:positionH>
                <wp:positionV relativeFrom="paragraph">
                  <wp:posOffset>172745</wp:posOffset>
                </wp:positionV>
                <wp:extent cx="2495550" cy="824662"/>
                <wp:effectExtent l="0" t="0" r="19050" b="1397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824662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BEE795" w14:textId="571E5DF2" w:rsidR="00E109EC" w:rsidRPr="00222D6C" w:rsidRDefault="004E2CC5" w:rsidP="00E51F1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D47E4B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680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Pursue</w:t>
                            </w:r>
                            <w:r w:rsidR="00E109EC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recovery</w:t>
                            </w:r>
                            <w:r w:rsidR="00D72B48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109EC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of the property</w:t>
                            </w:r>
                            <w:r w:rsidR="0036702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109EC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in accordance with</w:t>
                            </w:r>
                            <w:r w:rsidR="00B876B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relevant legislation or</w:t>
                            </w:r>
                            <w:r w:rsidR="00E109EC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50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written contractual agreement with the debtor</w:t>
                            </w:r>
                            <w:r w:rsidR="0036702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CFAC6" id="Text Box 38" o:spid="_x0000_s1029" style="position:absolute;margin-left:248.5pt;margin-top:13.6pt;width:196.5pt;height:64.95pt;z-index:25237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" fillcolor="#002060" strokecolor="black [1600]">
                <v:stroke joinstyle="miter"/>
                <v:textbox>
                  <w:txbxContent>
                    <w:p w14:paraId="76BEE795" w14:textId="571E5DF2" w:rsidR="00E109EC" w:rsidRPr="00222D6C" w:rsidRDefault="004E2CC5" w:rsidP="00E51F17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D47E4B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</w:t>
                      </w:r>
                      <w:r w:rsidR="007F6992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2</w:t>
                      </w: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1D680F">
                        <w:rPr>
                          <w:rFonts w:ascii="Lato" w:hAnsi="Lato"/>
                          <w:sz w:val="20"/>
                          <w:szCs w:val="20"/>
                        </w:rPr>
                        <w:t>Pursue</w:t>
                      </w:r>
                      <w:r w:rsidR="00E109EC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recovery</w:t>
                      </w:r>
                      <w:r w:rsidR="00D72B48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109EC" w:rsidRPr="00222D6C">
                        <w:rPr>
                          <w:rFonts w:ascii="Lato" w:hAnsi="Lato"/>
                          <w:sz w:val="20"/>
                          <w:szCs w:val="20"/>
                        </w:rPr>
                        <w:t>of the property</w:t>
                      </w:r>
                      <w:r w:rsidR="0036702D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109EC" w:rsidRPr="00222D6C">
                        <w:rPr>
                          <w:rFonts w:ascii="Lato" w:hAnsi="Lato"/>
                          <w:sz w:val="20"/>
                          <w:szCs w:val="20"/>
                        </w:rPr>
                        <w:t>in accordance with</w:t>
                      </w:r>
                      <w:r w:rsidR="00B876BD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relevant legislation or</w:t>
                      </w:r>
                      <w:r w:rsidR="00E109EC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460500">
                        <w:rPr>
                          <w:rFonts w:ascii="Lato" w:hAnsi="Lato"/>
                          <w:sz w:val="20"/>
                          <w:szCs w:val="20"/>
                        </w:rPr>
                        <w:t>written contractual agreement with the debtor</w:t>
                      </w:r>
                      <w:r w:rsidR="0036702D" w:rsidRPr="00222D6C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532D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5D925D73" wp14:editId="20BC80E0">
                <wp:simplePos x="0" y="0"/>
                <wp:positionH relativeFrom="column">
                  <wp:posOffset>1278306</wp:posOffset>
                </wp:positionH>
                <wp:positionV relativeFrom="paragraph">
                  <wp:posOffset>100025</wp:posOffset>
                </wp:positionV>
                <wp:extent cx="4680000" cy="201600"/>
                <wp:effectExtent l="76200" t="0" r="25400" b="65405"/>
                <wp:wrapNone/>
                <wp:docPr id="16" name="Elb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80000" cy="2016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7DED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" o:spid="_x0000_s1026" type="#_x0000_t34" style="position:absolute;margin-left:100.65pt;margin-top:7.9pt;width:368.5pt;height:15.85pt;flip:x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" adj="21600" strokecolor="black [3213]" strokeweight=".5pt">
                <v:stroke endarrow="block"/>
              </v:shape>
            </w:pict>
          </mc:Fallback>
        </mc:AlternateContent>
      </w:r>
    </w:p>
    <w:p w14:paraId="2991F83B" w14:textId="6BCE0E7E" w:rsidR="00076D05" w:rsidRDefault="00BD3C8F" w:rsidP="001D4F99">
      <w:pPr>
        <w:rPr>
          <w:noProof/>
          <w:lang w:eastAsia="en-AU"/>
        </w:rPr>
      </w:pPr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72672" behindDoc="0" locked="0" layoutInCell="1" allowOverlap="1" wp14:anchorId="5C45E747" wp14:editId="35DC5F4A">
                <wp:simplePos x="0" y="0"/>
                <wp:positionH relativeFrom="margin">
                  <wp:posOffset>5870905</wp:posOffset>
                </wp:positionH>
                <wp:positionV relativeFrom="paragraph">
                  <wp:posOffset>20269</wp:posOffset>
                </wp:positionV>
                <wp:extent cx="2874874" cy="603250"/>
                <wp:effectExtent l="0" t="0" r="20955" b="254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4874" cy="6032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4A74C2" w14:textId="7D30B05D" w:rsidR="00E51F17" w:rsidRPr="00222D6C" w:rsidRDefault="004E2CC5" w:rsidP="00E51F17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(D2)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51F17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Is the property fully recovered after recovery action taken?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45E747" id="Text Box 6" o:spid="_x0000_s1030" style="position:absolute;margin-left:462.3pt;margin-top:1.6pt;width:226.35pt;height:47.5pt;z-index:25257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" fillcolor="#e35205" strokecolor="black [1600]">
                <v:stroke joinstyle="miter"/>
                <v:textbox>
                  <w:txbxContent>
                    <w:p w14:paraId="0A4A74C2" w14:textId="7D30B05D" w:rsidR="00E51F17" w:rsidRPr="00222D6C" w:rsidRDefault="004E2CC5" w:rsidP="00E51F17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(D2)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51F17" w:rsidRPr="00222D6C">
                        <w:rPr>
                          <w:rFonts w:ascii="Lato" w:hAnsi="Lato"/>
                          <w:sz w:val="20"/>
                          <w:szCs w:val="20"/>
                        </w:rPr>
                        <w:t>Is the property fully recovered after recovery action taken?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 wp14:anchorId="167EA233" wp14:editId="624ED3FD">
                <wp:simplePos x="0" y="0"/>
                <wp:positionH relativeFrom="column">
                  <wp:posOffset>8745145</wp:posOffset>
                </wp:positionH>
                <wp:positionV relativeFrom="paragraph">
                  <wp:posOffset>151943</wp:posOffset>
                </wp:positionV>
                <wp:extent cx="45719" cy="7512177"/>
                <wp:effectExtent l="38100" t="0" r="526415" b="88900"/>
                <wp:wrapNone/>
                <wp:docPr id="112" name="Elb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512177"/>
                        </a:xfrm>
                        <a:prstGeom prst="bentConnector3">
                          <a:avLst>
                            <a:gd name="adj1" fmla="val 122472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A3AD3" id="Elbow Connector 112" o:spid="_x0000_s1026" type="#_x0000_t34" style="position:absolute;margin-left:688.6pt;margin-top:11.95pt;width:3.6pt;height:591.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" adj="264540" strokecolor="black [3213]" strokeweight=".5pt">
                <v:stroke endarrow="block"/>
              </v:shape>
            </w:pict>
          </mc:Fallback>
        </mc:AlternateContent>
      </w:r>
      <w:r w:rsidR="007532D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363776" behindDoc="0" locked="0" layoutInCell="1" allowOverlap="1" wp14:anchorId="17AC9B4C" wp14:editId="7CA17EC9">
                <wp:simplePos x="0" y="0"/>
                <wp:positionH relativeFrom="margin">
                  <wp:posOffset>11811</wp:posOffset>
                </wp:positionH>
                <wp:positionV relativeFrom="paragraph">
                  <wp:posOffset>19482</wp:posOffset>
                </wp:positionV>
                <wp:extent cx="2905125" cy="62865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6286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9FCA1" w14:textId="4306F6A3" w:rsidR="0022697E" w:rsidRPr="00222D6C" w:rsidRDefault="004E2CC5" w:rsidP="0036702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(D1)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697E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</w:t>
                            </w:r>
                            <w:r w:rsidR="0036702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s </w:t>
                            </w:r>
                            <w:r w:rsidR="005874E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recovery of property </w:t>
                            </w:r>
                            <w:r w:rsidR="0022697E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</w:t>
                            </w:r>
                            <w:r w:rsidR="0036702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overed by </w:t>
                            </w:r>
                            <w:r w:rsidR="00B876B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legislation other than FMA or, </w:t>
                            </w:r>
                            <w:r w:rsidR="0046050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written contractual agreement with the debtor</w:t>
                            </w:r>
                            <w:r w:rsidR="0036702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AC9B4C" id="Text Box 9" o:spid="_x0000_s1031" style="position:absolute;margin-left:.95pt;margin-top:1.55pt;width:228.75pt;height:49.5pt;z-index:25236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" fillcolor="#e35205" strokecolor="black [1600]">
                <v:stroke joinstyle="miter"/>
                <v:textbox>
                  <w:txbxContent>
                    <w:p w14:paraId="5FC9FCA1" w14:textId="4306F6A3" w:rsidR="0022697E" w:rsidRPr="00222D6C" w:rsidRDefault="004E2CC5" w:rsidP="0036702D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(D1)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22697E" w:rsidRPr="00222D6C">
                        <w:rPr>
                          <w:rFonts w:ascii="Lato" w:hAnsi="Lato"/>
                          <w:sz w:val="20"/>
                          <w:szCs w:val="20"/>
                        </w:rPr>
                        <w:t>I</w:t>
                      </w:r>
                      <w:r w:rsidR="0036702D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s </w:t>
                      </w:r>
                      <w:r w:rsidR="005874EE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recovery of property </w:t>
                      </w:r>
                      <w:r w:rsidR="0022697E" w:rsidRPr="00222D6C">
                        <w:rPr>
                          <w:rFonts w:ascii="Lato" w:hAnsi="Lato"/>
                          <w:sz w:val="20"/>
                          <w:szCs w:val="20"/>
                        </w:rPr>
                        <w:t>c</w:t>
                      </w:r>
                      <w:r w:rsidR="0036702D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overed by </w:t>
                      </w:r>
                      <w:r w:rsidR="00B876BD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legislation other than FMA or, </w:t>
                      </w:r>
                      <w:r w:rsidR="00460500">
                        <w:rPr>
                          <w:rFonts w:ascii="Lato" w:hAnsi="Lato"/>
                          <w:sz w:val="20"/>
                          <w:szCs w:val="20"/>
                        </w:rPr>
                        <w:t>written contractual agreement with the debtor</w:t>
                      </w:r>
                      <w:r w:rsidR="0036702D" w:rsidRPr="00222D6C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38EC50" w14:textId="0CC3B82A" w:rsidR="00640C4B" w:rsidRDefault="00BD3C8F" w:rsidP="001D4F99">
      <w:pPr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39552" behindDoc="1" locked="0" layoutInCell="1" allowOverlap="1" wp14:anchorId="7779C386" wp14:editId="03AC581A">
                <wp:simplePos x="0" y="0"/>
                <wp:positionH relativeFrom="margin">
                  <wp:posOffset>8694039</wp:posOffset>
                </wp:positionH>
                <wp:positionV relativeFrom="paragraph">
                  <wp:posOffset>34213</wp:posOffset>
                </wp:positionV>
                <wp:extent cx="437322" cy="326004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22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963B5" w14:textId="77777777" w:rsidR="00E436C8" w:rsidRPr="00CA3CB0" w:rsidRDefault="00E436C8" w:rsidP="00E436C8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A3CB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9C386" id="Text Box 32" o:spid="_x0000_s1032" type="#_x0000_t202" style="position:absolute;margin-left:684.55pt;margin-top:2.7pt;width:34.45pt;height:25.65pt;z-index:-25087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" filled="f" stroked="f" strokeweight=".5pt">
                <v:textbox>
                  <w:txbxContent>
                    <w:p w14:paraId="325963B5" w14:textId="77777777" w:rsidR="00E436C8" w:rsidRPr="00CA3CB0" w:rsidRDefault="00E436C8" w:rsidP="00E436C8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A3CB0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4244F1C3" wp14:editId="43CF4F1E">
                <wp:simplePos x="0" y="0"/>
                <wp:positionH relativeFrom="column">
                  <wp:posOffset>8716518</wp:posOffset>
                </wp:positionH>
                <wp:positionV relativeFrom="paragraph">
                  <wp:posOffset>69113</wp:posOffset>
                </wp:positionV>
                <wp:extent cx="247447" cy="4317061"/>
                <wp:effectExtent l="0" t="0" r="210185" b="102870"/>
                <wp:wrapNone/>
                <wp:docPr id="113" name="Elbow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447" cy="4317061"/>
                        </a:xfrm>
                        <a:prstGeom prst="bentConnector3">
                          <a:avLst>
                            <a:gd name="adj1" fmla="val 17196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5CE63" id="Elbow Connector 113" o:spid="_x0000_s1026" type="#_x0000_t34" style="position:absolute;margin-left:686.35pt;margin-top:5.45pt;width:19.5pt;height:339.95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" adj="37143" strokecolor="black [3213]" strokeweight=".5pt">
                <v:stroke endarrow="block"/>
              </v:shape>
            </w:pict>
          </mc:Fallback>
        </mc:AlternateContent>
      </w:r>
      <w:r w:rsidR="007532D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76032" behindDoc="1" locked="0" layoutInCell="1" allowOverlap="1" wp14:anchorId="3077086F" wp14:editId="383AD9D8">
                <wp:simplePos x="0" y="0"/>
                <wp:positionH relativeFrom="leftMargin">
                  <wp:posOffset>3544291</wp:posOffset>
                </wp:positionH>
                <wp:positionV relativeFrom="paragraph">
                  <wp:posOffset>9499</wp:posOffset>
                </wp:positionV>
                <wp:extent cx="445135" cy="2698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E7ADB" w14:textId="77777777" w:rsidR="00FA18DD" w:rsidRPr="00285400" w:rsidRDefault="00FA18DD" w:rsidP="00FA18DD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8540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7086F" id="Text Box 66" o:spid="_x0000_s1033" type="#_x0000_t202" style="position:absolute;margin-left:279.1pt;margin-top:.75pt;width:35.05pt;height:21.25pt;z-index:-2512404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" filled="f" stroked="f" strokeweight=".5pt">
                <v:textbox>
                  <w:txbxContent>
                    <w:p w14:paraId="7C1E7ADB" w14:textId="77777777" w:rsidR="00FA18DD" w:rsidRPr="00285400" w:rsidRDefault="00FA18DD" w:rsidP="00FA18DD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85400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32D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74720" behindDoc="0" locked="0" layoutInCell="1" allowOverlap="1" wp14:anchorId="279484B4" wp14:editId="696BA75B">
                <wp:simplePos x="0" y="0"/>
                <wp:positionH relativeFrom="margin">
                  <wp:posOffset>5655030</wp:posOffset>
                </wp:positionH>
                <wp:positionV relativeFrom="paragraph">
                  <wp:posOffset>24054</wp:posOffset>
                </wp:positionV>
                <wp:extent cx="219600" cy="0"/>
                <wp:effectExtent l="0" t="76200" r="9525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BDBD0B" id="Straight Arrow Connector 11" o:spid="_x0000_s1026" type="#_x0000_t32" style="position:absolute;margin-left:445.3pt;margin-top:1.9pt;width:17.3pt;height:0;z-index:252574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7532D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7F9A8AAB" wp14:editId="64B0F226">
                <wp:simplePos x="0" y="0"/>
                <wp:positionH relativeFrom="margin">
                  <wp:posOffset>2917469</wp:posOffset>
                </wp:positionH>
                <wp:positionV relativeFrom="paragraph">
                  <wp:posOffset>18771</wp:posOffset>
                </wp:positionV>
                <wp:extent cx="255600" cy="0"/>
                <wp:effectExtent l="0" t="76200" r="11430" b="952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0DBA2A" id="Straight Arrow Connector 106" o:spid="_x0000_s1026" type="#_x0000_t32" style="position:absolute;margin-left:229.7pt;margin-top:1.5pt;width:20.15pt;height:0;z-index:2523258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7D6BBDC1" w14:textId="5A0DF0CF" w:rsidR="007532DD" w:rsidRDefault="007532DD" w:rsidP="007532DD">
      <w:pPr>
        <w:rPr>
          <w:noProof/>
          <w:lang w:eastAsia="en-AU"/>
        </w:rPr>
      </w:pPr>
      <w:r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7129405E" wp14:editId="49973062">
                <wp:simplePos x="0" y="0"/>
                <wp:positionH relativeFrom="margin">
                  <wp:posOffset>1283970</wp:posOffset>
                </wp:positionH>
                <wp:positionV relativeFrom="paragraph">
                  <wp:posOffset>72390</wp:posOffset>
                </wp:positionV>
                <wp:extent cx="0" cy="252000"/>
                <wp:effectExtent l="76200" t="0" r="57150" b="5334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70426" id="Straight Arrow Connector 24" o:spid="_x0000_s1026" type="#_x0000_t32" style="position:absolute;margin-left:101.1pt;margin-top:5.7pt;width:0;height:19.85pt;z-index:252576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" strokecolor="black [3200]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58528D41" wp14:editId="14E4A303">
                <wp:simplePos x="0" y="0"/>
                <wp:positionH relativeFrom="leftMargin">
                  <wp:posOffset>1700530</wp:posOffset>
                </wp:positionH>
                <wp:positionV relativeFrom="paragraph">
                  <wp:posOffset>29591</wp:posOffset>
                </wp:positionV>
                <wp:extent cx="389614" cy="310101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8C2FA" w14:textId="77777777" w:rsidR="00C25C2E" w:rsidRPr="00C26F38" w:rsidRDefault="00C25C2E" w:rsidP="00C25C2E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28D41" id="Text Box 65" o:spid="_x0000_s1034" type="#_x0000_t202" style="position:absolute;margin-left:133.9pt;margin-top:2.35pt;width:30.7pt;height:24.4pt;z-index:2520739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" filled="f" stroked="f" strokeweight=".5pt">
                <v:textbox>
                  <w:txbxContent>
                    <w:p w14:paraId="4F38C2FA" w14:textId="77777777" w:rsidR="00C25C2E" w:rsidRPr="00C26F38" w:rsidRDefault="00C25C2E" w:rsidP="00C25C2E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18396A" w14:textId="361F6FC0" w:rsidR="007532DD" w:rsidRDefault="007532DD" w:rsidP="007532DD">
      <w:pPr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591104" behindDoc="0" locked="0" layoutInCell="1" allowOverlap="1" wp14:anchorId="4CB038E7" wp14:editId="6E9DF886">
                <wp:simplePos x="0" y="0"/>
                <wp:positionH relativeFrom="margin">
                  <wp:posOffset>-43206</wp:posOffset>
                </wp:positionH>
                <wp:positionV relativeFrom="paragraph">
                  <wp:posOffset>47930</wp:posOffset>
                </wp:positionV>
                <wp:extent cx="8820150" cy="287020"/>
                <wp:effectExtent l="0" t="0" r="19050" b="1778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0150" cy="287020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8B329B" w14:textId="692B814E" w:rsidR="00D8488C" w:rsidRPr="00222D6C" w:rsidRDefault="00D8488C" w:rsidP="00D8488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Refer to category of property below for recovery process</w:t>
                            </w:r>
                            <w:r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23211730" w14:textId="77777777" w:rsidR="00D8488C" w:rsidRPr="00256DB6" w:rsidRDefault="00D8488C" w:rsidP="00D8488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038E7" id="Text Box 14" o:spid="_x0000_s1035" style="position:absolute;margin-left:-3.4pt;margin-top:3.75pt;width:694.5pt;height:22.6pt;z-index:25259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" fillcolor="black [3200]" strokecolor="black [1600]">
                <v:stroke joinstyle="miter"/>
                <v:textbox>
                  <w:txbxContent>
                    <w:p w14:paraId="1C8B329B" w14:textId="692B814E" w:rsidR="00D8488C" w:rsidRPr="00222D6C" w:rsidRDefault="00D8488C" w:rsidP="00D8488C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Refer to category of property below for recovery process</w:t>
                      </w:r>
                      <w:r w:rsidRPr="00222D6C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  <w:p w14:paraId="23211730" w14:textId="77777777" w:rsidR="00D8488C" w:rsidRPr="00256DB6" w:rsidRDefault="00D8488C" w:rsidP="00D8488C">
                      <w:pPr>
                        <w:spacing w:after="0"/>
                        <w:jc w:val="center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F7654A" w14:textId="552391A3" w:rsidR="00944ABD" w:rsidRDefault="00944ABD" w:rsidP="007532DD">
      <w:pPr>
        <w:rPr>
          <w:noProof/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04416" behindDoc="0" locked="0" layoutInCell="1" allowOverlap="1" wp14:anchorId="08BB8AD8" wp14:editId="56BFB76C">
                <wp:simplePos x="0" y="0"/>
                <wp:positionH relativeFrom="column">
                  <wp:posOffset>7029323</wp:posOffset>
                </wp:positionH>
                <wp:positionV relativeFrom="paragraph">
                  <wp:posOffset>113817</wp:posOffset>
                </wp:positionV>
                <wp:extent cx="285750" cy="171450"/>
                <wp:effectExtent l="38100" t="0" r="19050" b="38100"/>
                <wp:wrapNone/>
                <wp:docPr id="41" name="Down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71450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2F5A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1" o:spid="_x0000_s1026" type="#_x0000_t67" style="position:absolute;margin-left:553.5pt;margin-top:8.95pt;width:22.5pt;height:13.5pt;z-index:25260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" adj="10800" fillcolor="#f2f2f2 [3052]" strokecolor="black [3213]" strokeweight="1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00320" behindDoc="0" locked="0" layoutInCell="1" allowOverlap="1" wp14:anchorId="4D3ED0F6" wp14:editId="1879F6F5">
                <wp:simplePos x="0" y="0"/>
                <wp:positionH relativeFrom="column">
                  <wp:posOffset>3681730</wp:posOffset>
                </wp:positionH>
                <wp:positionV relativeFrom="paragraph">
                  <wp:posOffset>114122</wp:posOffset>
                </wp:positionV>
                <wp:extent cx="285750" cy="171450"/>
                <wp:effectExtent l="38100" t="0" r="19050" b="38100"/>
                <wp:wrapNone/>
                <wp:docPr id="33" name="Down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71450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EC0C6" id="Down Arrow 33" o:spid="_x0000_s1026" type="#_x0000_t67" style="position:absolute;margin-left:289.9pt;margin-top:9pt;width:22.5pt;height:13.5pt;z-index:25260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" adj="10800" fillcolor="#f2f2f2 [3052]" strokecolor="black [3213]" strokeweight="1pt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40256" behindDoc="0" locked="0" layoutInCell="1" allowOverlap="1" wp14:anchorId="34C9B47B" wp14:editId="087A2A3B">
                <wp:simplePos x="0" y="0"/>
                <wp:positionH relativeFrom="column">
                  <wp:posOffset>817245</wp:posOffset>
                </wp:positionH>
                <wp:positionV relativeFrom="paragraph">
                  <wp:posOffset>112852</wp:posOffset>
                </wp:positionV>
                <wp:extent cx="285750" cy="171450"/>
                <wp:effectExtent l="38100" t="0" r="19050" b="38100"/>
                <wp:wrapNone/>
                <wp:docPr id="103" name="Down Arrow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71450"/>
                        </a:xfrm>
                        <a:prstGeom prst="downArrow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6E548" id="Down Arrow 103" o:spid="_x0000_s1026" type="#_x0000_t67" style="position:absolute;margin-left:64.35pt;margin-top:8.9pt;width:22.5pt;height:13.5pt;z-index:25264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" adj="10800" fillcolor="#f2f2f2 [3052]" strokecolor="black [3213]" strokeweight="1pt"/>
            </w:pict>
          </mc:Fallback>
        </mc:AlternateContent>
      </w:r>
    </w:p>
    <w:p w14:paraId="3FEEFF1A" w14:textId="7D87DE6C" w:rsidR="00B07B14" w:rsidRDefault="001A4C70" w:rsidP="007532DD">
      <w:pPr>
        <w:rPr>
          <w:noProof/>
          <w:lang w:eastAsia="en-AU"/>
        </w:rPr>
      </w:pPr>
      <w:r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26D7ECAB" wp14:editId="1E7CCE0E">
                <wp:simplePos x="0" y="0"/>
                <wp:positionH relativeFrom="margin">
                  <wp:posOffset>8315249</wp:posOffset>
                </wp:positionH>
                <wp:positionV relativeFrom="paragraph">
                  <wp:posOffset>9634220</wp:posOffset>
                </wp:positionV>
                <wp:extent cx="1017270" cy="516255"/>
                <wp:effectExtent l="0" t="0" r="11430" b="17145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270" cy="516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D066269" w14:textId="77777777" w:rsidR="00C25F9A" w:rsidRDefault="00C25F9A" w:rsidP="00C25F9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>Legend:</w:t>
                            </w:r>
                          </w:p>
                          <w:p w14:paraId="18FA18C2" w14:textId="77777777" w:rsidR="00C25F9A" w:rsidRDefault="00C25F9A" w:rsidP="00C25F9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– Action</w:t>
                            </w:r>
                          </w:p>
                          <w:p w14:paraId="4D94904F" w14:textId="77777777" w:rsidR="00C25F9A" w:rsidRPr="00277126" w:rsidRDefault="00C25F9A" w:rsidP="00C25F9A">
                            <w:pPr>
                              <w:spacing w:after="0"/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18"/>
                                <w:szCs w:val="18"/>
                              </w:rPr>
                              <w:t xml:space="preserve">D </w:t>
                            </w:r>
                            <w:r w:rsidRPr="00277126">
                              <w:rPr>
                                <w:rFonts w:ascii="Lato" w:hAnsi="Lato"/>
                                <w:sz w:val="18"/>
                                <w:szCs w:val="18"/>
                              </w:rPr>
                              <w:t>- Decision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7ECAB"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36" type="#_x0000_t202" style="position:absolute;margin-left:654.75pt;margin-top:758.6pt;width:80.1pt;height:40.65pt;z-index:25264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" fillcolor="#d8d8d8 [2732]" strokecolor="black [3213]" strokeweight="1pt">
                <v:textbox>
                  <w:txbxContent>
                    <w:p w14:paraId="1D066269" w14:textId="77777777" w:rsidR="00C25F9A" w:rsidRDefault="00C25F9A" w:rsidP="00C25F9A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>Legend:</w:t>
                      </w:r>
                    </w:p>
                    <w:p w14:paraId="18FA18C2" w14:textId="77777777" w:rsidR="00C25F9A" w:rsidRDefault="00C25F9A" w:rsidP="00C25F9A">
                      <w:pPr>
                        <w:spacing w:after="0"/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A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– Action</w:t>
                      </w:r>
                    </w:p>
                    <w:p w14:paraId="4D94904F" w14:textId="77777777" w:rsidR="00C25F9A" w:rsidRPr="00277126" w:rsidRDefault="00C25F9A" w:rsidP="00C25F9A">
                      <w:pPr>
                        <w:spacing w:after="0"/>
                        <w:rPr>
                          <w:rFonts w:ascii="Lato" w:hAnsi="Lato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sz w:val="18"/>
                          <w:szCs w:val="18"/>
                        </w:rPr>
                        <w:t xml:space="preserve">D </w:t>
                      </w:r>
                      <w:r w:rsidRPr="00277126">
                        <w:rPr>
                          <w:rFonts w:ascii="Lato" w:hAnsi="Lato"/>
                          <w:sz w:val="18"/>
                          <w:szCs w:val="18"/>
                        </w:rPr>
                        <w:t>- Decision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570B8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8320" behindDoc="1" locked="0" layoutInCell="1" allowOverlap="1" wp14:anchorId="743EEF03" wp14:editId="3881D2F9">
                <wp:simplePos x="0" y="0"/>
                <wp:positionH relativeFrom="margin">
                  <wp:posOffset>6972935</wp:posOffset>
                </wp:positionH>
                <wp:positionV relativeFrom="paragraph">
                  <wp:posOffset>4095013</wp:posOffset>
                </wp:positionV>
                <wp:extent cx="445273" cy="270344"/>
                <wp:effectExtent l="0" t="0" r="0" b="0"/>
                <wp:wrapNone/>
                <wp:docPr id="643810274" name="Text Box 643810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FF9C0" w14:textId="77777777" w:rsidR="00922BAA" w:rsidRPr="00C26F38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EEF03" id="_x0000_t202" coordsize="21600,21600" o:spt="202" path="m,l,21600r21600,l21600,xe">
                <v:stroke joinstyle="miter"/>
                <v:path gradientshapeok="t" o:connecttype="rect"/>
              </v:shapetype>
              <v:shape id="Text Box 643810274" o:spid="_x0000_s1036" type="#_x0000_t202" style="position:absolute;margin-left:549.05pt;margin-top:322.45pt;width:35.05pt;height:21.3pt;z-index:-25058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" filled="f" stroked="f" strokeweight=".5pt">
                <v:textbox>
                  <w:txbxContent>
                    <w:p w14:paraId="23EFF9C0" w14:textId="77777777" w:rsidR="00922BAA" w:rsidRPr="00C26F38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bookmarkStart w:id="1" w:name="_GoBack"/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570B8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36B8418D" wp14:editId="14AAE112">
                <wp:simplePos x="0" y="0"/>
                <wp:positionH relativeFrom="margin">
                  <wp:posOffset>7053326</wp:posOffset>
                </wp:positionH>
                <wp:positionV relativeFrom="paragraph">
                  <wp:posOffset>4097782</wp:posOffset>
                </wp:positionV>
                <wp:extent cx="396000" cy="0"/>
                <wp:effectExtent l="0" t="76200" r="23495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54CD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555.4pt;margin-top:322.65pt;width:31.2pt;height:0;z-index:2527088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570B83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D533B6A" wp14:editId="22B7A947">
                <wp:simplePos x="0" y="0"/>
                <wp:positionH relativeFrom="margin">
                  <wp:posOffset>702640</wp:posOffset>
                </wp:positionH>
                <wp:positionV relativeFrom="paragraph">
                  <wp:posOffset>2962986</wp:posOffset>
                </wp:positionV>
                <wp:extent cx="6619875" cy="1471701"/>
                <wp:effectExtent l="0" t="0" r="28575" b="146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471701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 w="12700" cap="flat" cmpd="sng" algn="ctr">
                          <a:solidFill>
                            <a:srgbClr val="527AA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4E3811" w14:textId="02FC4176" w:rsidR="00922BAA" w:rsidRPr="0032367E" w:rsidRDefault="00922BAA" w:rsidP="00922BA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Within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B80E6B1" w14:textId="1EFEE27F" w:rsidR="00922BAA" w:rsidRDefault="00922BAA" w:rsidP="00922BA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60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days from </w:t>
                            </w:r>
                          </w:p>
                          <w:p w14:paraId="3525A303" w14:textId="2F3250FF" w:rsidR="00922BAA" w:rsidRPr="0032367E" w:rsidRDefault="00922BAA" w:rsidP="00922BAA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the</w:t>
                            </w:r>
                            <w:proofErr w:type="gramEnd"/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s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 xml:space="preserve">tart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d</w:t>
                            </w:r>
                            <w:r w:rsidRPr="0032367E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18"/>
                                <w:szCs w:val="18"/>
                              </w:rPr>
                              <w:t>ate</w:t>
                            </w:r>
                          </w:p>
                          <w:p w14:paraId="7FEB7BAF" w14:textId="77777777" w:rsidR="00922BAA" w:rsidRDefault="00922BAA" w:rsidP="00922BA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7F4E15D" w14:textId="77777777" w:rsidR="00922BAA" w:rsidRPr="0032367E" w:rsidRDefault="00922BAA" w:rsidP="00922BA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533B6A" id="Text Box 22" o:spid="_x0000_s1037" style="position:absolute;margin-left:55.35pt;margin-top:233.3pt;width:521.25pt;height:115.9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" filled="f" strokecolor="#527aa1" strokeweight="1pt">
                <v:stroke joinstyle="miter"/>
                <v:textbox>
                  <w:txbxContent>
                    <w:p w14:paraId="184E3811" w14:textId="02FC4176" w:rsidR="00922BAA" w:rsidRPr="0032367E" w:rsidRDefault="00922BAA" w:rsidP="00922BAA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Within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B80E6B1" w14:textId="1EFEE27F" w:rsidR="00922BAA" w:rsidRDefault="00922BAA" w:rsidP="00922BAA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60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days from </w:t>
                      </w:r>
                    </w:p>
                    <w:p w14:paraId="3525A303" w14:textId="2F3250FF" w:rsidR="00922BAA" w:rsidRPr="0032367E" w:rsidRDefault="00922BAA" w:rsidP="00922BAA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</w:pPr>
                      <w:proofErr w:type="gramStart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the</w:t>
                      </w:r>
                      <w:proofErr w:type="gramEnd"/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s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 xml:space="preserve">tart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d</w:t>
                      </w:r>
                      <w:r w:rsidRPr="0032367E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18"/>
                          <w:szCs w:val="18"/>
                        </w:rPr>
                        <w:t>ate</w:t>
                      </w:r>
                    </w:p>
                    <w:p w14:paraId="7FEB7BAF" w14:textId="77777777" w:rsidR="00922BAA" w:rsidRDefault="00922BAA" w:rsidP="00922BAA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7F4E15D" w14:textId="77777777" w:rsidR="00922BAA" w:rsidRPr="0032367E" w:rsidRDefault="00922BAA" w:rsidP="00922BA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70B83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6032" behindDoc="0" locked="0" layoutInCell="1" allowOverlap="1" wp14:anchorId="4256322E" wp14:editId="1AFD26AB">
                <wp:simplePos x="0" y="0"/>
                <wp:positionH relativeFrom="column">
                  <wp:posOffset>311353</wp:posOffset>
                </wp:positionH>
                <wp:positionV relativeFrom="paragraph">
                  <wp:posOffset>513207</wp:posOffset>
                </wp:positionV>
                <wp:extent cx="428625" cy="4702023"/>
                <wp:effectExtent l="19050" t="0" r="47625" b="99060"/>
                <wp:wrapNone/>
                <wp:docPr id="60" name="Elb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4702023"/>
                        </a:xfrm>
                        <a:prstGeom prst="bentConnector3">
                          <a:avLst>
                            <a:gd name="adj1" fmla="val -11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3579B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0" o:spid="_x0000_s1026" type="#_x0000_t34" style="position:absolute;margin-left:24.5pt;margin-top:40.4pt;width:33.75pt;height:370.25pt;z-index:252716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" adj="-240" strokecolor="black [3213]" strokeweight=".5pt">
                <v:stroke endarrow="block"/>
              </v:shape>
            </w:pict>
          </mc:Fallback>
        </mc:AlternateContent>
      </w:r>
      <w:r w:rsidR="00944ABD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573C84B4" wp14:editId="63A27CAA">
                <wp:simplePos x="0" y="0"/>
                <wp:positionH relativeFrom="rightMargin">
                  <wp:posOffset>-3673094</wp:posOffset>
                </wp:positionH>
                <wp:positionV relativeFrom="paragraph">
                  <wp:posOffset>2403704</wp:posOffset>
                </wp:positionV>
                <wp:extent cx="1590675" cy="461239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4612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31834B" w14:textId="1B39766F" w:rsidR="002A0A51" w:rsidRPr="00E01955" w:rsidRDefault="002A0A51" w:rsidP="002A0A51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Yes, and debtor does not dispute </w:t>
                            </w:r>
                            <w:r w:rsidR="007532DD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property owing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C84B4" id="Text Box 46" o:spid="_x0000_s1038" type="#_x0000_t202" style="position:absolute;margin-left:-289.2pt;margin-top:189.25pt;width:125.25pt;height:36.3pt;z-index:2526986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" filled="f" stroked="f" strokeweight=".5pt">
                <v:textbox>
                  <w:txbxContent>
                    <w:p w14:paraId="5C31834B" w14:textId="1B39766F" w:rsidR="002A0A51" w:rsidRPr="00E01955" w:rsidRDefault="002A0A51" w:rsidP="002A0A51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Yes, and debtor does not dispute </w:t>
                      </w:r>
                      <w:r w:rsidR="007532DD">
                        <w:rPr>
                          <w:rFonts w:ascii="Lato" w:hAnsi="Lato" w:cs="Arial"/>
                          <w:sz w:val="20"/>
                          <w:szCs w:val="20"/>
                        </w:rPr>
                        <w:t>property owing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ABD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6576" behindDoc="0" locked="0" layoutInCell="1" allowOverlap="1" wp14:anchorId="718EDECC" wp14:editId="093B0972">
                <wp:simplePos x="0" y="0"/>
                <wp:positionH relativeFrom="rightMargin">
                  <wp:posOffset>-5370830</wp:posOffset>
                </wp:positionH>
                <wp:positionV relativeFrom="paragraph">
                  <wp:posOffset>2414727</wp:posOffset>
                </wp:positionV>
                <wp:extent cx="1638300" cy="450037"/>
                <wp:effectExtent l="0" t="0" r="0" b="7620"/>
                <wp:wrapNone/>
                <wp:docPr id="487977561" name="Text Box 487977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4500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398A207" w14:textId="1334D3A4" w:rsidR="001E16F0" w:rsidRPr="00E01955" w:rsidRDefault="001E16F0" w:rsidP="001E16F0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 xml:space="preserve">Yes, and debtor does not dispute </w:t>
                            </w:r>
                            <w:r w:rsidR="007532DD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property owing</w:t>
                            </w:r>
                            <w:r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EDECC" id="Text Box 487977561" o:spid="_x0000_s1039" type="#_x0000_t202" style="position:absolute;margin-left:-422.9pt;margin-top:190.15pt;width:129pt;height:35.45pt;z-index:2526965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" filled="f" stroked="f" strokeweight=".5pt">
                <v:textbox>
                  <w:txbxContent>
                    <w:p w14:paraId="6398A207" w14:textId="1334D3A4" w:rsidR="001E16F0" w:rsidRPr="00E01955" w:rsidRDefault="001E16F0" w:rsidP="001E16F0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 xml:space="preserve">Yes, and debtor does not dispute </w:t>
                      </w:r>
                      <w:r w:rsidR="007532DD">
                        <w:rPr>
                          <w:rFonts w:ascii="Lato" w:hAnsi="Lato" w:cs="Arial"/>
                          <w:sz w:val="20"/>
                          <w:szCs w:val="20"/>
                        </w:rPr>
                        <w:t>property owing</w:t>
                      </w:r>
                      <w:r>
                        <w:rPr>
                          <w:rFonts w:ascii="Lato" w:hAnsi="Lato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ABD" w:rsidRPr="00FC4AF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6A9CA696" wp14:editId="5E929732">
                <wp:simplePos x="0" y="0"/>
                <wp:positionH relativeFrom="rightMargin">
                  <wp:posOffset>-6758026</wp:posOffset>
                </wp:positionH>
                <wp:positionV relativeFrom="paragraph">
                  <wp:posOffset>2416886</wp:posOffset>
                </wp:positionV>
                <wp:extent cx="421005" cy="295275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7BE488" w14:textId="77777777" w:rsidR="001E16F0" w:rsidRPr="00E01955" w:rsidRDefault="001E16F0" w:rsidP="001E16F0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E01955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CA696" id="Text Box 172" o:spid="_x0000_s1040" type="#_x0000_t202" style="position:absolute;margin-left:-532.15pt;margin-top:190.3pt;width:33.15pt;height:23.25pt;z-index:252694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" filled="f" stroked="f" strokeweight=".5pt">
                <v:textbox>
                  <w:txbxContent>
                    <w:p w14:paraId="577BE488" w14:textId="77777777" w:rsidR="001E16F0" w:rsidRPr="00E01955" w:rsidRDefault="001E16F0" w:rsidP="001E16F0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E01955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0F84FF60" wp14:editId="63013517">
                <wp:simplePos x="0" y="0"/>
                <wp:positionH relativeFrom="column">
                  <wp:posOffset>2554910</wp:posOffset>
                </wp:positionH>
                <wp:positionV relativeFrom="paragraph">
                  <wp:posOffset>2456662</wp:posOffset>
                </wp:positionV>
                <wp:extent cx="0" cy="597600"/>
                <wp:effectExtent l="76200" t="0" r="57150" b="5016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7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5D1A7" id="Straight Arrow Connector 36" o:spid="_x0000_s1026" type="#_x0000_t32" style="position:absolute;margin-left:201.15pt;margin-top:193.45pt;width:0;height:47.0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" strokecolor="windowText">
                <v:stroke endarrow="block" joinstyle="miter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4B395DAB" wp14:editId="3AD17089">
                <wp:simplePos x="0" y="0"/>
                <wp:positionH relativeFrom="column">
                  <wp:posOffset>5610225</wp:posOffset>
                </wp:positionH>
                <wp:positionV relativeFrom="paragraph">
                  <wp:posOffset>2463774</wp:posOffset>
                </wp:positionV>
                <wp:extent cx="0" cy="705600"/>
                <wp:effectExtent l="76200" t="0" r="57150" b="5651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5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55178" id="Straight Arrow Connector 43" o:spid="_x0000_s1026" type="#_x0000_t32" style="position:absolute;margin-left:441.75pt;margin-top:194pt;width:0;height:55.55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" strokecolor="windowText">
                <v:stroke endarrow="block" joinstyle="miter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339CAA1D" wp14:editId="6DCAE434">
                <wp:simplePos x="0" y="0"/>
                <wp:positionH relativeFrom="column">
                  <wp:posOffset>3916985</wp:posOffset>
                </wp:positionH>
                <wp:positionV relativeFrom="paragraph">
                  <wp:posOffset>2463800</wp:posOffset>
                </wp:positionV>
                <wp:extent cx="0" cy="1548000"/>
                <wp:effectExtent l="76200" t="0" r="76200" b="52705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8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52521" id="Straight Arrow Connector 39" o:spid="_x0000_s1026" type="#_x0000_t32" style="position:absolute;margin-left:308.4pt;margin-top:194pt;width:0;height:121.9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944AB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3CCDFF90" wp14:editId="6E5D956D">
                <wp:simplePos x="0" y="0"/>
                <wp:positionH relativeFrom="margin">
                  <wp:posOffset>756285</wp:posOffset>
                </wp:positionH>
                <wp:positionV relativeFrom="paragraph">
                  <wp:posOffset>2203222</wp:posOffset>
                </wp:positionV>
                <wp:extent cx="8182610" cy="257175"/>
                <wp:effectExtent l="0" t="0" r="27940" b="285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2610" cy="2571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91D763" w14:textId="1DC56241" w:rsidR="002F0BEC" w:rsidRPr="00A878C4" w:rsidRDefault="002F0BEC" w:rsidP="002F0BE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(D</w:t>
                            </w:r>
                            <w:r w:rsidR="000C0FA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4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Has the debtor responded?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CDFF90" id="Text Box 30" o:spid="_x0000_s1041" style="position:absolute;margin-left:59.55pt;margin-top:173.5pt;width:644.3pt;height:20.25pt;z-index:25268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" fillcolor="#e35205">
                <v:stroke joinstyle="miter"/>
                <v:textbox>
                  <w:txbxContent>
                    <w:p w14:paraId="7F91D763" w14:textId="1DC56241" w:rsidR="002F0BEC" w:rsidRPr="00A878C4" w:rsidRDefault="002F0BEC" w:rsidP="002F0BEC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(D</w:t>
                      </w:r>
                      <w:r w:rsidR="000C0FA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4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Has the debtor responded?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72A410B7" wp14:editId="74E27A25">
                <wp:simplePos x="0" y="0"/>
                <wp:positionH relativeFrom="margin">
                  <wp:posOffset>706374</wp:posOffset>
                </wp:positionH>
                <wp:positionV relativeFrom="paragraph">
                  <wp:posOffset>1420293</wp:posOffset>
                </wp:positionV>
                <wp:extent cx="8258175" cy="672998"/>
                <wp:effectExtent l="0" t="0" r="28575" b="13335"/>
                <wp:wrapNone/>
                <wp:docPr id="386304472" name="Text Box 386304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8175" cy="67299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noFill/>
                        <a:ln w="12700" cap="flat" cmpd="sng" algn="ctr">
                          <a:solidFill>
                            <a:srgbClr val="527AA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A0149C" w14:textId="7F38E53E" w:rsidR="002F0BEC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Within 5 business </w:t>
                            </w:r>
                          </w:p>
                          <w:p w14:paraId="4B83E6F2" w14:textId="3D5C9A4F" w:rsidR="002F0BEC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days</w:t>
                            </w:r>
                            <w:proofErr w:type="gramEnd"/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from</w:t>
                            </w:r>
                            <w:r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the </w:t>
                            </w:r>
                          </w:p>
                          <w:p w14:paraId="00145614" w14:textId="208D20F2" w:rsidR="002F0BEC" w:rsidRPr="00E616E1" w:rsidRDefault="00922BAA" w:rsidP="002F0BEC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s</w:t>
                            </w:r>
                            <w:r w:rsidR="002F0BEC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tart</w:t>
                            </w:r>
                            <w:proofErr w:type="gramEnd"/>
                            <w:r w:rsidR="002F0BEC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d</w:t>
                            </w:r>
                            <w:r w:rsidR="002F0BEC" w:rsidRPr="00E616E1">
                              <w:rPr>
                                <w:rFonts w:ascii="Lato" w:hAnsi="Lato"/>
                                <w:b/>
                                <w:bCs/>
                                <w:color w:val="527AA1" w:themeColor="accent1"/>
                                <w:sz w:val="20"/>
                                <w:szCs w:val="20"/>
                              </w:rPr>
                              <w:t>ate</w:t>
                            </w:r>
                          </w:p>
                          <w:p w14:paraId="2736F9F6" w14:textId="77777777" w:rsidR="002F0BEC" w:rsidRDefault="002F0BEC" w:rsidP="002F0B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A410B7" id="Text Box 386304472" o:spid="_x0000_s1042" style="position:absolute;margin-left:55.6pt;margin-top:111.85pt;width:650.25pt;height:53pt;z-index:25267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" filled="f" strokecolor="#527aa1" strokeweight="1pt">
                <v:stroke joinstyle="miter"/>
                <v:textbox>
                  <w:txbxContent>
                    <w:p w14:paraId="2CA0149C" w14:textId="7F38E53E" w:rsidR="002F0BEC" w:rsidRDefault="002F0BEC" w:rsidP="002F0BEC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Within 5 business </w:t>
                      </w:r>
                    </w:p>
                    <w:p w14:paraId="4B83E6F2" w14:textId="3D5C9A4F" w:rsidR="002F0BEC" w:rsidRDefault="002F0BEC" w:rsidP="002F0BEC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proofErr w:type="gramStart"/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days</w:t>
                      </w:r>
                      <w:proofErr w:type="gramEnd"/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from</w:t>
                      </w:r>
                      <w:r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the </w:t>
                      </w:r>
                    </w:p>
                    <w:p w14:paraId="00145614" w14:textId="208D20F2" w:rsidR="002F0BEC" w:rsidRPr="00E616E1" w:rsidRDefault="00922BAA" w:rsidP="002F0BEC">
                      <w:pPr>
                        <w:spacing w:after="0"/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s</w:t>
                      </w:r>
                      <w:r w:rsidR="002F0BEC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tart</w:t>
                      </w:r>
                      <w:proofErr w:type="gramEnd"/>
                      <w:r w:rsidR="002F0BEC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d</w:t>
                      </w:r>
                      <w:r w:rsidR="002F0BEC" w:rsidRPr="00E616E1">
                        <w:rPr>
                          <w:rFonts w:ascii="Lato" w:hAnsi="Lato"/>
                          <w:b/>
                          <w:bCs/>
                          <w:color w:val="527AA1" w:themeColor="accent1"/>
                          <w:sz w:val="20"/>
                          <w:szCs w:val="20"/>
                        </w:rPr>
                        <w:t>ate</w:t>
                      </w:r>
                    </w:p>
                    <w:p w14:paraId="2736F9F6" w14:textId="77777777" w:rsidR="002F0BEC" w:rsidRDefault="002F0BEC" w:rsidP="002F0BEC"/>
                  </w:txbxContent>
                </v:textbox>
                <w10:wrap anchorx="margin"/>
              </v:roundrect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6512" behindDoc="0" locked="0" layoutInCell="1" allowOverlap="1" wp14:anchorId="24EF569F" wp14:editId="266450C8">
                <wp:simplePos x="0" y="0"/>
                <wp:positionH relativeFrom="column">
                  <wp:posOffset>7306209</wp:posOffset>
                </wp:positionH>
                <wp:positionV relativeFrom="paragraph">
                  <wp:posOffset>1998624</wp:posOffset>
                </wp:positionV>
                <wp:extent cx="0" cy="201295"/>
                <wp:effectExtent l="76200" t="0" r="57150" b="65405"/>
                <wp:wrapNone/>
                <wp:docPr id="643810278" name="Straight Arrow Connector 643810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C1746" id="Straight Arrow Connector 643810278" o:spid="_x0000_s1026" type="#_x0000_t32" style="position:absolute;margin-left:575.3pt;margin-top:157.35pt;width:0;height:15.85pt;z-index:2527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4464" behindDoc="0" locked="0" layoutInCell="1" allowOverlap="1" wp14:anchorId="28C81981" wp14:editId="086007AE">
                <wp:simplePos x="0" y="0"/>
                <wp:positionH relativeFrom="column">
                  <wp:posOffset>3808019</wp:posOffset>
                </wp:positionH>
                <wp:positionV relativeFrom="paragraph">
                  <wp:posOffset>1998624</wp:posOffset>
                </wp:positionV>
                <wp:extent cx="0" cy="201295"/>
                <wp:effectExtent l="76200" t="0" r="57150" b="65405"/>
                <wp:wrapNone/>
                <wp:docPr id="643810277" name="Straight Arrow Connector 643810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00981" id="Straight Arrow Connector 643810277" o:spid="_x0000_s1026" type="#_x0000_t32" style="position:absolute;margin-left:299.85pt;margin-top:157.35pt;width:0;height:15.85pt;z-index:2527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" strokecolor="black [3200]">
                <v:stroke endarrow="block" joinstyle="miter"/>
              </v:shape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6CECB3CF" wp14:editId="0F5B7090">
                <wp:simplePos x="0" y="0"/>
                <wp:positionH relativeFrom="margin">
                  <wp:posOffset>5699760</wp:posOffset>
                </wp:positionH>
                <wp:positionV relativeFrom="paragraph">
                  <wp:posOffset>1545235</wp:posOffset>
                </wp:positionV>
                <wp:extent cx="3134995" cy="457200"/>
                <wp:effectExtent l="0" t="0" r="2730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4995" cy="4572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3DAC9E" w14:textId="375923BD" w:rsidR="002F0BEC" w:rsidRPr="00E94201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9420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4</w:t>
                            </w:r>
                            <w:r w:rsidRPr="00E9420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Inform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debtor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in writing and seek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recovery 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of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property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8140928" w14:textId="77777777" w:rsidR="002F0BEC" w:rsidRPr="00E616E1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CB3CF" id="Text Box 28" o:spid="_x0000_s1043" style="position:absolute;margin-left:448.8pt;margin-top:121.65pt;width:246.85pt;height:36pt;z-index:25268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" fillcolor="#002060">
                <v:stroke joinstyle="miter"/>
                <v:textbox>
                  <w:txbxContent>
                    <w:p w14:paraId="3B3DAC9E" w14:textId="375923BD" w:rsidR="002F0BEC" w:rsidRPr="00E94201" w:rsidRDefault="002F0BEC" w:rsidP="002F0BEC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E9420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(A</w:t>
                      </w:r>
                      <w:r w:rsidR="007F699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4</w:t>
                      </w:r>
                      <w:r w:rsidRPr="00E9420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) 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Inform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debtor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in writing and seek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recovery 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of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property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  <w:p w14:paraId="48140928" w14:textId="77777777" w:rsidR="002F0BEC" w:rsidRPr="00E616E1" w:rsidRDefault="002F0BEC" w:rsidP="002F0BEC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7ED8F849" wp14:editId="555876A9">
                <wp:simplePos x="0" y="0"/>
                <wp:positionH relativeFrom="margin">
                  <wp:posOffset>2176145</wp:posOffset>
                </wp:positionH>
                <wp:positionV relativeFrom="paragraph">
                  <wp:posOffset>1544244</wp:posOffset>
                </wp:positionV>
                <wp:extent cx="3343275" cy="452628"/>
                <wp:effectExtent l="0" t="0" r="28575" b="241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452628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A5DC67" w14:textId="1728DC2F" w:rsidR="002F0BEC" w:rsidRPr="00E94201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9420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(A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3</w:t>
                            </w:r>
                            <w:r w:rsidRPr="00E94201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Inform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debtor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in writing and seek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replacement or repair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of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property</w:t>
                            </w:r>
                            <w:r w:rsidRPr="00E94201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F054093" w14:textId="77777777" w:rsidR="002F0BEC" w:rsidRPr="00E616E1" w:rsidRDefault="002F0BEC" w:rsidP="002F0BEC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D8F849" id="Text Box 25" o:spid="_x0000_s1044" style="position:absolute;margin-left:171.35pt;margin-top:121.6pt;width:263.25pt;height:35.65pt;z-index:25267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" fillcolor="#002060">
                <v:stroke joinstyle="miter"/>
                <v:textbox>
                  <w:txbxContent>
                    <w:p w14:paraId="6DA5DC67" w14:textId="1728DC2F" w:rsidR="002F0BEC" w:rsidRPr="00E94201" w:rsidRDefault="002F0BEC" w:rsidP="002F0BEC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E9420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(A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3</w:t>
                      </w:r>
                      <w:r w:rsidRPr="00E94201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) 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Inform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debtor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in writing and seek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replacement or repair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of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property</w:t>
                      </w:r>
                      <w:r w:rsidRPr="00E94201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  <w:p w14:paraId="0F054093" w14:textId="77777777" w:rsidR="002F0BEC" w:rsidRPr="00E616E1" w:rsidRDefault="002F0BEC" w:rsidP="002F0BEC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44AB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4704" behindDoc="1" locked="0" layoutInCell="1" allowOverlap="1" wp14:anchorId="778754F6" wp14:editId="53FA8331">
                <wp:simplePos x="0" y="0"/>
                <wp:positionH relativeFrom="leftMargin">
                  <wp:posOffset>4198366</wp:posOffset>
                </wp:positionH>
                <wp:positionV relativeFrom="paragraph">
                  <wp:posOffset>1210971</wp:posOffset>
                </wp:positionV>
                <wp:extent cx="445135" cy="2698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787684" w14:textId="77777777" w:rsidR="00BD3C8F" w:rsidRPr="00285400" w:rsidRDefault="00BD3C8F" w:rsidP="00BD3C8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28540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754F6" id="Text Box 10" o:spid="_x0000_s1045" type="#_x0000_t202" style="position:absolute;margin-left:330.6pt;margin-top:95.35pt;width:35.05pt;height:21.25pt;z-index:-2505717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" filled="f" stroked="f" strokeweight=".5pt">
                <v:textbox>
                  <w:txbxContent>
                    <w:p w14:paraId="09787684" w14:textId="77777777" w:rsidR="00BD3C8F" w:rsidRPr="00285400" w:rsidRDefault="00BD3C8F" w:rsidP="00BD3C8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285400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3B2A3406" wp14:editId="16772B41">
                <wp:simplePos x="0" y="0"/>
                <wp:positionH relativeFrom="column">
                  <wp:posOffset>7255815</wp:posOffset>
                </wp:positionH>
                <wp:positionV relativeFrom="paragraph">
                  <wp:posOffset>517195</wp:posOffset>
                </wp:positionV>
                <wp:extent cx="0" cy="1029600"/>
                <wp:effectExtent l="76200" t="0" r="57150" b="5651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9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FFFC3" id="Straight Arrow Connector 47" o:spid="_x0000_s1026" type="#_x0000_t32" style="position:absolute;margin-left:571.3pt;margin-top:40.7pt;width:0;height:81.05pt;z-index:25260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2D816CCC" wp14:editId="3DFDF42A">
                <wp:simplePos x="0" y="0"/>
                <wp:positionH relativeFrom="column">
                  <wp:posOffset>3822674</wp:posOffset>
                </wp:positionH>
                <wp:positionV relativeFrom="paragraph">
                  <wp:posOffset>1273658</wp:posOffset>
                </wp:positionV>
                <wp:extent cx="0" cy="273600"/>
                <wp:effectExtent l="76200" t="0" r="57150" b="5080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AD09D" id="Straight Arrow Connector 37" o:spid="_x0000_s1026" type="#_x0000_t32" style="position:absolute;margin-left:301pt;margin-top:100.3pt;width:0;height:21.5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944AB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6752" behindDoc="0" locked="0" layoutInCell="1" allowOverlap="1" wp14:anchorId="6FCDBA67" wp14:editId="3E38416F">
                <wp:simplePos x="0" y="0"/>
                <wp:positionH relativeFrom="leftMargin">
                  <wp:posOffset>2534971</wp:posOffset>
                </wp:positionH>
                <wp:positionV relativeFrom="paragraph">
                  <wp:posOffset>903605</wp:posOffset>
                </wp:positionV>
                <wp:extent cx="389614" cy="310101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614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71023" w14:textId="77777777" w:rsidR="00BD3C8F" w:rsidRPr="00C26F38" w:rsidRDefault="00BD3C8F" w:rsidP="00BD3C8F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DBA67" id="Text Box 12" o:spid="_x0000_s1046" type="#_x0000_t202" style="position:absolute;margin-left:199.6pt;margin-top:71.15pt;width:30.7pt;height:24.4pt;z-index:25274675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" filled="f" stroked="f" strokeweight=".5pt">
                <v:textbox>
                  <w:txbxContent>
                    <w:p w14:paraId="40B71023" w14:textId="77777777" w:rsidR="00BD3C8F" w:rsidRPr="00C26F38" w:rsidRDefault="00BD3C8F" w:rsidP="00BD3C8F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4AB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2656" behindDoc="0" locked="0" layoutInCell="1" allowOverlap="1" wp14:anchorId="61F68B37" wp14:editId="278837A7">
                <wp:simplePos x="0" y="0"/>
                <wp:positionH relativeFrom="margin">
                  <wp:posOffset>309829</wp:posOffset>
                </wp:positionH>
                <wp:positionV relativeFrom="paragraph">
                  <wp:posOffset>974192</wp:posOffset>
                </wp:positionV>
                <wp:extent cx="1800000" cy="0"/>
                <wp:effectExtent l="38100" t="76200" r="0" b="952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800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94550" id="Straight Arrow Connector 68" o:spid="_x0000_s1026" type="#_x0000_t32" style="position:absolute;margin-left:24.4pt;margin-top:76.7pt;width:141.75pt;height:0;rotation:180;z-index:252742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38560" behindDoc="0" locked="0" layoutInCell="1" allowOverlap="1" wp14:anchorId="4FE1E20E" wp14:editId="520B048E">
                <wp:simplePos x="0" y="0"/>
                <wp:positionH relativeFrom="margin">
                  <wp:posOffset>2111172</wp:posOffset>
                </wp:positionH>
                <wp:positionV relativeFrom="paragraph">
                  <wp:posOffset>724027</wp:posOffset>
                </wp:positionV>
                <wp:extent cx="3408909" cy="548640"/>
                <wp:effectExtent l="0" t="0" r="2032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8909" cy="54864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A86DF" w14:textId="238767B7" w:rsidR="007532DD" w:rsidRPr="00222D6C" w:rsidRDefault="000C0FAF" w:rsidP="007532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(D3</w:t>
                            </w:r>
                            <w:r w:rsidR="007532DD"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7532D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Does the agency have legal right to demand a debtor to repair or replace the public property</w:t>
                            </w:r>
                            <w:r w:rsidR="007532DD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7EEDBCD1" w14:textId="1B1C1A52" w:rsidR="007532DD" w:rsidRPr="00222D6C" w:rsidRDefault="007532DD" w:rsidP="007532D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E1E20E" id="Text Box 5" o:spid="_x0000_s1047" style="position:absolute;margin-left:166.25pt;margin-top:57pt;width:268.4pt;height:43.2pt;z-index:252738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" fillcolor="#e35205" strokecolor="black [1600]">
                <v:stroke joinstyle="miter"/>
                <v:textbox>
                  <w:txbxContent>
                    <w:p w14:paraId="202A86DF" w14:textId="238767B7" w:rsidR="007532DD" w:rsidRPr="00222D6C" w:rsidRDefault="000C0FAF" w:rsidP="007532DD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(D3</w:t>
                      </w:r>
                      <w:r w:rsidR="007532DD"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 w:rsidR="007532D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Does the agency have legal right to demand a debtor to repair or replace the public property</w:t>
                      </w:r>
                      <w:r w:rsidR="007532DD" w:rsidRPr="00222D6C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14:paraId="7EEDBCD1" w14:textId="1B1C1A52" w:rsidR="007532DD" w:rsidRPr="00222D6C" w:rsidRDefault="007532DD" w:rsidP="007532DD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44AB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40608" behindDoc="0" locked="0" layoutInCell="1" allowOverlap="1" wp14:anchorId="3DD06F3A" wp14:editId="62553480">
                <wp:simplePos x="0" y="0"/>
                <wp:positionH relativeFrom="column">
                  <wp:posOffset>3828339</wp:posOffset>
                </wp:positionH>
                <wp:positionV relativeFrom="paragraph">
                  <wp:posOffset>520065</wp:posOffset>
                </wp:positionV>
                <wp:extent cx="0" cy="201600"/>
                <wp:effectExtent l="76200" t="0" r="57150" b="6540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C406F" id="Straight Arrow Connector 7" o:spid="_x0000_s1026" type="#_x0000_t32" style="position:absolute;margin-left:301.45pt;margin-top:40.95pt;width:0;height:15.85pt;z-index:25274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" strokecolor="black [3200]">
                <v:stroke endarrow="block" joinstyle="miter"/>
              </v:shape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02368" behindDoc="1" locked="0" layoutInCell="1" allowOverlap="1" wp14:anchorId="6D638883" wp14:editId="01677F2A">
                <wp:simplePos x="0" y="0"/>
                <wp:positionH relativeFrom="page">
                  <wp:posOffset>6334430</wp:posOffset>
                </wp:positionH>
                <wp:positionV relativeFrom="paragraph">
                  <wp:posOffset>66472</wp:posOffset>
                </wp:positionV>
                <wp:extent cx="3181350" cy="447675"/>
                <wp:effectExtent l="0" t="0" r="19050" b="285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447675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468643" w14:textId="6135A121" w:rsidR="00BF2A4E" w:rsidRPr="00BF2A4E" w:rsidRDefault="00BF2A4E" w:rsidP="00BF2A4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 w:rsidRPr="00BF2A4E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All other property owing to the Territory or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638883" id="Text Box 35" o:spid="_x0000_s1048" style="position:absolute;margin-left:498.75pt;margin-top:5.25pt;width:250.5pt;height:35.25pt;z-index:-25071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" fillcolor="#f2f2f2 [3052]" strokecolor="black [3213]" strokeweight=".5pt">
                <v:textbox>
                  <w:txbxContent>
                    <w:p w14:paraId="5E468643" w14:textId="6135A121" w:rsidR="00BF2A4E" w:rsidRPr="00BF2A4E" w:rsidRDefault="00BF2A4E" w:rsidP="00BF2A4E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 w:rsidRPr="00BF2A4E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All other property owing to the Territory or agency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98272" behindDoc="1" locked="0" layoutInCell="1" allowOverlap="1" wp14:anchorId="033032BE" wp14:editId="71DDF36E">
                <wp:simplePos x="0" y="0"/>
                <wp:positionH relativeFrom="page">
                  <wp:posOffset>2809875</wp:posOffset>
                </wp:positionH>
                <wp:positionV relativeFrom="paragraph">
                  <wp:posOffset>57303</wp:posOffset>
                </wp:positionV>
                <wp:extent cx="3429000" cy="457200"/>
                <wp:effectExtent l="0" t="0" r="1905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457200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BEE68" w14:textId="210B042E" w:rsidR="00BF2A4E" w:rsidRPr="00BF2A4E" w:rsidRDefault="00E94201" w:rsidP="00BF2A4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</w:t>
                            </w:r>
                            <w:r w:rsidR="00BF2A4E" w:rsidRPr="00BF2A4E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roperty</w:t>
                            </w:r>
                            <w:r w:rsidR="000A7713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C2745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is deficient, unserviceable, condemned, abandoned or obsolete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032BE" id="Text Box 31" o:spid="_x0000_s1049" style="position:absolute;margin-left:221.25pt;margin-top:4.5pt;width:270pt;height:36pt;z-index:-25071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" fillcolor="#f2f2f2 [3052]" strokecolor="black [3213]" strokeweight=".5pt">
                <v:textbox>
                  <w:txbxContent>
                    <w:p w14:paraId="689BEE68" w14:textId="210B042E" w:rsidR="00BF2A4E" w:rsidRPr="00BF2A4E" w:rsidRDefault="00E94201" w:rsidP="00BF2A4E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P</w:t>
                      </w:r>
                      <w:r w:rsidR="00BF2A4E" w:rsidRPr="00BF2A4E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roperty</w:t>
                      </w:r>
                      <w:r w:rsidR="000A7713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C2745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is deficient, unserviceable, condemned, abandoned or obsolete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944ABD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596224" behindDoc="1" locked="0" layoutInCell="1" allowOverlap="1" wp14:anchorId="21E8BD16" wp14:editId="2A266FCC">
                <wp:simplePos x="0" y="0"/>
                <wp:positionH relativeFrom="page">
                  <wp:posOffset>730885</wp:posOffset>
                </wp:positionH>
                <wp:positionV relativeFrom="paragraph">
                  <wp:posOffset>59537</wp:posOffset>
                </wp:positionV>
                <wp:extent cx="1909267" cy="457200"/>
                <wp:effectExtent l="0" t="0" r="1524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267" cy="457200"/>
                        </a:xfrm>
                        <a:prstGeom prst="roundRect">
                          <a:avLst>
                            <a:gd name="adj" fmla="val 622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38DF39" w14:textId="3EAC0AEA" w:rsidR="00BF2A4E" w:rsidRPr="00BF2A4E" w:rsidRDefault="00E94201" w:rsidP="00BF2A4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P</w:t>
                            </w:r>
                            <w:r w:rsidR="00BF2A4E" w:rsidRPr="00BF2A4E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 xml:space="preserve">roperty </w:t>
                            </w:r>
                            <w:r w:rsidR="00AC48F0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is lost and cannot be recovered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E8BD16" id="Text Box 29" o:spid="_x0000_s1050" style="position:absolute;margin-left:57.55pt;margin-top:4.7pt;width:150.35pt;height:36pt;z-index:-25072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arcsize="40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" fillcolor="#f2f2f2 [3052]" strokecolor="black [3213]" strokeweight=".5pt">
                <v:textbox>
                  <w:txbxContent>
                    <w:p w14:paraId="0438DF39" w14:textId="3EAC0AEA" w:rsidR="00BF2A4E" w:rsidRPr="00BF2A4E" w:rsidRDefault="00E94201" w:rsidP="00BF2A4E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P</w:t>
                      </w:r>
                      <w:r w:rsidR="00BF2A4E" w:rsidRPr="00BF2A4E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 xml:space="preserve">roperty </w:t>
                      </w:r>
                      <w:r w:rsidR="00AC48F0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is lost and cannot be recovered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A878C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0128" behindDoc="0" locked="0" layoutInCell="1" allowOverlap="1" wp14:anchorId="55B32312" wp14:editId="1B3E2EC7">
                <wp:simplePos x="0" y="0"/>
                <wp:positionH relativeFrom="margin">
                  <wp:posOffset>5617210</wp:posOffset>
                </wp:positionH>
                <wp:positionV relativeFrom="paragraph">
                  <wp:posOffset>3589655</wp:posOffset>
                </wp:positionV>
                <wp:extent cx="421005" cy="3175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F7199" w14:textId="77777777" w:rsidR="00922BAA" w:rsidRPr="00CA3CB0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A3CB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32312" id="Text Box 23" o:spid="_x0000_s1033" type="#_x0000_t202" style="position:absolute;left:0;text-align:left;margin-left:442.3pt;margin-top:282.65pt;width:33.15pt;height:25pt;z-index:252720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" filled="f" stroked="f" strokeweight=".5pt">
                <v:textbox>
                  <w:txbxContent>
                    <w:p w14:paraId="738F7199" w14:textId="77777777" w:rsidR="00922BAA" w:rsidRPr="00CA3CB0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A3CB0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78C4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 wp14:anchorId="0A593809" wp14:editId="57ACCDD8">
                <wp:simplePos x="0" y="0"/>
                <wp:positionH relativeFrom="column">
                  <wp:posOffset>5652135</wp:posOffset>
                </wp:positionH>
                <wp:positionV relativeFrom="paragraph">
                  <wp:posOffset>3651885</wp:posOffset>
                </wp:positionV>
                <wp:extent cx="0" cy="345600"/>
                <wp:effectExtent l="76200" t="0" r="76200" b="5461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C9281" id="Straight Arrow Connector 34" o:spid="_x0000_s1026" type="#_x0000_t32" style="position:absolute;margin-left:445.05pt;margin-top:287.55pt;width:0;height:27.2pt;z-index:2523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A878C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3FCEFA5C" wp14:editId="371716EA">
                <wp:simplePos x="0" y="0"/>
                <wp:positionH relativeFrom="margin">
                  <wp:posOffset>4842510</wp:posOffset>
                </wp:positionH>
                <wp:positionV relativeFrom="paragraph">
                  <wp:posOffset>3185795</wp:posOffset>
                </wp:positionV>
                <wp:extent cx="1592580" cy="466725"/>
                <wp:effectExtent l="0" t="0" r="26670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667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83AAB4" w14:textId="7860B942" w:rsidR="002A0A51" w:rsidRPr="00A878C4" w:rsidRDefault="002A0A51" w:rsidP="002A0A5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(D</w:t>
                            </w:r>
                            <w:r w:rsidR="000C0FA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5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Are the grounds for dispute valid?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CEFA5C" id="Text Box 48" o:spid="_x0000_s1052" style="position:absolute;margin-left:381.3pt;margin-top:250.85pt;width:125.4pt;height:36.75pt;z-index:25270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" fillcolor="#e35205">
                <v:stroke joinstyle="miter"/>
                <v:textbox>
                  <w:txbxContent>
                    <w:p w14:paraId="3983AAB4" w14:textId="7860B942" w:rsidR="002A0A51" w:rsidRPr="00A878C4" w:rsidRDefault="002A0A51" w:rsidP="002A0A51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(D</w:t>
                      </w:r>
                      <w:r w:rsidR="000C0FA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5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Are the grounds for dispute valid?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878C4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19DB1D80" wp14:editId="5CC2FA45">
                <wp:simplePos x="0" y="0"/>
                <wp:positionH relativeFrom="margin">
                  <wp:posOffset>1613535</wp:posOffset>
                </wp:positionH>
                <wp:positionV relativeFrom="paragraph">
                  <wp:posOffset>3033395</wp:posOffset>
                </wp:positionV>
                <wp:extent cx="2209800" cy="792480"/>
                <wp:effectExtent l="0" t="0" r="19050" b="26670"/>
                <wp:wrapNone/>
                <wp:docPr id="1218737493" name="Text Box 1218737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79248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453F23" w14:textId="71CC2A95" w:rsidR="001E16F0" w:rsidRPr="00A878C4" w:rsidRDefault="001E16F0" w:rsidP="001E16F0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5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Regularly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f</w:t>
                            </w:r>
                            <w:r w:rsidRPr="00A878C4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ollow up</w:t>
                            </w:r>
                            <w:r w:rsidR="006F320D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or attempt to make contact</w:t>
                            </w:r>
                            <w:r w:rsidRPr="00A878C4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with debtor, seeking recovery</w:t>
                            </w:r>
                            <w:r w:rsidR="001D7012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, replacement or repair</w:t>
                            </w:r>
                            <w:r w:rsidRPr="00A878C4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="001D7012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property</w:t>
                            </w:r>
                            <w:r w:rsidRPr="00A878C4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DB1D80" id="Text Box 1218737493" o:spid="_x0000_s1053" style="position:absolute;margin-left:127.05pt;margin-top:238.85pt;width:174pt;height:62.4pt;z-index:25268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" fillcolor="#002060">
                <v:stroke joinstyle="miter"/>
                <v:textbox>
                  <w:txbxContent>
                    <w:p w14:paraId="04453F23" w14:textId="71CC2A95" w:rsidR="001E16F0" w:rsidRPr="00A878C4" w:rsidRDefault="001E16F0" w:rsidP="001E16F0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(A</w:t>
                      </w:r>
                      <w:r w:rsidR="007F699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5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)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Regularly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f</w:t>
                      </w:r>
                      <w:r w:rsidRPr="00A878C4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ollow up</w:t>
                      </w:r>
                      <w:r w:rsidR="006F320D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 or attempt to make contact</w:t>
                      </w:r>
                      <w:r w:rsidRPr="00A878C4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 with debtor, seeking recovery</w:t>
                      </w:r>
                      <w:r w:rsidR="001D7012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, replacement or repair</w:t>
                      </w:r>
                      <w:r w:rsidRPr="00A878C4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 of </w:t>
                      </w:r>
                      <w:r w:rsidR="001D7012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property</w:t>
                      </w:r>
                      <w:r w:rsidRPr="00A878C4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32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2416" behindDoc="0" locked="0" layoutInCell="1" allowOverlap="1" wp14:anchorId="67EA4922" wp14:editId="7AC65241">
                <wp:simplePos x="0" y="0"/>
                <wp:positionH relativeFrom="column">
                  <wp:posOffset>2865120</wp:posOffset>
                </wp:positionH>
                <wp:positionV relativeFrom="paragraph">
                  <wp:posOffset>3799840</wp:posOffset>
                </wp:positionV>
                <wp:extent cx="0" cy="201600"/>
                <wp:effectExtent l="76200" t="0" r="57150" b="65405"/>
                <wp:wrapNone/>
                <wp:docPr id="643810276" name="Straight Arrow Connector 643810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471F3" id="Straight Arrow Connector 643810276" o:spid="_x0000_s1026" type="#_x0000_t32" style="position:absolute;margin-left:225.6pt;margin-top:299.2pt;width:0;height:15.85pt;z-index:2527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" strokecolor="black [3200]">
                <v:stroke endarrow="block" joinstyle="miter"/>
              </v:shape>
            </w:pict>
          </mc:Fallback>
        </mc:AlternateContent>
      </w:r>
      <w:r w:rsidR="006F320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2176" behindDoc="0" locked="0" layoutInCell="1" allowOverlap="1" wp14:anchorId="1C27FA2F" wp14:editId="20891E2A">
                <wp:simplePos x="0" y="0"/>
                <wp:positionH relativeFrom="margin">
                  <wp:posOffset>4314825</wp:posOffset>
                </wp:positionH>
                <wp:positionV relativeFrom="paragraph">
                  <wp:posOffset>4185920</wp:posOffset>
                </wp:positionV>
                <wp:extent cx="421005" cy="317500"/>
                <wp:effectExtent l="0" t="0" r="0" b="63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92CFC" w14:textId="77777777" w:rsidR="00922BAA" w:rsidRPr="00CA3CB0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A3CB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7FA2F" id="Text Box 27" o:spid="_x0000_s1037" type="#_x0000_t202" style="position:absolute;left:0;text-align:left;margin-left:339.75pt;margin-top:329.6pt;width:33.15pt;height:25pt;z-index:252722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" filled="f" stroked="f" strokeweight=".5pt">
                <v:textbox>
                  <w:txbxContent>
                    <w:p w14:paraId="3F092CFC" w14:textId="77777777" w:rsidR="00922BAA" w:rsidRPr="00CA3CB0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A3CB0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320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 wp14:anchorId="2AC346A9" wp14:editId="295E51EF">
                <wp:simplePos x="0" y="0"/>
                <wp:positionH relativeFrom="margin">
                  <wp:posOffset>1656715</wp:posOffset>
                </wp:positionH>
                <wp:positionV relativeFrom="paragraph">
                  <wp:posOffset>4001135</wp:posOffset>
                </wp:positionV>
                <wp:extent cx="5387975" cy="269875"/>
                <wp:effectExtent l="0" t="0" r="22225" b="15875"/>
                <wp:wrapNone/>
                <wp:docPr id="643810287" name="Text Box 643810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7975" cy="26987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79367" w14:textId="2A3E31C5" w:rsidR="002A0A51" w:rsidRPr="00A878C4" w:rsidRDefault="002A0A51" w:rsidP="002A0A5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(D</w:t>
                            </w:r>
                            <w:r w:rsidR="000C0FAF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6</w:t>
                            </w:r>
                            <w:r w:rsidRPr="00A878C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Is </w:t>
                            </w:r>
                            <w:r w:rsidR="001D701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the property 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recovered</w:t>
                            </w:r>
                            <w:r w:rsidR="001D701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or replaced</w:t>
                            </w:r>
                            <w:r w:rsidRPr="00A878C4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C346A9" id="Text Box 643810287" o:spid="_x0000_s1050" style="position:absolute;margin-left:130.45pt;margin-top:315.05pt;width:424.25pt;height:21.25pt;z-index:25270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" fillcolor="#e35205">
                <v:stroke joinstyle="miter"/>
                <v:textbox>
                  <w:txbxContent>
                    <w:p w14:paraId="4E579367" w14:textId="2A3E31C5" w:rsidR="002A0A51" w:rsidRPr="00A878C4" w:rsidRDefault="002A0A51" w:rsidP="002A0A51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(D</w:t>
                      </w:r>
                      <w:r w:rsidR="000C0FAF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6</w:t>
                      </w:r>
                      <w:r w:rsidRPr="00A878C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Is </w:t>
                      </w:r>
                      <w:r w:rsidR="001D701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the property 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recovered</w:t>
                      </w:r>
                      <w:r w:rsidR="001D701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or replaced</w:t>
                      </w:r>
                      <w:r w:rsidRPr="00A878C4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F32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50907B15" wp14:editId="33E02DEC">
                <wp:simplePos x="0" y="0"/>
                <wp:positionH relativeFrom="column">
                  <wp:posOffset>4314825</wp:posOffset>
                </wp:positionH>
                <wp:positionV relativeFrom="paragraph">
                  <wp:posOffset>4270375</wp:posOffset>
                </wp:positionV>
                <wp:extent cx="0" cy="216000"/>
                <wp:effectExtent l="76200" t="0" r="57150" b="5080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184AD" id="Straight Arrow Connector 55" o:spid="_x0000_s1026" type="#_x0000_t32" style="position:absolute;margin-left:339.75pt;margin-top:336.25pt;width:0;height:17pt;z-index:2527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" strokecolor="windowText">
                <v:stroke endarrow="block" joinstyle="miter"/>
              </v:shape>
            </w:pict>
          </mc:Fallback>
        </mc:AlternateContent>
      </w:r>
      <w:r w:rsidR="00A2495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4224" behindDoc="0" locked="0" layoutInCell="1" allowOverlap="1" wp14:anchorId="2B3D34C1" wp14:editId="6072CE33">
                <wp:simplePos x="0" y="0"/>
                <wp:positionH relativeFrom="margin">
                  <wp:posOffset>4426226</wp:posOffset>
                </wp:positionH>
                <wp:positionV relativeFrom="paragraph">
                  <wp:posOffset>4757420</wp:posOffset>
                </wp:positionV>
                <wp:extent cx="421005" cy="317500"/>
                <wp:effectExtent l="0" t="0" r="0" b="6350"/>
                <wp:wrapNone/>
                <wp:docPr id="643810272" name="Text Box 643810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0E29D" w14:textId="77777777" w:rsidR="00922BAA" w:rsidRPr="00CA3CB0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A3CB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D34C1" id="Text Box 643810272" o:spid="_x0000_s1056" type="#_x0000_t202" style="position:absolute;margin-left:348.5pt;margin-top:374.6pt;width:33.15pt;height:25pt;z-index:252724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" filled="f" stroked="f" strokeweight=".5pt">
                <v:textbox>
                  <w:txbxContent>
                    <w:p w14:paraId="5870E29D" w14:textId="77777777" w:rsidR="00922BAA" w:rsidRPr="00CA3CB0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A3CB0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2BAA" w:rsidRPr="003C6CD8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4AAD22E9" wp14:editId="530A4F22">
                <wp:simplePos x="0" y="0"/>
                <wp:positionH relativeFrom="margin">
                  <wp:posOffset>4883353</wp:posOffset>
                </wp:positionH>
                <wp:positionV relativeFrom="paragraph">
                  <wp:posOffset>5574436</wp:posOffset>
                </wp:positionV>
                <wp:extent cx="3912235" cy="1345565"/>
                <wp:effectExtent l="0" t="0" r="12065" b="26035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2235" cy="134556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002060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B33676" w14:textId="385A1E4E" w:rsidR="009C5FF5" w:rsidRDefault="004E2CC5" w:rsidP="009C5FF5">
                            <w:pPr>
                              <w:pStyle w:val="ListParagraph"/>
                              <w:spacing w:after="0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="005C4609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02647E8" w14:textId="1D822533" w:rsidR="00C13C1C" w:rsidRPr="009C5FF5" w:rsidRDefault="001F7AEF" w:rsidP="009C5FF5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S</w:t>
                            </w:r>
                            <w:r w:rsidR="00C13C1C" w:rsidRPr="00C13C1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eek approval to</w:t>
                            </w:r>
                            <w:r w:rsidR="00E42CD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3C1C" w:rsidRPr="00C13C1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write off </w:t>
                            </w:r>
                            <w:r w:rsidR="00C13C1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property</w:t>
                            </w:r>
                            <w:r w:rsidR="00E701C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in</w:t>
                            </w:r>
                            <w:r w:rsidR="007C0F0D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accordance with</w:t>
                            </w:r>
                            <w:r w:rsidR="00E701C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1CE" w:rsidRPr="008F5C3C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the TD Losses, write offs, waivers and postponements</w:t>
                            </w:r>
                            <w:r w:rsidR="00C13C1C" w:rsidRPr="00C13C1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45533E0" w14:textId="60857F81" w:rsidR="008E5086" w:rsidRPr="00611198" w:rsidRDefault="008E5086" w:rsidP="008E5086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Write off property from agency’s accounting records and r</w:t>
                            </w: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ecord write off on register of losses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,</w:t>
                            </w:r>
                            <w:r w:rsidR="002D43AC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write offs and waivers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if approved</w:t>
                            </w: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C0CB389" w14:textId="50C57E3B" w:rsidR="007133CA" w:rsidRPr="00C13C1C" w:rsidRDefault="007133CA" w:rsidP="001F7AEF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AD22E9" id="Text Box 109" o:spid="_x0000_s1057" style="position:absolute;margin-left:384.5pt;margin-top:438.95pt;width:308.05pt;height:105.95pt;z-index:25240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" fillcolor="#002060" strokecolor="black [1600]">
                <v:stroke joinstyle="miter"/>
                <v:textbox>
                  <w:txbxContent>
                    <w:p w14:paraId="7EB33676" w14:textId="385A1E4E" w:rsidR="009C5FF5" w:rsidRDefault="004E2CC5" w:rsidP="009C5FF5">
                      <w:pPr>
                        <w:pStyle w:val="ListParagraph"/>
                        <w:spacing w:after="0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</w:t>
                      </w:r>
                      <w:r w:rsidR="005C4609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A</w:t>
                      </w:r>
                      <w:r w:rsidR="007F6992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8</w:t>
                      </w: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02647E8" w14:textId="1D822533" w:rsidR="00C13C1C" w:rsidRPr="009C5FF5" w:rsidRDefault="001F7AEF" w:rsidP="009C5FF5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spacing w:after="0"/>
                        <w:ind w:left="142" w:hanging="142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S</w:t>
                      </w:r>
                      <w:r w:rsidR="00C13C1C" w:rsidRPr="00C13C1C">
                        <w:rPr>
                          <w:rFonts w:ascii="Lato" w:hAnsi="Lato"/>
                          <w:sz w:val="20"/>
                          <w:szCs w:val="20"/>
                        </w:rPr>
                        <w:t>eek approval to</w:t>
                      </w:r>
                      <w:r w:rsidR="00E42CD8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C13C1C" w:rsidRPr="00C13C1C">
                        <w:rPr>
                          <w:rFonts w:ascii="Lato" w:hAnsi="Lato"/>
                          <w:sz w:val="20"/>
                          <w:szCs w:val="20"/>
                        </w:rPr>
                        <w:t xml:space="preserve">write off </w:t>
                      </w:r>
                      <w:r w:rsidR="00C13C1C">
                        <w:rPr>
                          <w:rFonts w:ascii="Lato" w:hAnsi="Lato"/>
                          <w:sz w:val="20"/>
                          <w:szCs w:val="20"/>
                        </w:rPr>
                        <w:t>property</w:t>
                      </w:r>
                      <w:r w:rsidR="00E701CE">
                        <w:rPr>
                          <w:rFonts w:ascii="Lato" w:hAnsi="Lato"/>
                          <w:sz w:val="20"/>
                          <w:szCs w:val="20"/>
                        </w:rPr>
                        <w:t xml:space="preserve"> in</w:t>
                      </w:r>
                      <w:r w:rsidR="007C0F0D">
                        <w:rPr>
                          <w:rFonts w:ascii="Lato" w:hAnsi="Lato"/>
                          <w:sz w:val="20"/>
                          <w:szCs w:val="20"/>
                        </w:rPr>
                        <w:t xml:space="preserve"> accordance with</w:t>
                      </w:r>
                      <w:r w:rsidR="00E701CE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701CE" w:rsidRPr="008F5C3C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the TD Losses, write offs, waivers and postponements</w:t>
                      </w:r>
                      <w:r w:rsidR="00C13C1C" w:rsidRPr="00C13C1C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  <w:p w14:paraId="045533E0" w14:textId="60857F81" w:rsidR="008E5086" w:rsidRPr="00611198" w:rsidRDefault="008E5086" w:rsidP="008E5086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spacing w:after="0"/>
                        <w:ind w:left="142" w:hanging="142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Write off property from agency’s accounting records and r</w:t>
                      </w: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ecord write off on register of losses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,</w:t>
                      </w:r>
                      <w:r w:rsidR="002D43A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write offs and waivers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if approved</w:t>
                      </w: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  <w:p w14:paraId="3C0CB389" w14:textId="50C57E3B" w:rsidR="007133CA" w:rsidRPr="00C13C1C" w:rsidRDefault="007133CA" w:rsidP="001F7AEF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2BA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4D4B0FB8" wp14:editId="13FEF16A">
                <wp:simplePos x="0" y="0"/>
                <wp:positionH relativeFrom="margin">
                  <wp:posOffset>735635</wp:posOffset>
                </wp:positionH>
                <wp:positionV relativeFrom="paragraph">
                  <wp:posOffset>5574436</wp:posOffset>
                </wp:positionV>
                <wp:extent cx="3905250" cy="1345997"/>
                <wp:effectExtent l="0" t="0" r="19050" b="260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0" cy="1345997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2F626A" w14:textId="70E846A6" w:rsidR="00611198" w:rsidRDefault="004E2CC5" w:rsidP="00C26F38">
                            <w:pPr>
                              <w:spacing w:after="0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 w:rsidR="00D47E4B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7</w:t>
                            </w:r>
                            <w:r w:rsidRPr="004E2CC5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E831B4D" w14:textId="24F334B2" w:rsidR="00431D7D" w:rsidRPr="00611198" w:rsidRDefault="00AF52A0" w:rsidP="00611198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In accordance with </w:t>
                            </w:r>
                            <w:r w:rsidR="00AE0264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Appendice</w:t>
                            </w:r>
                            <w:r w:rsidR="00AE0264" w:rsidRPr="0061119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s </w:t>
                            </w:r>
                            <w:r w:rsidR="004F6BFD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B</w:t>
                            </w:r>
                            <w:r w:rsidRPr="0061119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.1 and</w:t>
                            </w:r>
                            <w:r w:rsidR="008E5086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Pr="0061119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F6BFD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B</w:t>
                            </w:r>
                            <w:r w:rsidRPr="00611198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.2 – Recovery of money,</w:t>
                            </w: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r</w:t>
                            </w:r>
                            <w:r w:rsidR="00BA62F7"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ecover financial loss</w:t>
                            </w: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equal to </w:t>
                            </w:r>
                            <w:r w:rsidR="00922BA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value of property</w:t>
                            </w:r>
                            <w:r w:rsidR="00922BAA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DFF33BD" w14:textId="0E3D09DF" w:rsidR="00611198" w:rsidRPr="008F5C3C" w:rsidRDefault="00611198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Seek approval to write off property</w:t>
                            </w:r>
                            <w:r w:rsidR="00E701C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1CE" w:rsidRPr="008F5C3C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in accordance with </w:t>
                            </w:r>
                            <w:r w:rsidR="00E701CE" w:rsidRPr="008F5C3C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the TD</w:t>
                            </w:r>
                            <w:r w:rsidR="00E701CE" w:rsidRPr="008F5C3C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F924EAE" w14:textId="7A6A053F" w:rsidR="00611198" w:rsidRPr="00611198" w:rsidRDefault="008E5086" w:rsidP="00611198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pacing w:after="0"/>
                              <w:ind w:left="142" w:hanging="142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Write off property from agency’s accounting records and r</w:t>
                            </w:r>
                            <w:r w:rsidR="00611198"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ecord write off on register of losses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,</w:t>
                            </w:r>
                            <w:r w:rsidR="002D43AC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write offs and waivers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if approved</w:t>
                            </w:r>
                            <w:r w:rsidR="00611198" w:rsidRPr="00611198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4B0FB8" id="Text Box 26" o:spid="_x0000_s1058" style="position:absolute;margin-left:57.9pt;margin-top:438.95pt;width:307.5pt;height:106pt;z-index:25218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" fillcolor="#002060" strokecolor="black [3213]">
                <v:textbox>
                  <w:txbxContent>
                    <w:p w14:paraId="622F626A" w14:textId="70E846A6" w:rsidR="00611198" w:rsidRDefault="004E2CC5" w:rsidP="00C26F38">
                      <w:pPr>
                        <w:spacing w:after="0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 w:rsidR="00D47E4B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7F699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7</w:t>
                      </w:r>
                      <w:r w:rsidRPr="004E2CC5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E831B4D" w14:textId="24F334B2" w:rsidR="00431D7D" w:rsidRPr="00611198" w:rsidRDefault="00AF52A0" w:rsidP="00611198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0"/>
                        <w:ind w:left="142" w:hanging="142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In accordance with </w:t>
                      </w:r>
                      <w:r w:rsidR="00AE0264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Appendice</w:t>
                      </w:r>
                      <w:r w:rsidR="00AE0264" w:rsidRPr="0061119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s </w:t>
                      </w:r>
                      <w:r w:rsidR="004F6BFD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B</w:t>
                      </w:r>
                      <w:r w:rsidRPr="0061119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.1 and</w:t>
                      </w:r>
                      <w:r w:rsidR="008E5086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or</w:t>
                      </w:r>
                      <w:r w:rsidRPr="0061119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4F6BFD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B</w:t>
                      </w:r>
                      <w:r w:rsidRPr="00611198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.2 – Recovery of money,</w:t>
                      </w: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r</w:t>
                      </w:r>
                      <w:r w:rsidR="00BA62F7"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ecover financial loss</w:t>
                      </w: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equal to </w:t>
                      </w:r>
                      <w:r w:rsidR="00922BA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value of property</w:t>
                      </w:r>
                      <w:r w:rsidR="00922BAA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  <w:p w14:paraId="0DFF33BD" w14:textId="0E3D09DF" w:rsidR="00611198" w:rsidRPr="008F5C3C" w:rsidRDefault="00611198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0"/>
                        <w:ind w:left="142" w:hanging="142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Seek approval to write off property</w:t>
                      </w:r>
                      <w:r w:rsidR="00E701C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E701CE" w:rsidRPr="008F5C3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in accordance with </w:t>
                      </w:r>
                      <w:r w:rsidR="00E701CE" w:rsidRPr="008F5C3C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the TD</w:t>
                      </w:r>
                      <w:r w:rsidR="00E701CE" w:rsidRPr="008F5C3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  <w:p w14:paraId="4F924EAE" w14:textId="7A6A053F" w:rsidR="00611198" w:rsidRPr="00611198" w:rsidRDefault="008E5086" w:rsidP="00611198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pacing w:after="0"/>
                        <w:ind w:left="142" w:hanging="142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Write off property from agency’s accounting records and r</w:t>
                      </w:r>
                      <w:r w:rsidR="00611198"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ecord write off on register of losses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,</w:t>
                      </w:r>
                      <w:r w:rsidR="002D43A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write offs and </w:t>
                      </w:r>
                      <w:r w:rsidR="002D43A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waivers</w:t>
                      </w:r>
                      <w:bookmarkStart w:id="1" w:name="_GoBack"/>
                      <w:bookmarkEnd w:id="1"/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if approved</w:t>
                      </w:r>
                      <w:r w:rsidR="00611198" w:rsidRPr="00611198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2BA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30368" behindDoc="1" locked="0" layoutInCell="1" allowOverlap="1" wp14:anchorId="6D236635" wp14:editId="3250CF38">
                <wp:simplePos x="0" y="0"/>
                <wp:positionH relativeFrom="margin">
                  <wp:posOffset>6990562</wp:posOffset>
                </wp:positionH>
                <wp:positionV relativeFrom="paragraph">
                  <wp:posOffset>4584852</wp:posOffset>
                </wp:positionV>
                <wp:extent cx="445273" cy="270344"/>
                <wp:effectExtent l="0" t="0" r="0" b="0"/>
                <wp:wrapNone/>
                <wp:docPr id="643810275" name="Text Box 643810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49AFCE" w14:textId="77777777" w:rsidR="00922BAA" w:rsidRPr="00C26F38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36635" id="Text Box 643810275" o:spid="_x0000_s1059" type="#_x0000_t202" style="position:absolute;margin-left:550.45pt;margin-top:361pt;width:35.05pt;height:21.3pt;z-index:-25058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" filled="f" stroked="f" strokeweight=".5pt">
                <v:textbox>
                  <w:txbxContent>
                    <w:p w14:paraId="3B49AFCE" w14:textId="77777777" w:rsidR="00922BAA" w:rsidRPr="00C26F38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2BA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26272" behindDoc="1" locked="0" layoutInCell="1" allowOverlap="1" wp14:anchorId="12F01263" wp14:editId="62067647">
                <wp:simplePos x="0" y="0"/>
                <wp:positionH relativeFrom="margin">
                  <wp:posOffset>6374130</wp:posOffset>
                </wp:positionH>
                <wp:positionV relativeFrom="paragraph">
                  <wp:posOffset>3488741</wp:posOffset>
                </wp:positionV>
                <wp:extent cx="445273" cy="270344"/>
                <wp:effectExtent l="0" t="0" r="0" b="0"/>
                <wp:wrapNone/>
                <wp:docPr id="643810273" name="Text Box 643810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73CF5" w14:textId="77777777" w:rsidR="00922BAA" w:rsidRPr="00C26F38" w:rsidRDefault="00922BAA" w:rsidP="00922BAA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01263" id="Text Box 643810273" o:spid="_x0000_s1061" type="#_x0000_t202" style="position:absolute;margin-left:501.9pt;margin-top:274.7pt;width:35.05pt;height:21.3pt;z-index:-25059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" filled="f" stroked="f" strokeweight=".5pt">
                <v:textbox>
                  <w:txbxContent>
                    <w:p w14:paraId="72873CF5" w14:textId="77777777" w:rsidR="00922BAA" w:rsidRPr="00C26F38" w:rsidRDefault="00922BAA" w:rsidP="00922BAA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0F0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297A0A97" wp14:editId="770797EE">
                <wp:simplePos x="0" y="0"/>
                <wp:positionH relativeFrom="margin">
                  <wp:posOffset>2562860</wp:posOffset>
                </wp:positionH>
                <wp:positionV relativeFrom="paragraph">
                  <wp:posOffset>5336540</wp:posOffset>
                </wp:positionV>
                <wp:extent cx="445273" cy="270344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359296" w14:textId="77777777" w:rsidR="007A6CE2" w:rsidRPr="00C26F38" w:rsidRDefault="007A6CE2" w:rsidP="007A6CE2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26F38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A0A97" id="Text Box 89" o:spid="_x0000_s1036" type="#_x0000_t202" style="position:absolute;left:0;text-align:left;margin-left:201.8pt;margin-top:420.2pt;width:35.05pt;height:21.3pt;z-index:-25114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" filled="f" stroked="f" strokeweight=".5pt">
                <v:textbox>
                  <w:txbxContent>
                    <w:p w14:paraId="31359296" w14:textId="77777777" w:rsidR="007A6CE2" w:rsidRPr="00C26F38" w:rsidRDefault="007A6CE2" w:rsidP="007A6CE2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26F38">
                        <w:rPr>
                          <w:rFonts w:ascii="Lato" w:hAnsi="Lato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0F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6E0145FD" wp14:editId="6266E0DE">
                <wp:simplePos x="0" y="0"/>
                <wp:positionH relativeFrom="column">
                  <wp:posOffset>2563495</wp:posOffset>
                </wp:positionH>
                <wp:positionV relativeFrom="paragraph">
                  <wp:posOffset>5376545</wp:posOffset>
                </wp:positionV>
                <wp:extent cx="0" cy="201600"/>
                <wp:effectExtent l="76200" t="0" r="57150" b="6540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FECBD" id="Straight Arrow Connector 4" o:spid="_x0000_s1026" type="#_x0000_t32" style="position:absolute;margin-left:201.85pt;margin-top:423.35pt;width:0;height:15.8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" strokecolor="black [3200]">
                <v:stroke endarrow="block" joinstyle="miter"/>
              </v:shape>
            </w:pict>
          </mc:Fallback>
        </mc:AlternateContent>
      </w:r>
      <w:r w:rsidR="007C0F0D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0FF50677" wp14:editId="2CAC1539">
                <wp:simplePos x="0" y="0"/>
                <wp:positionH relativeFrom="margin">
                  <wp:posOffset>6747510</wp:posOffset>
                </wp:positionH>
                <wp:positionV relativeFrom="paragraph">
                  <wp:posOffset>5320030</wp:posOffset>
                </wp:positionV>
                <wp:extent cx="421005" cy="317500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8A574" w14:textId="77777777" w:rsidR="00611198" w:rsidRPr="00CA3CB0" w:rsidRDefault="00611198" w:rsidP="00611198">
                            <w:pPr>
                              <w:spacing w:after="0"/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</w:pPr>
                            <w:r w:rsidRPr="00CA3CB0">
                              <w:rPr>
                                <w:rFonts w:ascii="Lato" w:hAnsi="Lato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50677" id="Text Box 18" o:spid="_x0000_s1037" type="#_x0000_t202" style="position:absolute;left:0;text-align:left;margin-left:531.3pt;margin-top:418.9pt;width:33.15pt;height:25pt;z-index:25265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" filled="f" stroked="f" strokeweight=".5pt">
                <v:textbox>
                  <w:txbxContent>
                    <w:p w14:paraId="7D48A574" w14:textId="77777777" w:rsidR="00611198" w:rsidRPr="00CA3CB0" w:rsidRDefault="00611198" w:rsidP="00611198">
                      <w:pPr>
                        <w:spacing w:after="0"/>
                        <w:rPr>
                          <w:rFonts w:ascii="Lato" w:hAnsi="Lato" w:cs="Arial"/>
                          <w:sz w:val="20"/>
                          <w:szCs w:val="20"/>
                        </w:rPr>
                      </w:pPr>
                      <w:r w:rsidRPr="00CA3CB0">
                        <w:rPr>
                          <w:rFonts w:ascii="Lato" w:hAnsi="Lato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0F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5008" behindDoc="0" locked="0" layoutInCell="1" allowOverlap="1" wp14:anchorId="792ACCC9" wp14:editId="32A154C1">
                <wp:simplePos x="0" y="0"/>
                <wp:positionH relativeFrom="column">
                  <wp:posOffset>6747510</wp:posOffset>
                </wp:positionH>
                <wp:positionV relativeFrom="paragraph">
                  <wp:posOffset>5365115</wp:posOffset>
                </wp:positionV>
                <wp:extent cx="0" cy="201600"/>
                <wp:effectExtent l="76200" t="0" r="57150" b="6540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6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DBC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8" o:spid="_x0000_s1026" type="#_x0000_t32" style="position:absolute;margin-left:531.3pt;margin-top:422.45pt;width:0;height:15.85pt;z-index:2527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7C0F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00A28048" wp14:editId="522E5DAB">
                <wp:simplePos x="0" y="0"/>
                <wp:positionH relativeFrom="margin">
                  <wp:posOffset>756285</wp:posOffset>
                </wp:positionH>
                <wp:positionV relativeFrom="paragraph">
                  <wp:posOffset>5061585</wp:posOffset>
                </wp:positionV>
                <wp:extent cx="8087995" cy="304800"/>
                <wp:effectExtent l="0" t="0" r="2730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7995" cy="3048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EAA30D" w14:textId="71576A31" w:rsidR="00C93F66" w:rsidRPr="00222D6C" w:rsidRDefault="004E2CC5" w:rsidP="00C93F66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0C0FAF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8</w:t>
                            </w: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3F66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Does the agency </w:t>
                            </w:r>
                            <w:r w:rsidR="0081503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have</w:t>
                            </w:r>
                            <w:r w:rsidR="00C93F66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1C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legal </w:t>
                            </w:r>
                            <w:r w:rsidR="00C93F66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right to recover </w:t>
                            </w:r>
                            <w:r w:rsidR="0081503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C93F66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financial loss </w:t>
                            </w:r>
                            <w:r w:rsidR="001D680F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from </w:t>
                            </w:r>
                            <w:r w:rsidR="00AE3C2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="002E2D5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debtor</w:t>
                            </w:r>
                            <w:r w:rsidR="00C93F66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A28048" id="Text Box 8" o:spid="_x0000_s1063" style="position:absolute;margin-left:59.55pt;margin-top:398.55pt;width:636.85pt;height:24pt;z-index:25249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" fillcolor="#e35205" strokecolor="black [1600]">
                <v:stroke joinstyle="miter"/>
                <v:textbox>
                  <w:txbxContent>
                    <w:p w14:paraId="7AEAA30D" w14:textId="71576A31" w:rsidR="00C93F66" w:rsidRPr="00222D6C" w:rsidRDefault="004E2CC5" w:rsidP="00C93F66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0C0FAF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8</w:t>
                      </w: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C93F66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Does the agency </w:t>
                      </w:r>
                      <w:r w:rsidR="00815039">
                        <w:rPr>
                          <w:rFonts w:ascii="Lato" w:hAnsi="Lato"/>
                          <w:sz w:val="20"/>
                          <w:szCs w:val="20"/>
                        </w:rPr>
                        <w:t>have</w:t>
                      </w:r>
                      <w:r w:rsidR="00C93F66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701CE">
                        <w:rPr>
                          <w:rFonts w:ascii="Lato" w:hAnsi="Lato"/>
                          <w:sz w:val="20"/>
                          <w:szCs w:val="20"/>
                        </w:rPr>
                        <w:t xml:space="preserve">legal </w:t>
                      </w:r>
                      <w:r w:rsidR="00C93F66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right to recover </w:t>
                      </w:r>
                      <w:r w:rsidR="00815039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</w:t>
                      </w:r>
                      <w:r w:rsidR="00C93F66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financial loss </w:t>
                      </w:r>
                      <w:r w:rsidR="001D680F">
                        <w:rPr>
                          <w:rFonts w:ascii="Lato" w:hAnsi="Lato"/>
                          <w:sz w:val="20"/>
                          <w:szCs w:val="20"/>
                        </w:rPr>
                        <w:t xml:space="preserve">from </w:t>
                      </w:r>
                      <w:r w:rsidR="00AE3C24">
                        <w:rPr>
                          <w:rFonts w:ascii="Lato" w:hAnsi="Lato"/>
                          <w:sz w:val="20"/>
                          <w:szCs w:val="20"/>
                        </w:rPr>
                        <w:t xml:space="preserve">a </w:t>
                      </w:r>
                      <w:r w:rsidR="002E2D5A">
                        <w:rPr>
                          <w:rFonts w:ascii="Lato" w:hAnsi="Lato"/>
                          <w:sz w:val="20"/>
                          <w:szCs w:val="20"/>
                        </w:rPr>
                        <w:t>debtor</w:t>
                      </w:r>
                      <w:r w:rsidR="00C93F66" w:rsidRPr="00222D6C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C0F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5BEC0AFA" wp14:editId="03716C77">
                <wp:simplePos x="0" y="0"/>
                <wp:positionH relativeFrom="margin">
                  <wp:posOffset>756285</wp:posOffset>
                </wp:positionH>
                <wp:positionV relativeFrom="paragraph">
                  <wp:posOffset>4499610</wp:posOffset>
                </wp:positionV>
                <wp:extent cx="6286500" cy="304800"/>
                <wp:effectExtent l="0" t="0" r="1905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3048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DA501" w14:textId="2C4FBEE4" w:rsidR="004C21FA" w:rsidRPr="00222D6C" w:rsidRDefault="004E2CC5" w:rsidP="004C21FA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(D</w:t>
                            </w:r>
                            <w:r w:rsidR="000C0FAF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4E2CC5">
                              <w:rPr>
                                <w:rFonts w:ascii="Lato" w:hAnsi="Lato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60B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Has </w:t>
                            </w:r>
                            <w:r w:rsidR="00943FF4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D51D5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repair of property </w:t>
                            </w:r>
                            <w:r w:rsidR="00A878C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been </w:t>
                            </w:r>
                            <w:r w:rsidR="0071400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completed at </w:t>
                            </w:r>
                            <w:r w:rsidR="00B60B57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 w:rsidR="00714003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expected standard</w:t>
                            </w:r>
                            <w:r w:rsidR="004C21FA" w:rsidRPr="00222D6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EC0AFA" id="Text Box 45" o:spid="_x0000_s1064" style="position:absolute;margin-left:59.55pt;margin-top:354.3pt;width:495pt;height:24pt;z-index:252190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" fillcolor="#e35205" strokecolor="black [1600]">
                <v:stroke joinstyle="miter"/>
                <v:textbox>
                  <w:txbxContent>
                    <w:p w14:paraId="53EDA501" w14:textId="2C4FBEE4" w:rsidR="004C21FA" w:rsidRPr="00222D6C" w:rsidRDefault="004E2CC5" w:rsidP="004C21FA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(D</w:t>
                      </w:r>
                      <w:r w:rsidR="000C0FAF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7</w:t>
                      </w:r>
                      <w:r w:rsidRPr="004E2CC5">
                        <w:rPr>
                          <w:rFonts w:ascii="Lato" w:hAnsi="Lato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B60B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Has </w:t>
                      </w:r>
                      <w:r w:rsidR="00943FF4" w:rsidRPr="00222D6C">
                        <w:rPr>
                          <w:rFonts w:ascii="Lato" w:hAnsi="Lato"/>
                          <w:sz w:val="20"/>
                          <w:szCs w:val="20"/>
                        </w:rPr>
                        <w:t xml:space="preserve">the </w:t>
                      </w:r>
                      <w:r w:rsidR="00D51D5C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repair of property </w:t>
                      </w:r>
                      <w:r w:rsidR="00A878C4">
                        <w:rPr>
                          <w:rFonts w:ascii="Lato" w:hAnsi="Lato"/>
                          <w:sz w:val="20"/>
                          <w:szCs w:val="20"/>
                        </w:rPr>
                        <w:t xml:space="preserve">been </w:t>
                      </w:r>
                      <w:r w:rsidR="00714003">
                        <w:rPr>
                          <w:rFonts w:ascii="Lato" w:hAnsi="Lato"/>
                          <w:sz w:val="20"/>
                          <w:szCs w:val="20"/>
                        </w:rPr>
                        <w:t xml:space="preserve">completed at </w:t>
                      </w:r>
                      <w:r w:rsidR="00B60B57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</w:t>
                      </w:r>
                      <w:r w:rsidR="00714003">
                        <w:rPr>
                          <w:rFonts w:ascii="Lato" w:hAnsi="Lato"/>
                          <w:sz w:val="20"/>
                          <w:szCs w:val="20"/>
                        </w:rPr>
                        <w:t>expected standard</w:t>
                      </w:r>
                      <w:r w:rsidR="004C21FA" w:rsidRPr="00222D6C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C0F0D" w:rsidRPr="00FF70D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325ECA58" wp14:editId="7F97F5D2">
                <wp:simplePos x="0" y="0"/>
                <wp:positionH relativeFrom="column">
                  <wp:posOffset>4318635</wp:posOffset>
                </wp:positionH>
                <wp:positionV relativeFrom="paragraph">
                  <wp:posOffset>4800600</wp:posOffset>
                </wp:positionV>
                <wp:extent cx="0" cy="237490"/>
                <wp:effectExtent l="76200" t="0" r="57150" b="4826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4EE34" id="Straight Arrow Connector 42" o:spid="_x0000_s1026" type="#_x0000_t32" style="position:absolute;margin-left:340.05pt;margin-top:378pt;width:0;height:18.7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1D7012" w:rsidRPr="00D75611">
        <w:rPr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7FF07DE0" wp14:editId="4965CFFA">
                <wp:simplePos x="0" y="0"/>
                <wp:positionH relativeFrom="margin">
                  <wp:posOffset>7452360</wp:posOffset>
                </wp:positionH>
                <wp:positionV relativeFrom="paragraph">
                  <wp:posOffset>2966085</wp:posOffset>
                </wp:positionV>
                <wp:extent cx="1514475" cy="1885950"/>
                <wp:effectExtent l="0" t="0" r="28575" b="19050"/>
                <wp:wrapNone/>
                <wp:docPr id="561758315" name="Text Box 56175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18859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ysClr val="windowText" lastClr="00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12804B" w14:textId="3C3F6652" w:rsidR="002A0A51" w:rsidRPr="004E2ACF" w:rsidRDefault="002A0A51" w:rsidP="002A0A51">
                            <w:pPr>
                              <w:spacing w:after="0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B4D4E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A</w:t>
                            </w:r>
                            <w:r w:rsidR="007F6992"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Cease recovery of </w:t>
                            </w:r>
                            <w:r w:rsidR="001D7012"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property</w:t>
                            </w:r>
                            <w:r>
                              <w:rPr>
                                <w:rFonts w:ascii="Lato" w:hAnsi="Lato"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r w:rsidRPr="004E2ACF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F07DE0" id="Text Box 561758315" o:spid="_x0000_s1055" style="position:absolute;left:0;text-align:left;margin-left:586.8pt;margin-top:233.55pt;width:119.25pt;height:148.5pt;z-index:25270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" fillcolor="windowText" strokecolor="windowText">
                <v:stroke joinstyle="miter"/>
                <v:textbox>
                  <w:txbxContent>
                    <w:p w14:paraId="1312804B" w14:textId="3C3F6652" w:rsidR="002A0A51" w:rsidRPr="004E2ACF" w:rsidRDefault="002A0A51" w:rsidP="002A0A51">
                      <w:pPr>
                        <w:spacing w:after="0"/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B4D4E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A</w:t>
                      </w:r>
                      <w:r w:rsidR="007F6992"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Lato" w:hAnsi="Lato"/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 xml:space="preserve">Cease recovery of </w:t>
                      </w:r>
                      <w:r w:rsidR="001D7012"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property</w:t>
                      </w:r>
                      <w:r>
                        <w:rPr>
                          <w:rFonts w:ascii="Lato" w:hAnsi="Lato"/>
                          <w:bCs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r w:rsidRPr="004E2ACF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D701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10912" behindDoc="0" locked="0" layoutInCell="1" allowOverlap="1" wp14:anchorId="0813FEE1" wp14:editId="2E9DF662">
                <wp:simplePos x="0" y="0"/>
                <wp:positionH relativeFrom="margin">
                  <wp:posOffset>7042785</wp:posOffset>
                </wp:positionH>
                <wp:positionV relativeFrom="paragraph">
                  <wp:posOffset>4642485</wp:posOffset>
                </wp:positionV>
                <wp:extent cx="396000" cy="0"/>
                <wp:effectExtent l="0" t="76200" r="23495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143401" id="Straight Arrow Connector 53" o:spid="_x0000_s1026" type="#_x0000_t32" style="position:absolute;margin-left:554.55pt;margin-top:365.55pt;width:31.2pt;height:0;z-index:2527109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1D701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706816" behindDoc="0" locked="0" layoutInCell="1" allowOverlap="1" wp14:anchorId="43236AAD" wp14:editId="54DEC24E">
                <wp:simplePos x="0" y="0"/>
                <wp:positionH relativeFrom="margin">
                  <wp:posOffset>6438900</wp:posOffset>
                </wp:positionH>
                <wp:positionV relativeFrom="paragraph">
                  <wp:posOffset>3498850</wp:posOffset>
                </wp:positionV>
                <wp:extent cx="1008000" cy="0"/>
                <wp:effectExtent l="0" t="76200" r="2095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8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53C1F2" id="Straight Arrow Connector 51" o:spid="_x0000_s1026" type="#_x0000_t32" style="position:absolute;margin-left:507pt;margin-top:275.5pt;width:79.35pt;height:0;z-index:252706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sectPr w:rsidR="00B07B14" w:rsidSect="0055713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265E7" w14:textId="77777777" w:rsidR="008E55DB" w:rsidRDefault="008E55DB" w:rsidP="007332FF">
      <w:r>
        <w:separator/>
      </w:r>
    </w:p>
  </w:endnote>
  <w:endnote w:type="continuationSeparator" w:id="0">
    <w:p w14:paraId="7AEE5562" w14:textId="77777777" w:rsidR="008E55DB" w:rsidRDefault="008E55DB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5840BFA5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676C9207" w14:textId="77777777"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14:paraId="4B2B0EA7" w14:textId="77777777"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14:paraId="4DDDFD06" w14:textId="7C1FA82D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7A7BA2">
            <w:rPr>
              <w:noProof/>
              <w:sz w:val="20"/>
            </w:rPr>
            <w:t>2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C6746D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47050F6F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14:paraId="57165BF2" w14:textId="77777777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1C610862" w14:textId="77777777" w:rsidR="00695709" w:rsidRPr="007A7BA2" w:rsidRDefault="007A7BA2" w:rsidP="007C0F0D">
          <w:pPr>
            <w:pStyle w:val="NTGFooter1items"/>
            <w:ind w:firstLine="286"/>
            <w:rPr>
              <w:rFonts w:ascii="Arial Black" w:hAnsi="Arial Black" w:cstheme="minorHAnsi"/>
              <w:b/>
            </w:rPr>
          </w:pPr>
          <w:r>
            <w:rPr>
              <w:rStyle w:val="NTGFooterDepartmentofChar"/>
              <w:rFonts w:asciiTheme="minorHAnsi" w:hAnsiTheme="minorHAnsi"/>
            </w:rPr>
            <w:t xml:space="preserve">department of </w:t>
          </w:r>
          <w:r w:rsidRPr="007A7BA2">
            <w:rPr>
              <w:rStyle w:val="NTGFooterDepartmentofChar"/>
              <w:rFonts w:asciiTheme="minorHAnsi" w:hAnsiTheme="minorHAnsi"/>
              <w:b/>
            </w:rPr>
            <w:t>treasury and finance</w:t>
          </w:r>
        </w:p>
        <w:p w14:paraId="518B5F62" w14:textId="5FAB33F6" w:rsidR="00983000" w:rsidRPr="007B5DA2" w:rsidRDefault="00695709" w:rsidP="00C6746D">
          <w:pPr>
            <w:pStyle w:val="NTGFooter1items"/>
            <w:ind w:firstLine="286"/>
          </w:pPr>
          <w:r w:rsidRPr="00162297">
            <w:rPr>
              <w:rStyle w:val="NTGFooter1itemsChar"/>
              <w:rFonts w:asciiTheme="minorHAnsi" w:hAnsiTheme="minorHAnsi" w:cstheme="minorHAnsi"/>
            </w:rPr>
            <w:t xml:space="preserve">Page 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begin"/>
          </w:r>
          <w:r w:rsidRPr="00162297">
            <w:rPr>
              <w:rStyle w:val="NTGFooter1itemsChar"/>
              <w:rFonts w:asciiTheme="minorHAnsi" w:hAnsiTheme="minorHAnsi" w:cstheme="minorHAnsi"/>
            </w:rPr>
            <w:instrText xml:space="preserve"> PAGE  \* Arabic  \* MERGEFORMAT </w:instrTex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separate"/>
          </w:r>
          <w:r w:rsidR="001A4C70">
            <w:rPr>
              <w:rStyle w:val="NTGFooter1itemsChar"/>
              <w:rFonts w:asciiTheme="minorHAnsi" w:hAnsiTheme="minorHAnsi" w:cstheme="minorHAnsi"/>
              <w:noProof/>
            </w:rPr>
            <w:t>1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end"/>
          </w:r>
          <w:r w:rsidRPr="00162297">
            <w:rPr>
              <w:rStyle w:val="NTGFooter1itemsChar"/>
              <w:rFonts w:asciiTheme="minorHAnsi" w:hAnsiTheme="minorHAnsi" w:cstheme="minorHAnsi"/>
            </w:rPr>
            <w:t xml:space="preserve"> of 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begin"/>
          </w:r>
          <w:r w:rsidRPr="00162297">
            <w:rPr>
              <w:rStyle w:val="NTGFooter1itemsChar"/>
              <w:rFonts w:asciiTheme="minorHAnsi" w:hAnsiTheme="minorHAnsi" w:cstheme="minorHAnsi"/>
            </w:rPr>
            <w:instrText xml:space="preserve"> NUMPAGES  \* Arabic  \* MERGEFORMAT </w:instrTex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separate"/>
          </w:r>
          <w:r w:rsidR="001A4C70">
            <w:rPr>
              <w:rStyle w:val="NTGFooter1itemsChar"/>
              <w:rFonts w:asciiTheme="minorHAnsi" w:hAnsiTheme="minorHAnsi" w:cstheme="minorHAnsi"/>
              <w:noProof/>
            </w:rPr>
            <w:t>1</w:t>
          </w:r>
          <w:r w:rsidRPr="00162297">
            <w:rPr>
              <w:rStyle w:val="NTGFooter1itemsChar"/>
              <w:rFonts w:asciiTheme="minorHAnsi" w:hAnsiTheme="minorHAnsi" w:cstheme="minorHAnsi"/>
            </w:rPr>
            <w:fldChar w:fldCharType="end"/>
          </w:r>
          <w:r w:rsidRPr="00162297">
            <w:rPr>
              <w:rFonts w:asciiTheme="minorHAnsi" w:hAnsiTheme="minorHAnsi" w:cstheme="minorHAnsi"/>
            </w:rPr>
            <w:tab/>
          </w:r>
          <w:r w:rsidR="00C6746D">
            <w:rPr>
              <w:rFonts w:asciiTheme="minorHAnsi" w:hAnsiTheme="minorHAnsi" w:cstheme="minorHAnsi"/>
            </w:rPr>
            <w:t>July</w:t>
          </w:r>
          <w:r w:rsidR="00534DAC">
            <w:rPr>
              <w:rFonts w:asciiTheme="minorHAnsi" w:hAnsiTheme="minorHAnsi" w:cstheme="minorHAnsi"/>
            </w:rPr>
            <w:t xml:space="preserve"> </w:t>
          </w:r>
          <w:r w:rsidR="0009584C">
            <w:rPr>
              <w:rFonts w:asciiTheme="minorHAnsi" w:hAnsiTheme="minorHAnsi" w:cstheme="minorHAnsi"/>
            </w:rPr>
            <w:t>202</w:t>
          </w:r>
          <w:r w:rsidR="007C0F0D">
            <w:rPr>
              <w:rFonts w:asciiTheme="minorHAnsi" w:hAnsiTheme="minorHAnsi" w:cstheme="minorHAnsi"/>
            </w:rPr>
            <w:t>4</w:t>
          </w:r>
          <w:r w:rsidR="007A7BA2">
            <w:rPr>
              <w:rFonts w:asciiTheme="minorHAnsi" w:hAnsiTheme="minorHAnsi" w:cstheme="minorHAnsi"/>
            </w:rPr>
            <w:t xml:space="preserve">, Version </w:t>
          </w:r>
          <w:r w:rsidR="004E0E2C">
            <w:rPr>
              <w:rFonts w:asciiTheme="minorHAnsi" w:hAnsiTheme="minorHAnsi" w:cstheme="minorHAnsi"/>
            </w:rPr>
            <w:t>1</w:t>
          </w:r>
        </w:p>
      </w:tc>
      <w:tc>
        <w:tcPr>
          <w:tcW w:w="6912" w:type="dxa"/>
          <w:vAlign w:val="center"/>
        </w:tcPr>
        <w:p w14:paraId="6AD70CE3" w14:textId="77777777" w:rsidR="00983000" w:rsidRPr="001E14EB" w:rsidRDefault="00983000" w:rsidP="00B606A1">
          <w:pPr>
            <w:spacing w:after="0"/>
            <w:jc w:val="right"/>
          </w:pPr>
        </w:p>
      </w:tc>
    </w:tr>
  </w:tbl>
  <w:p w14:paraId="0FD239F2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BB862" w14:textId="77777777" w:rsidR="008E55DB" w:rsidRDefault="008E55DB" w:rsidP="007332FF">
      <w:r>
        <w:separator/>
      </w:r>
    </w:p>
  </w:footnote>
  <w:footnote w:type="continuationSeparator" w:id="0">
    <w:p w14:paraId="5CD4D542" w14:textId="77777777" w:rsidR="008E55DB" w:rsidRDefault="008E55DB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ADC8C" w14:textId="72E63FFB" w:rsidR="008F5C3C" w:rsidRDefault="008F5C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EBB26" w14:textId="06316929" w:rsidR="00983000" w:rsidRDefault="00983000" w:rsidP="002926BC">
    <w:pPr>
      <w:pStyle w:val="Header"/>
      <w:tabs>
        <w:tab w:val="clear" w:pos="9026"/>
      </w:tabs>
      <w:ind w:right="-568"/>
    </w:pPr>
  </w:p>
  <w:sdt>
    <w:sdtPr>
      <w:alias w:val="Title"/>
      <w:tag w:val=""/>
      <w:id w:val="-93859859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6E4EE6" w14:textId="07F7CE4E" w:rsidR="00983000" w:rsidRDefault="00E94201" w:rsidP="002926BC">
        <w:pPr>
          <w:pStyle w:val="Header"/>
          <w:tabs>
            <w:tab w:val="clear" w:pos="9026"/>
          </w:tabs>
          <w:ind w:right="-568"/>
        </w:pPr>
        <w:r>
          <w:t>Appendix C – Recovery of property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0DF0" w14:textId="69D386C6" w:rsidR="00983000" w:rsidRDefault="001A4C70" w:rsidP="00870504">
    <w:pPr>
      <w:pStyle w:val="Title"/>
      <w:tabs>
        <w:tab w:val="right" w:pos="14571"/>
      </w:tabs>
    </w:pPr>
    <w:sdt>
      <w:sdtPr>
        <w:rPr>
          <w:rFonts w:ascii="Lato" w:hAnsi="Lato"/>
          <w:color w:val="1F1F5F"/>
        </w:rPr>
        <w:alias w:val="Title"/>
        <w:tag w:val=""/>
        <w:id w:val="17486837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4201">
          <w:rPr>
            <w:rFonts w:ascii="Lato" w:hAnsi="Lato"/>
            <w:color w:val="1F1F5F"/>
          </w:rPr>
          <w:t>Appendix C – Recovery of property</w:t>
        </w:r>
      </w:sdtContent>
    </w:sdt>
    <w:r w:rsidR="0087050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2A8F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A73125"/>
    <w:multiLevelType w:val="hybridMultilevel"/>
    <w:tmpl w:val="3CFAD6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1784BAD"/>
    <w:multiLevelType w:val="hybridMultilevel"/>
    <w:tmpl w:val="E218559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50C50"/>
    <w:multiLevelType w:val="multilevel"/>
    <w:tmpl w:val="2320DE3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9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0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1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2" w15:restartNumberingAfterBreak="0">
    <w:nsid w:val="1A316F8E"/>
    <w:multiLevelType w:val="hybridMultilevel"/>
    <w:tmpl w:val="C2DC1E30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4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5" w15:restartNumberingAfterBreak="0">
    <w:nsid w:val="1CB90F70"/>
    <w:multiLevelType w:val="hybridMultilevel"/>
    <w:tmpl w:val="F19EC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7" w15:restartNumberingAfterBreak="0">
    <w:nsid w:val="1D0E58B9"/>
    <w:multiLevelType w:val="hybridMultilevel"/>
    <w:tmpl w:val="05D0401C"/>
    <w:lvl w:ilvl="0" w:tplc="0C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9" w15:restartNumberingAfterBreak="0">
    <w:nsid w:val="24657BAD"/>
    <w:multiLevelType w:val="hybridMultilevel"/>
    <w:tmpl w:val="D30CEE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950FB1"/>
    <w:multiLevelType w:val="hybridMultilevel"/>
    <w:tmpl w:val="4028B2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2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3" w15:restartNumberingAfterBreak="0">
    <w:nsid w:val="27D83E4D"/>
    <w:multiLevelType w:val="multilevel"/>
    <w:tmpl w:val="3928FD02"/>
    <w:numStyleLink w:val="Bulletlist"/>
  </w:abstractNum>
  <w:abstractNum w:abstractNumId="24" w15:restartNumberingAfterBreak="0">
    <w:nsid w:val="2A066B6D"/>
    <w:multiLevelType w:val="hybridMultilevel"/>
    <w:tmpl w:val="201069E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73F16"/>
    <w:multiLevelType w:val="multilevel"/>
    <w:tmpl w:val="04DA7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7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8" w15:restartNumberingAfterBreak="0">
    <w:nsid w:val="2EB75C80"/>
    <w:multiLevelType w:val="hybridMultilevel"/>
    <w:tmpl w:val="BE36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0" w15:restartNumberingAfterBreak="0">
    <w:nsid w:val="3068485C"/>
    <w:multiLevelType w:val="hybridMultilevel"/>
    <w:tmpl w:val="4B36ED68"/>
    <w:lvl w:ilvl="0" w:tplc="0C09001B">
      <w:start w:val="1"/>
      <w:numFmt w:val="low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2922FA"/>
    <w:multiLevelType w:val="hybridMultilevel"/>
    <w:tmpl w:val="EFD2F1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6A3C27"/>
    <w:multiLevelType w:val="multilevel"/>
    <w:tmpl w:val="4E6AC8F6"/>
    <w:numStyleLink w:val="Numberlist"/>
  </w:abstractNum>
  <w:abstractNum w:abstractNumId="33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4" w15:restartNumberingAfterBreak="0">
    <w:nsid w:val="35261ECA"/>
    <w:multiLevelType w:val="hybridMultilevel"/>
    <w:tmpl w:val="563ED8F4"/>
    <w:lvl w:ilvl="0" w:tplc="E932BD78">
      <w:start w:val="1"/>
      <w:numFmt w:val="lowerRoman"/>
      <w:lvlText w:val="%1."/>
      <w:lvlJc w:val="right"/>
      <w:pPr>
        <w:ind w:left="13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2081" w:hanging="360"/>
      </w:pPr>
    </w:lvl>
    <w:lvl w:ilvl="2" w:tplc="0C09001B" w:tentative="1">
      <w:start w:val="1"/>
      <w:numFmt w:val="lowerRoman"/>
      <w:lvlText w:val="%3."/>
      <w:lvlJc w:val="right"/>
      <w:pPr>
        <w:ind w:left="2801" w:hanging="180"/>
      </w:pPr>
    </w:lvl>
    <w:lvl w:ilvl="3" w:tplc="0C09000F" w:tentative="1">
      <w:start w:val="1"/>
      <w:numFmt w:val="decimal"/>
      <w:lvlText w:val="%4."/>
      <w:lvlJc w:val="left"/>
      <w:pPr>
        <w:ind w:left="3521" w:hanging="360"/>
      </w:pPr>
    </w:lvl>
    <w:lvl w:ilvl="4" w:tplc="0C090019" w:tentative="1">
      <w:start w:val="1"/>
      <w:numFmt w:val="lowerLetter"/>
      <w:lvlText w:val="%5."/>
      <w:lvlJc w:val="left"/>
      <w:pPr>
        <w:ind w:left="4241" w:hanging="360"/>
      </w:pPr>
    </w:lvl>
    <w:lvl w:ilvl="5" w:tplc="0C09001B" w:tentative="1">
      <w:start w:val="1"/>
      <w:numFmt w:val="lowerRoman"/>
      <w:lvlText w:val="%6."/>
      <w:lvlJc w:val="right"/>
      <w:pPr>
        <w:ind w:left="4961" w:hanging="180"/>
      </w:pPr>
    </w:lvl>
    <w:lvl w:ilvl="6" w:tplc="0C09000F" w:tentative="1">
      <w:start w:val="1"/>
      <w:numFmt w:val="decimal"/>
      <w:lvlText w:val="%7."/>
      <w:lvlJc w:val="left"/>
      <w:pPr>
        <w:ind w:left="5681" w:hanging="360"/>
      </w:pPr>
    </w:lvl>
    <w:lvl w:ilvl="7" w:tplc="0C090019" w:tentative="1">
      <w:start w:val="1"/>
      <w:numFmt w:val="lowerLetter"/>
      <w:lvlText w:val="%8."/>
      <w:lvlJc w:val="left"/>
      <w:pPr>
        <w:ind w:left="6401" w:hanging="360"/>
      </w:pPr>
    </w:lvl>
    <w:lvl w:ilvl="8" w:tplc="0C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5" w15:restartNumberingAfterBreak="0">
    <w:nsid w:val="365F166A"/>
    <w:multiLevelType w:val="hybridMultilevel"/>
    <w:tmpl w:val="1CE627B2"/>
    <w:lvl w:ilvl="0" w:tplc="0C09001B">
      <w:start w:val="1"/>
      <w:numFmt w:val="lowerRoman"/>
      <w:lvlText w:val="%1."/>
      <w:lvlJc w:val="right"/>
      <w:pPr>
        <w:ind w:left="1004" w:hanging="360"/>
      </w:p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367306F9"/>
    <w:multiLevelType w:val="hybridMultilevel"/>
    <w:tmpl w:val="54E66974"/>
    <w:lvl w:ilvl="0" w:tplc="0C09001B">
      <w:start w:val="1"/>
      <w:numFmt w:val="lowerRoman"/>
      <w:lvlText w:val="%1."/>
      <w:lvlJc w:val="right"/>
      <w:pPr>
        <w:ind w:left="1004" w:hanging="360"/>
      </w:p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8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9" w15:restartNumberingAfterBreak="0">
    <w:nsid w:val="3C636783"/>
    <w:multiLevelType w:val="hybridMultilevel"/>
    <w:tmpl w:val="A2F04A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B26DF6"/>
    <w:multiLevelType w:val="multilevel"/>
    <w:tmpl w:val="4E6AC8F6"/>
    <w:numStyleLink w:val="Numberlist"/>
  </w:abstractNum>
  <w:abstractNum w:abstractNumId="41" w15:restartNumberingAfterBreak="0">
    <w:nsid w:val="3F6D76A5"/>
    <w:multiLevelType w:val="multilevel"/>
    <w:tmpl w:val="F17A9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04C54B6"/>
    <w:multiLevelType w:val="multilevel"/>
    <w:tmpl w:val="3C68C25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abstractNum w:abstractNumId="43" w15:restartNumberingAfterBreak="0">
    <w:nsid w:val="410E782C"/>
    <w:multiLevelType w:val="hybridMultilevel"/>
    <w:tmpl w:val="1180A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2C50DD"/>
    <w:multiLevelType w:val="hybridMultilevel"/>
    <w:tmpl w:val="E9F2A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7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8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9" w15:restartNumberingAfterBreak="0">
    <w:nsid w:val="4E084FF5"/>
    <w:multiLevelType w:val="hybridMultilevel"/>
    <w:tmpl w:val="0672A67E"/>
    <w:lvl w:ilvl="0" w:tplc="C4324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842BC6"/>
    <w:multiLevelType w:val="multilevel"/>
    <w:tmpl w:val="0C78A7AC"/>
    <w:numStyleLink w:val="Tablebulletlist"/>
  </w:abstractNum>
  <w:abstractNum w:abstractNumId="51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2" w15:restartNumberingAfterBreak="0">
    <w:nsid w:val="54E04D35"/>
    <w:multiLevelType w:val="hybridMultilevel"/>
    <w:tmpl w:val="55FAC0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4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5" w15:restartNumberingAfterBreak="0">
    <w:nsid w:val="5A722398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8" w15:restartNumberingAfterBreak="0">
    <w:nsid w:val="610A7CEA"/>
    <w:multiLevelType w:val="hybridMultilevel"/>
    <w:tmpl w:val="F9D4E7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0" w15:restartNumberingAfterBreak="0">
    <w:nsid w:val="6A353C18"/>
    <w:multiLevelType w:val="hybridMultilevel"/>
    <w:tmpl w:val="3EEA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E94652"/>
    <w:multiLevelType w:val="hybridMultilevel"/>
    <w:tmpl w:val="FDD21DB6"/>
    <w:lvl w:ilvl="0" w:tplc="7AA80832">
      <w:start w:val="6"/>
      <w:numFmt w:val="lowerRoman"/>
      <w:lvlText w:val="%1."/>
      <w:lvlJc w:val="right"/>
      <w:pPr>
        <w:ind w:left="107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797" w:hanging="360"/>
      </w:pPr>
    </w:lvl>
    <w:lvl w:ilvl="2" w:tplc="0C09001B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4" w15:restartNumberingAfterBreak="0">
    <w:nsid w:val="749078C8"/>
    <w:multiLevelType w:val="hybridMultilevel"/>
    <w:tmpl w:val="D8AA92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5102EA2"/>
    <w:multiLevelType w:val="hybridMultilevel"/>
    <w:tmpl w:val="E63E543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7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8" w15:restartNumberingAfterBreak="0">
    <w:nsid w:val="7A107A9A"/>
    <w:multiLevelType w:val="hybridMultilevel"/>
    <w:tmpl w:val="675ED6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8275B8"/>
    <w:multiLevelType w:val="hybridMultilevel"/>
    <w:tmpl w:val="EC0ACF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DD54B2"/>
    <w:multiLevelType w:val="hybridMultilevel"/>
    <w:tmpl w:val="076618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7FBC1511"/>
    <w:multiLevelType w:val="multilevel"/>
    <w:tmpl w:val="F3EE93D8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55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-1388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1189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-735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-28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3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81" w:hanging="454"/>
      </w:pPr>
      <w:rPr>
        <w:rFonts w:hint="default"/>
      </w:rPr>
    </w:lvl>
  </w:abstractNum>
  <w:num w:numId="1">
    <w:abstractNumId w:val="37"/>
  </w:num>
  <w:num w:numId="2">
    <w:abstractNumId w:val="18"/>
  </w:num>
  <w:num w:numId="3">
    <w:abstractNumId w:val="67"/>
  </w:num>
  <w:num w:numId="4">
    <w:abstractNumId w:val="47"/>
  </w:num>
  <w:num w:numId="5">
    <w:abstractNumId w:val="26"/>
  </w:num>
  <w:num w:numId="6">
    <w:abstractNumId w:val="11"/>
  </w:num>
  <w:num w:numId="7">
    <w:abstractNumId w:val="50"/>
  </w:num>
  <w:num w:numId="8">
    <w:abstractNumId w:val="23"/>
  </w:num>
  <w:num w:numId="9">
    <w:abstractNumId w:val="62"/>
  </w:num>
  <w:num w:numId="10">
    <w:abstractNumId w:val="49"/>
  </w:num>
  <w:num w:numId="11">
    <w:abstractNumId w:val="44"/>
  </w:num>
  <w:num w:numId="12">
    <w:abstractNumId w:val="12"/>
  </w:num>
  <w:num w:numId="13">
    <w:abstractNumId w:val="40"/>
  </w:num>
  <w:num w:numId="14">
    <w:abstractNumId w:val="32"/>
  </w:num>
  <w:num w:numId="15">
    <w:abstractNumId w:val="55"/>
  </w:num>
  <w:num w:numId="16">
    <w:abstractNumId w:val="41"/>
  </w:num>
  <w:num w:numId="17">
    <w:abstractNumId w:val="25"/>
  </w:num>
  <w:num w:numId="18">
    <w:abstractNumId w:val="39"/>
  </w:num>
  <w:num w:numId="19">
    <w:abstractNumId w:val="31"/>
  </w:num>
  <w:num w:numId="20">
    <w:abstractNumId w:val="6"/>
  </w:num>
  <w:num w:numId="21">
    <w:abstractNumId w:val="7"/>
  </w:num>
  <w:num w:numId="22">
    <w:abstractNumId w:val="45"/>
  </w:num>
  <w:num w:numId="23">
    <w:abstractNumId w:val="1"/>
  </w:num>
  <w:num w:numId="24">
    <w:abstractNumId w:val="43"/>
  </w:num>
  <w:num w:numId="25">
    <w:abstractNumId w:val="24"/>
  </w:num>
  <w:num w:numId="26">
    <w:abstractNumId w:val="0"/>
  </w:num>
  <w:num w:numId="27">
    <w:abstractNumId w:val="52"/>
  </w:num>
  <w:num w:numId="28">
    <w:abstractNumId w:val="28"/>
  </w:num>
  <w:num w:numId="29">
    <w:abstractNumId w:val="70"/>
  </w:num>
  <w:num w:numId="30">
    <w:abstractNumId w:val="64"/>
  </w:num>
  <w:num w:numId="31">
    <w:abstractNumId w:val="15"/>
  </w:num>
  <w:num w:numId="32">
    <w:abstractNumId w:val="20"/>
  </w:num>
  <w:num w:numId="33">
    <w:abstractNumId w:val="68"/>
  </w:num>
  <w:num w:numId="34">
    <w:abstractNumId w:val="36"/>
  </w:num>
  <w:num w:numId="35">
    <w:abstractNumId w:val="65"/>
  </w:num>
  <w:num w:numId="36">
    <w:abstractNumId w:val="34"/>
  </w:num>
  <w:num w:numId="37">
    <w:abstractNumId w:val="61"/>
  </w:num>
  <w:num w:numId="38">
    <w:abstractNumId w:val="72"/>
  </w:num>
  <w:num w:numId="39">
    <w:abstractNumId w:val="58"/>
  </w:num>
  <w:num w:numId="40">
    <w:abstractNumId w:val="30"/>
  </w:num>
  <w:num w:numId="41">
    <w:abstractNumId w:val="35"/>
  </w:num>
  <w:num w:numId="42">
    <w:abstractNumId w:val="19"/>
  </w:num>
  <w:num w:numId="43">
    <w:abstractNumId w:val="69"/>
  </w:num>
  <w:num w:numId="44">
    <w:abstractNumId w:val="17"/>
  </w:num>
  <w:num w:numId="45">
    <w:abstractNumId w:val="42"/>
  </w:num>
  <w:num w:numId="46">
    <w:abstractNumId w:val="6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10D3"/>
    <w:rsid w:val="00012528"/>
    <w:rsid w:val="00016228"/>
    <w:rsid w:val="000201C7"/>
    <w:rsid w:val="000205B5"/>
    <w:rsid w:val="0002393A"/>
    <w:rsid w:val="00025211"/>
    <w:rsid w:val="0002703C"/>
    <w:rsid w:val="00027DB8"/>
    <w:rsid w:val="00031A96"/>
    <w:rsid w:val="00040BF3"/>
    <w:rsid w:val="0004211C"/>
    <w:rsid w:val="00043DC8"/>
    <w:rsid w:val="00046C59"/>
    <w:rsid w:val="00047258"/>
    <w:rsid w:val="000475C7"/>
    <w:rsid w:val="00051362"/>
    <w:rsid w:val="00051F45"/>
    <w:rsid w:val="00052953"/>
    <w:rsid w:val="0005341A"/>
    <w:rsid w:val="00056DEF"/>
    <w:rsid w:val="00056EDC"/>
    <w:rsid w:val="000615F1"/>
    <w:rsid w:val="00063E9F"/>
    <w:rsid w:val="00064DEB"/>
    <w:rsid w:val="0006635A"/>
    <w:rsid w:val="0007137D"/>
    <w:rsid w:val="000720BE"/>
    <w:rsid w:val="0007259C"/>
    <w:rsid w:val="00072B96"/>
    <w:rsid w:val="00076D05"/>
    <w:rsid w:val="00080202"/>
    <w:rsid w:val="00080DCD"/>
    <w:rsid w:val="00080E22"/>
    <w:rsid w:val="00082573"/>
    <w:rsid w:val="000840A3"/>
    <w:rsid w:val="00085062"/>
    <w:rsid w:val="00086A5F"/>
    <w:rsid w:val="000911EF"/>
    <w:rsid w:val="0009584C"/>
    <w:rsid w:val="000962C5"/>
    <w:rsid w:val="0009654F"/>
    <w:rsid w:val="000A1B55"/>
    <w:rsid w:val="000A4317"/>
    <w:rsid w:val="000A559C"/>
    <w:rsid w:val="000A7713"/>
    <w:rsid w:val="000B1E7C"/>
    <w:rsid w:val="000B2CA1"/>
    <w:rsid w:val="000B501F"/>
    <w:rsid w:val="000C01AF"/>
    <w:rsid w:val="000C08FE"/>
    <w:rsid w:val="000C095D"/>
    <w:rsid w:val="000C09C8"/>
    <w:rsid w:val="000C0FAF"/>
    <w:rsid w:val="000C3433"/>
    <w:rsid w:val="000C6BB2"/>
    <w:rsid w:val="000D1F29"/>
    <w:rsid w:val="000D3221"/>
    <w:rsid w:val="000D633D"/>
    <w:rsid w:val="000D7B06"/>
    <w:rsid w:val="000E267A"/>
    <w:rsid w:val="000E310E"/>
    <w:rsid w:val="000E342B"/>
    <w:rsid w:val="000E5B72"/>
    <w:rsid w:val="000E5DD2"/>
    <w:rsid w:val="000F013A"/>
    <w:rsid w:val="000F2958"/>
    <w:rsid w:val="000F35E8"/>
    <w:rsid w:val="000F3850"/>
    <w:rsid w:val="000F51D5"/>
    <w:rsid w:val="00104E7F"/>
    <w:rsid w:val="001137EC"/>
    <w:rsid w:val="001152F5"/>
    <w:rsid w:val="00117743"/>
    <w:rsid w:val="00117F5B"/>
    <w:rsid w:val="00120576"/>
    <w:rsid w:val="00121685"/>
    <w:rsid w:val="00122957"/>
    <w:rsid w:val="00132658"/>
    <w:rsid w:val="0014721A"/>
    <w:rsid w:val="001479D9"/>
    <w:rsid w:val="00150DC0"/>
    <w:rsid w:val="0015214E"/>
    <w:rsid w:val="00156CD4"/>
    <w:rsid w:val="00160781"/>
    <w:rsid w:val="0016153B"/>
    <w:rsid w:val="00161706"/>
    <w:rsid w:val="00162297"/>
    <w:rsid w:val="00164A3E"/>
    <w:rsid w:val="0016662C"/>
    <w:rsid w:val="00166FF6"/>
    <w:rsid w:val="00167CF6"/>
    <w:rsid w:val="00176123"/>
    <w:rsid w:val="00180B38"/>
    <w:rsid w:val="00181620"/>
    <w:rsid w:val="001957AD"/>
    <w:rsid w:val="001A22C5"/>
    <w:rsid w:val="001A2B7F"/>
    <w:rsid w:val="001A3AFD"/>
    <w:rsid w:val="001A496C"/>
    <w:rsid w:val="001A4C70"/>
    <w:rsid w:val="001A576A"/>
    <w:rsid w:val="001B2B6C"/>
    <w:rsid w:val="001B6D10"/>
    <w:rsid w:val="001C259C"/>
    <w:rsid w:val="001C3D96"/>
    <w:rsid w:val="001C4B9E"/>
    <w:rsid w:val="001D01C4"/>
    <w:rsid w:val="001D4F99"/>
    <w:rsid w:val="001D52B0"/>
    <w:rsid w:val="001D5A18"/>
    <w:rsid w:val="001D680F"/>
    <w:rsid w:val="001D7012"/>
    <w:rsid w:val="001D7B3F"/>
    <w:rsid w:val="001D7CA4"/>
    <w:rsid w:val="001E057F"/>
    <w:rsid w:val="001E14EB"/>
    <w:rsid w:val="001E16F0"/>
    <w:rsid w:val="001E2B6F"/>
    <w:rsid w:val="001F19D0"/>
    <w:rsid w:val="001F59E6"/>
    <w:rsid w:val="001F7AEF"/>
    <w:rsid w:val="00202D94"/>
    <w:rsid w:val="00203F1C"/>
    <w:rsid w:val="00203F53"/>
    <w:rsid w:val="00206936"/>
    <w:rsid w:val="00206C6F"/>
    <w:rsid w:val="00206FBD"/>
    <w:rsid w:val="00207746"/>
    <w:rsid w:val="00207A6D"/>
    <w:rsid w:val="002112A2"/>
    <w:rsid w:val="00214B0E"/>
    <w:rsid w:val="00215A55"/>
    <w:rsid w:val="00222D6C"/>
    <w:rsid w:val="00226787"/>
    <w:rsid w:val="0022697E"/>
    <w:rsid w:val="00230031"/>
    <w:rsid w:val="00234DB3"/>
    <w:rsid w:val="00235C01"/>
    <w:rsid w:val="002405EB"/>
    <w:rsid w:val="002419CC"/>
    <w:rsid w:val="00247343"/>
    <w:rsid w:val="00250320"/>
    <w:rsid w:val="00250978"/>
    <w:rsid w:val="00250E38"/>
    <w:rsid w:val="00256250"/>
    <w:rsid w:val="002565B0"/>
    <w:rsid w:val="00256D45"/>
    <w:rsid w:val="00256DB6"/>
    <w:rsid w:val="00261AC1"/>
    <w:rsid w:val="002620AC"/>
    <w:rsid w:val="00265C56"/>
    <w:rsid w:val="002716CD"/>
    <w:rsid w:val="00274D4B"/>
    <w:rsid w:val="002751FA"/>
    <w:rsid w:val="002806F5"/>
    <w:rsid w:val="00281577"/>
    <w:rsid w:val="00285400"/>
    <w:rsid w:val="002926BC"/>
    <w:rsid w:val="00293A72"/>
    <w:rsid w:val="00296A03"/>
    <w:rsid w:val="002A0160"/>
    <w:rsid w:val="002A036D"/>
    <w:rsid w:val="002A0A51"/>
    <w:rsid w:val="002A30C3"/>
    <w:rsid w:val="002A6F6A"/>
    <w:rsid w:val="002A7712"/>
    <w:rsid w:val="002B38F7"/>
    <w:rsid w:val="002B5591"/>
    <w:rsid w:val="002B6AA4"/>
    <w:rsid w:val="002C1FE9"/>
    <w:rsid w:val="002C4644"/>
    <w:rsid w:val="002D3A57"/>
    <w:rsid w:val="002D43AC"/>
    <w:rsid w:val="002D4EC7"/>
    <w:rsid w:val="002D7D05"/>
    <w:rsid w:val="002E04B1"/>
    <w:rsid w:val="002E20C8"/>
    <w:rsid w:val="002E2D5A"/>
    <w:rsid w:val="002E35F5"/>
    <w:rsid w:val="002E4290"/>
    <w:rsid w:val="002E5DC1"/>
    <w:rsid w:val="002E66A6"/>
    <w:rsid w:val="002F07CF"/>
    <w:rsid w:val="002F0BEC"/>
    <w:rsid w:val="002F0DB1"/>
    <w:rsid w:val="002F2885"/>
    <w:rsid w:val="002F45A1"/>
    <w:rsid w:val="002F4FE0"/>
    <w:rsid w:val="002F7CCB"/>
    <w:rsid w:val="003020A8"/>
    <w:rsid w:val="003037F9"/>
    <w:rsid w:val="0030583E"/>
    <w:rsid w:val="00306E44"/>
    <w:rsid w:val="00307FE1"/>
    <w:rsid w:val="003164BA"/>
    <w:rsid w:val="003258E6"/>
    <w:rsid w:val="00330755"/>
    <w:rsid w:val="003336D8"/>
    <w:rsid w:val="00336682"/>
    <w:rsid w:val="00337295"/>
    <w:rsid w:val="00337736"/>
    <w:rsid w:val="00337C10"/>
    <w:rsid w:val="00342283"/>
    <w:rsid w:val="00343A87"/>
    <w:rsid w:val="00344A36"/>
    <w:rsid w:val="003456F4"/>
    <w:rsid w:val="00345A6D"/>
    <w:rsid w:val="00347FB6"/>
    <w:rsid w:val="003504FD"/>
    <w:rsid w:val="00350881"/>
    <w:rsid w:val="00351F3D"/>
    <w:rsid w:val="00357D55"/>
    <w:rsid w:val="0036101B"/>
    <w:rsid w:val="003613D1"/>
    <w:rsid w:val="00363513"/>
    <w:rsid w:val="003657E5"/>
    <w:rsid w:val="0036589C"/>
    <w:rsid w:val="0036702D"/>
    <w:rsid w:val="00371312"/>
    <w:rsid w:val="00371DC7"/>
    <w:rsid w:val="00373F6B"/>
    <w:rsid w:val="00377B21"/>
    <w:rsid w:val="0038722A"/>
    <w:rsid w:val="00390932"/>
    <w:rsid w:val="00390CE3"/>
    <w:rsid w:val="00394876"/>
    <w:rsid w:val="00394AAF"/>
    <w:rsid w:val="00394CE5"/>
    <w:rsid w:val="003A6341"/>
    <w:rsid w:val="003B67FD"/>
    <w:rsid w:val="003B6A61"/>
    <w:rsid w:val="003C2E7D"/>
    <w:rsid w:val="003D0F63"/>
    <w:rsid w:val="003D42C0"/>
    <w:rsid w:val="003D55F2"/>
    <w:rsid w:val="003D5B29"/>
    <w:rsid w:val="003D7818"/>
    <w:rsid w:val="003E2445"/>
    <w:rsid w:val="003E3BB2"/>
    <w:rsid w:val="003F3CB7"/>
    <w:rsid w:val="003F5B58"/>
    <w:rsid w:val="003F632E"/>
    <w:rsid w:val="0040222A"/>
    <w:rsid w:val="00403249"/>
    <w:rsid w:val="004047BC"/>
    <w:rsid w:val="004100F7"/>
    <w:rsid w:val="004133D6"/>
    <w:rsid w:val="00414CB3"/>
    <w:rsid w:val="0041563D"/>
    <w:rsid w:val="004214C7"/>
    <w:rsid w:val="00422C6E"/>
    <w:rsid w:val="00426722"/>
    <w:rsid w:val="00426C7E"/>
    <w:rsid w:val="00426E25"/>
    <w:rsid w:val="00427D9C"/>
    <w:rsid w:val="00427E7E"/>
    <w:rsid w:val="00431D7D"/>
    <w:rsid w:val="00431FAF"/>
    <w:rsid w:val="00441A72"/>
    <w:rsid w:val="00443B6E"/>
    <w:rsid w:val="00453378"/>
    <w:rsid w:val="0045420A"/>
    <w:rsid w:val="004554D4"/>
    <w:rsid w:val="00457B29"/>
    <w:rsid w:val="00460500"/>
    <w:rsid w:val="00461046"/>
    <w:rsid w:val="00461744"/>
    <w:rsid w:val="00461859"/>
    <w:rsid w:val="00462021"/>
    <w:rsid w:val="00466185"/>
    <w:rsid w:val="00466303"/>
    <w:rsid w:val="004668A7"/>
    <w:rsid w:val="00466D96"/>
    <w:rsid w:val="00467747"/>
    <w:rsid w:val="00470017"/>
    <w:rsid w:val="00473C98"/>
    <w:rsid w:val="00474965"/>
    <w:rsid w:val="00481E94"/>
    <w:rsid w:val="00482D81"/>
    <w:rsid w:val="00482DF8"/>
    <w:rsid w:val="00483181"/>
    <w:rsid w:val="00485469"/>
    <w:rsid w:val="00486272"/>
    <w:rsid w:val="004864DE"/>
    <w:rsid w:val="00494BE5"/>
    <w:rsid w:val="00497979"/>
    <w:rsid w:val="004A049D"/>
    <w:rsid w:val="004A0EBA"/>
    <w:rsid w:val="004A2538"/>
    <w:rsid w:val="004A4E48"/>
    <w:rsid w:val="004A6183"/>
    <w:rsid w:val="004A75A1"/>
    <w:rsid w:val="004B0C15"/>
    <w:rsid w:val="004B35EA"/>
    <w:rsid w:val="004B56C9"/>
    <w:rsid w:val="004B5AF0"/>
    <w:rsid w:val="004B69E4"/>
    <w:rsid w:val="004B6F48"/>
    <w:rsid w:val="004C21FA"/>
    <w:rsid w:val="004C4FF5"/>
    <w:rsid w:val="004C6C39"/>
    <w:rsid w:val="004D075F"/>
    <w:rsid w:val="004D0BA3"/>
    <w:rsid w:val="004D1B76"/>
    <w:rsid w:val="004D255A"/>
    <w:rsid w:val="004D2BF0"/>
    <w:rsid w:val="004D344E"/>
    <w:rsid w:val="004D3931"/>
    <w:rsid w:val="004D57D5"/>
    <w:rsid w:val="004E019E"/>
    <w:rsid w:val="004E056F"/>
    <w:rsid w:val="004E0646"/>
    <w:rsid w:val="004E06EC"/>
    <w:rsid w:val="004E0A3F"/>
    <w:rsid w:val="004E0E2C"/>
    <w:rsid w:val="004E2CB7"/>
    <w:rsid w:val="004E2CC5"/>
    <w:rsid w:val="004F006D"/>
    <w:rsid w:val="004F016A"/>
    <w:rsid w:val="004F3D60"/>
    <w:rsid w:val="004F6BFD"/>
    <w:rsid w:val="004F7E31"/>
    <w:rsid w:val="0050028A"/>
    <w:rsid w:val="00500F94"/>
    <w:rsid w:val="00502FB3"/>
    <w:rsid w:val="00503741"/>
    <w:rsid w:val="00503DE9"/>
    <w:rsid w:val="0050530C"/>
    <w:rsid w:val="00505DEA"/>
    <w:rsid w:val="0050611B"/>
    <w:rsid w:val="00507782"/>
    <w:rsid w:val="00512A04"/>
    <w:rsid w:val="00513778"/>
    <w:rsid w:val="00513FEC"/>
    <w:rsid w:val="00517B51"/>
    <w:rsid w:val="00520499"/>
    <w:rsid w:val="005218B0"/>
    <w:rsid w:val="005249F5"/>
    <w:rsid w:val="005260F7"/>
    <w:rsid w:val="00531999"/>
    <w:rsid w:val="005348B4"/>
    <w:rsid w:val="00534DAC"/>
    <w:rsid w:val="005367C2"/>
    <w:rsid w:val="0054020C"/>
    <w:rsid w:val="005413DD"/>
    <w:rsid w:val="00543116"/>
    <w:rsid w:val="00543BD1"/>
    <w:rsid w:val="00550547"/>
    <w:rsid w:val="00550599"/>
    <w:rsid w:val="00556113"/>
    <w:rsid w:val="00557130"/>
    <w:rsid w:val="005624F8"/>
    <w:rsid w:val="00564C12"/>
    <w:rsid w:val="0056543B"/>
    <w:rsid w:val="005654B8"/>
    <w:rsid w:val="00570B83"/>
    <w:rsid w:val="0057418C"/>
    <w:rsid w:val="005744B2"/>
    <w:rsid w:val="005762CC"/>
    <w:rsid w:val="00582D3D"/>
    <w:rsid w:val="005874EE"/>
    <w:rsid w:val="00591B1A"/>
    <w:rsid w:val="00593FF9"/>
    <w:rsid w:val="005948A6"/>
    <w:rsid w:val="00595386"/>
    <w:rsid w:val="00597234"/>
    <w:rsid w:val="005A4AC0"/>
    <w:rsid w:val="005A5FDF"/>
    <w:rsid w:val="005B0FB7"/>
    <w:rsid w:val="005B122A"/>
    <w:rsid w:val="005B1FCB"/>
    <w:rsid w:val="005B5AC2"/>
    <w:rsid w:val="005B634F"/>
    <w:rsid w:val="005C2833"/>
    <w:rsid w:val="005C4609"/>
    <w:rsid w:val="005C714A"/>
    <w:rsid w:val="005D7572"/>
    <w:rsid w:val="005E0C4F"/>
    <w:rsid w:val="005E12EC"/>
    <w:rsid w:val="005E144D"/>
    <w:rsid w:val="005E1500"/>
    <w:rsid w:val="005E3A43"/>
    <w:rsid w:val="005E45B2"/>
    <w:rsid w:val="005E52CB"/>
    <w:rsid w:val="005F0B17"/>
    <w:rsid w:val="005F0C39"/>
    <w:rsid w:val="005F162C"/>
    <w:rsid w:val="005F7700"/>
    <w:rsid w:val="005F77C7"/>
    <w:rsid w:val="006062AB"/>
    <w:rsid w:val="00611198"/>
    <w:rsid w:val="00612F2A"/>
    <w:rsid w:val="00614A3E"/>
    <w:rsid w:val="00620675"/>
    <w:rsid w:val="006208B7"/>
    <w:rsid w:val="00622910"/>
    <w:rsid w:val="006244C4"/>
    <w:rsid w:val="006254B6"/>
    <w:rsid w:val="00627FC8"/>
    <w:rsid w:val="00630C82"/>
    <w:rsid w:val="0063460E"/>
    <w:rsid w:val="00640C4B"/>
    <w:rsid w:val="00642A32"/>
    <w:rsid w:val="006433C3"/>
    <w:rsid w:val="00650F5B"/>
    <w:rsid w:val="00651373"/>
    <w:rsid w:val="00653501"/>
    <w:rsid w:val="006555F2"/>
    <w:rsid w:val="00657633"/>
    <w:rsid w:val="006670D7"/>
    <w:rsid w:val="006719EA"/>
    <w:rsid w:val="00671CE1"/>
    <w:rsid w:val="00671F13"/>
    <w:rsid w:val="00672A45"/>
    <w:rsid w:val="0067400A"/>
    <w:rsid w:val="00677C8B"/>
    <w:rsid w:val="0068026D"/>
    <w:rsid w:val="006847AD"/>
    <w:rsid w:val="006859FB"/>
    <w:rsid w:val="0069114B"/>
    <w:rsid w:val="00695709"/>
    <w:rsid w:val="0069780E"/>
    <w:rsid w:val="006A4956"/>
    <w:rsid w:val="006A5FB1"/>
    <w:rsid w:val="006A756A"/>
    <w:rsid w:val="006C0334"/>
    <w:rsid w:val="006C0744"/>
    <w:rsid w:val="006C5CFA"/>
    <w:rsid w:val="006D33A5"/>
    <w:rsid w:val="006D3BAC"/>
    <w:rsid w:val="006D3F5B"/>
    <w:rsid w:val="006D66F7"/>
    <w:rsid w:val="006D6DC4"/>
    <w:rsid w:val="006E1B6E"/>
    <w:rsid w:val="006E3BFF"/>
    <w:rsid w:val="006F212B"/>
    <w:rsid w:val="006F320D"/>
    <w:rsid w:val="006F61A1"/>
    <w:rsid w:val="00704E70"/>
    <w:rsid w:val="00705C9D"/>
    <w:rsid w:val="00705F13"/>
    <w:rsid w:val="0070761D"/>
    <w:rsid w:val="007133CA"/>
    <w:rsid w:val="00713D03"/>
    <w:rsid w:val="00714003"/>
    <w:rsid w:val="00714F1D"/>
    <w:rsid w:val="00715225"/>
    <w:rsid w:val="00720CC6"/>
    <w:rsid w:val="00722DDB"/>
    <w:rsid w:val="00724728"/>
    <w:rsid w:val="00724F98"/>
    <w:rsid w:val="00724FD0"/>
    <w:rsid w:val="00730B9B"/>
    <w:rsid w:val="00731649"/>
    <w:rsid w:val="0073182E"/>
    <w:rsid w:val="007332FF"/>
    <w:rsid w:val="00734A12"/>
    <w:rsid w:val="00737022"/>
    <w:rsid w:val="007408F5"/>
    <w:rsid w:val="00741EAE"/>
    <w:rsid w:val="00742351"/>
    <w:rsid w:val="00743145"/>
    <w:rsid w:val="0075117D"/>
    <w:rsid w:val="007532DD"/>
    <w:rsid w:val="00755248"/>
    <w:rsid w:val="00755827"/>
    <w:rsid w:val="0076190B"/>
    <w:rsid w:val="00762F99"/>
    <w:rsid w:val="0076355D"/>
    <w:rsid w:val="00763A2D"/>
    <w:rsid w:val="00764664"/>
    <w:rsid w:val="007676A4"/>
    <w:rsid w:val="007720AA"/>
    <w:rsid w:val="00777795"/>
    <w:rsid w:val="00783A57"/>
    <w:rsid w:val="00783B20"/>
    <w:rsid w:val="00784C92"/>
    <w:rsid w:val="007859CD"/>
    <w:rsid w:val="00787B74"/>
    <w:rsid w:val="007907E4"/>
    <w:rsid w:val="00790FDE"/>
    <w:rsid w:val="00791B8D"/>
    <w:rsid w:val="00795AAB"/>
    <w:rsid w:val="00796461"/>
    <w:rsid w:val="00796B7A"/>
    <w:rsid w:val="007A6A4F"/>
    <w:rsid w:val="007A6CE2"/>
    <w:rsid w:val="007A7BA2"/>
    <w:rsid w:val="007B03F5"/>
    <w:rsid w:val="007B3D17"/>
    <w:rsid w:val="007B5C09"/>
    <w:rsid w:val="007B5DA2"/>
    <w:rsid w:val="007B5E6B"/>
    <w:rsid w:val="007B697C"/>
    <w:rsid w:val="007C0966"/>
    <w:rsid w:val="007C0F0D"/>
    <w:rsid w:val="007C19E7"/>
    <w:rsid w:val="007C5CFD"/>
    <w:rsid w:val="007C6D9F"/>
    <w:rsid w:val="007D25CD"/>
    <w:rsid w:val="007D3A69"/>
    <w:rsid w:val="007D4893"/>
    <w:rsid w:val="007E70CF"/>
    <w:rsid w:val="007E70EE"/>
    <w:rsid w:val="007E74A4"/>
    <w:rsid w:val="007E7A51"/>
    <w:rsid w:val="007F0759"/>
    <w:rsid w:val="007F263F"/>
    <w:rsid w:val="007F4A76"/>
    <w:rsid w:val="007F6992"/>
    <w:rsid w:val="008015A8"/>
    <w:rsid w:val="00806F48"/>
    <w:rsid w:val="0080766E"/>
    <w:rsid w:val="00811169"/>
    <w:rsid w:val="00813E07"/>
    <w:rsid w:val="00815039"/>
    <w:rsid w:val="00815297"/>
    <w:rsid w:val="008170DB"/>
    <w:rsid w:val="00817BA1"/>
    <w:rsid w:val="00820877"/>
    <w:rsid w:val="0082182E"/>
    <w:rsid w:val="00823022"/>
    <w:rsid w:val="0082634E"/>
    <w:rsid w:val="008312A9"/>
    <w:rsid w:val="008313C4"/>
    <w:rsid w:val="00833CBE"/>
    <w:rsid w:val="00835434"/>
    <w:rsid w:val="008358C0"/>
    <w:rsid w:val="008425D1"/>
    <w:rsid w:val="00842838"/>
    <w:rsid w:val="008544A1"/>
    <w:rsid w:val="00854EC1"/>
    <w:rsid w:val="00856304"/>
    <w:rsid w:val="0085797F"/>
    <w:rsid w:val="00861DC3"/>
    <w:rsid w:val="00867019"/>
    <w:rsid w:val="00870504"/>
    <w:rsid w:val="00871A09"/>
    <w:rsid w:val="008735A9"/>
    <w:rsid w:val="00877BC5"/>
    <w:rsid w:val="00877D20"/>
    <w:rsid w:val="00881C48"/>
    <w:rsid w:val="00885B80"/>
    <w:rsid w:val="00885C30"/>
    <w:rsid w:val="00885E9B"/>
    <w:rsid w:val="008925F0"/>
    <w:rsid w:val="00893C96"/>
    <w:rsid w:val="0089500A"/>
    <w:rsid w:val="00895B7E"/>
    <w:rsid w:val="00897C94"/>
    <w:rsid w:val="008A05A4"/>
    <w:rsid w:val="008A4F59"/>
    <w:rsid w:val="008A6677"/>
    <w:rsid w:val="008A7C12"/>
    <w:rsid w:val="008B03CE"/>
    <w:rsid w:val="008B529E"/>
    <w:rsid w:val="008C14EE"/>
    <w:rsid w:val="008C17FB"/>
    <w:rsid w:val="008D19CE"/>
    <w:rsid w:val="008D1B00"/>
    <w:rsid w:val="008D3DFF"/>
    <w:rsid w:val="008D57B8"/>
    <w:rsid w:val="008E03FC"/>
    <w:rsid w:val="008E376E"/>
    <w:rsid w:val="008E5086"/>
    <w:rsid w:val="008E510B"/>
    <w:rsid w:val="008E55DB"/>
    <w:rsid w:val="008F433D"/>
    <w:rsid w:val="008F4C07"/>
    <w:rsid w:val="008F53DA"/>
    <w:rsid w:val="008F5C3C"/>
    <w:rsid w:val="00902B13"/>
    <w:rsid w:val="00903800"/>
    <w:rsid w:val="00911941"/>
    <w:rsid w:val="0092024D"/>
    <w:rsid w:val="00922BAA"/>
    <w:rsid w:val="00923704"/>
    <w:rsid w:val="00925F0F"/>
    <w:rsid w:val="00932F6B"/>
    <w:rsid w:val="00943FF4"/>
    <w:rsid w:val="00944ABD"/>
    <w:rsid w:val="009468BC"/>
    <w:rsid w:val="00951975"/>
    <w:rsid w:val="0095298A"/>
    <w:rsid w:val="009616DF"/>
    <w:rsid w:val="00962C46"/>
    <w:rsid w:val="0096542F"/>
    <w:rsid w:val="00967FA7"/>
    <w:rsid w:val="00971645"/>
    <w:rsid w:val="00974ADB"/>
    <w:rsid w:val="00974DE5"/>
    <w:rsid w:val="00977919"/>
    <w:rsid w:val="00980EEF"/>
    <w:rsid w:val="00983000"/>
    <w:rsid w:val="0098532F"/>
    <w:rsid w:val="009865E8"/>
    <w:rsid w:val="009870FA"/>
    <w:rsid w:val="009921C3"/>
    <w:rsid w:val="0099551D"/>
    <w:rsid w:val="00996B9B"/>
    <w:rsid w:val="009A0CCA"/>
    <w:rsid w:val="009A1E21"/>
    <w:rsid w:val="009A5897"/>
    <w:rsid w:val="009A5F24"/>
    <w:rsid w:val="009B0B3E"/>
    <w:rsid w:val="009B1913"/>
    <w:rsid w:val="009B280C"/>
    <w:rsid w:val="009B6657"/>
    <w:rsid w:val="009C13BE"/>
    <w:rsid w:val="009C3F60"/>
    <w:rsid w:val="009C5FF5"/>
    <w:rsid w:val="009D0EB5"/>
    <w:rsid w:val="009D14F9"/>
    <w:rsid w:val="009D217E"/>
    <w:rsid w:val="009D2B74"/>
    <w:rsid w:val="009D63FF"/>
    <w:rsid w:val="009D69D2"/>
    <w:rsid w:val="009E175D"/>
    <w:rsid w:val="009E2029"/>
    <w:rsid w:val="009E3CC2"/>
    <w:rsid w:val="009F06BD"/>
    <w:rsid w:val="009F2A4D"/>
    <w:rsid w:val="009F4E2A"/>
    <w:rsid w:val="009F6455"/>
    <w:rsid w:val="00A00828"/>
    <w:rsid w:val="00A03290"/>
    <w:rsid w:val="00A0387E"/>
    <w:rsid w:val="00A03CA3"/>
    <w:rsid w:val="00A05339"/>
    <w:rsid w:val="00A07490"/>
    <w:rsid w:val="00A10655"/>
    <w:rsid w:val="00A111AC"/>
    <w:rsid w:val="00A12B64"/>
    <w:rsid w:val="00A1491F"/>
    <w:rsid w:val="00A21F7E"/>
    <w:rsid w:val="00A22C38"/>
    <w:rsid w:val="00A24951"/>
    <w:rsid w:val="00A25193"/>
    <w:rsid w:val="00A26E73"/>
    <w:rsid w:val="00A26E80"/>
    <w:rsid w:val="00A31AE8"/>
    <w:rsid w:val="00A3739D"/>
    <w:rsid w:val="00A37DDA"/>
    <w:rsid w:val="00A45005"/>
    <w:rsid w:val="00A46A1C"/>
    <w:rsid w:val="00A47FBE"/>
    <w:rsid w:val="00A507E3"/>
    <w:rsid w:val="00A52BD3"/>
    <w:rsid w:val="00A545A0"/>
    <w:rsid w:val="00A62F7F"/>
    <w:rsid w:val="00A76790"/>
    <w:rsid w:val="00A81885"/>
    <w:rsid w:val="00A81E64"/>
    <w:rsid w:val="00A878C4"/>
    <w:rsid w:val="00A925EC"/>
    <w:rsid w:val="00A929AA"/>
    <w:rsid w:val="00A92B6B"/>
    <w:rsid w:val="00AA541E"/>
    <w:rsid w:val="00AB3EEB"/>
    <w:rsid w:val="00AB66C7"/>
    <w:rsid w:val="00AC1A9F"/>
    <w:rsid w:val="00AC46F4"/>
    <w:rsid w:val="00AC48F0"/>
    <w:rsid w:val="00AC51AC"/>
    <w:rsid w:val="00AD03AF"/>
    <w:rsid w:val="00AD0DA4"/>
    <w:rsid w:val="00AD4169"/>
    <w:rsid w:val="00AD6BD7"/>
    <w:rsid w:val="00AE0264"/>
    <w:rsid w:val="00AE25C6"/>
    <w:rsid w:val="00AE29C0"/>
    <w:rsid w:val="00AE306C"/>
    <w:rsid w:val="00AE3C24"/>
    <w:rsid w:val="00AE7743"/>
    <w:rsid w:val="00AE7B8C"/>
    <w:rsid w:val="00AF28C1"/>
    <w:rsid w:val="00AF52A0"/>
    <w:rsid w:val="00B00DE6"/>
    <w:rsid w:val="00B0225D"/>
    <w:rsid w:val="00B0299C"/>
    <w:rsid w:val="00B02EF1"/>
    <w:rsid w:val="00B04A8F"/>
    <w:rsid w:val="00B07B14"/>
    <w:rsid w:val="00B07C97"/>
    <w:rsid w:val="00B11C67"/>
    <w:rsid w:val="00B15754"/>
    <w:rsid w:val="00B2046E"/>
    <w:rsid w:val="00B20E8B"/>
    <w:rsid w:val="00B21B3A"/>
    <w:rsid w:val="00B230AD"/>
    <w:rsid w:val="00B257E1"/>
    <w:rsid w:val="00B2599A"/>
    <w:rsid w:val="00B26B03"/>
    <w:rsid w:val="00B27AC4"/>
    <w:rsid w:val="00B31692"/>
    <w:rsid w:val="00B343CC"/>
    <w:rsid w:val="00B34632"/>
    <w:rsid w:val="00B37048"/>
    <w:rsid w:val="00B41E05"/>
    <w:rsid w:val="00B42986"/>
    <w:rsid w:val="00B5084A"/>
    <w:rsid w:val="00B606A1"/>
    <w:rsid w:val="00B60B57"/>
    <w:rsid w:val="00B614F7"/>
    <w:rsid w:val="00B61B26"/>
    <w:rsid w:val="00B652B9"/>
    <w:rsid w:val="00B65E6B"/>
    <w:rsid w:val="00B675B2"/>
    <w:rsid w:val="00B7683E"/>
    <w:rsid w:val="00B77AFE"/>
    <w:rsid w:val="00B81261"/>
    <w:rsid w:val="00B81B7F"/>
    <w:rsid w:val="00B8223E"/>
    <w:rsid w:val="00B832AE"/>
    <w:rsid w:val="00B86678"/>
    <w:rsid w:val="00B876BD"/>
    <w:rsid w:val="00B914AD"/>
    <w:rsid w:val="00B92F9B"/>
    <w:rsid w:val="00B941B3"/>
    <w:rsid w:val="00B96513"/>
    <w:rsid w:val="00BA1D47"/>
    <w:rsid w:val="00BA62F7"/>
    <w:rsid w:val="00BA66F0"/>
    <w:rsid w:val="00BB01C8"/>
    <w:rsid w:val="00BB2239"/>
    <w:rsid w:val="00BB2AE7"/>
    <w:rsid w:val="00BB6464"/>
    <w:rsid w:val="00BC0554"/>
    <w:rsid w:val="00BC0AC9"/>
    <w:rsid w:val="00BC1BB8"/>
    <w:rsid w:val="00BC34A5"/>
    <w:rsid w:val="00BD3C8F"/>
    <w:rsid w:val="00BD42BC"/>
    <w:rsid w:val="00BD43C0"/>
    <w:rsid w:val="00BD7FE1"/>
    <w:rsid w:val="00BE18FC"/>
    <w:rsid w:val="00BE37CA"/>
    <w:rsid w:val="00BE6144"/>
    <w:rsid w:val="00BE635A"/>
    <w:rsid w:val="00BE75E2"/>
    <w:rsid w:val="00BF17E9"/>
    <w:rsid w:val="00BF202E"/>
    <w:rsid w:val="00BF2A4E"/>
    <w:rsid w:val="00BF2ABB"/>
    <w:rsid w:val="00BF5099"/>
    <w:rsid w:val="00BF7A10"/>
    <w:rsid w:val="00C03DFD"/>
    <w:rsid w:val="00C10F10"/>
    <w:rsid w:val="00C13C1C"/>
    <w:rsid w:val="00C14192"/>
    <w:rsid w:val="00C15D4D"/>
    <w:rsid w:val="00C175DC"/>
    <w:rsid w:val="00C21B4E"/>
    <w:rsid w:val="00C22300"/>
    <w:rsid w:val="00C25C2E"/>
    <w:rsid w:val="00C25F9A"/>
    <w:rsid w:val="00C26314"/>
    <w:rsid w:val="00C26F38"/>
    <w:rsid w:val="00C30171"/>
    <w:rsid w:val="00C309D8"/>
    <w:rsid w:val="00C3655F"/>
    <w:rsid w:val="00C42CD8"/>
    <w:rsid w:val="00C43519"/>
    <w:rsid w:val="00C509EF"/>
    <w:rsid w:val="00C51537"/>
    <w:rsid w:val="00C52BC3"/>
    <w:rsid w:val="00C60042"/>
    <w:rsid w:val="00C61AFA"/>
    <w:rsid w:val="00C61D64"/>
    <w:rsid w:val="00C62099"/>
    <w:rsid w:val="00C64EA3"/>
    <w:rsid w:val="00C6694E"/>
    <w:rsid w:val="00C6746D"/>
    <w:rsid w:val="00C704FF"/>
    <w:rsid w:val="00C72867"/>
    <w:rsid w:val="00C74184"/>
    <w:rsid w:val="00C75CAE"/>
    <w:rsid w:val="00C75E81"/>
    <w:rsid w:val="00C80CF7"/>
    <w:rsid w:val="00C86609"/>
    <w:rsid w:val="00C87E13"/>
    <w:rsid w:val="00C92B4C"/>
    <w:rsid w:val="00C93603"/>
    <w:rsid w:val="00C93F66"/>
    <w:rsid w:val="00C954F6"/>
    <w:rsid w:val="00C95733"/>
    <w:rsid w:val="00CA3CB0"/>
    <w:rsid w:val="00CA4880"/>
    <w:rsid w:val="00CA6BC5"/>
    <w:rsid w:val="00CC2745"/>
    <w:rsid w:val="00CC27F0"/>
    <w:rsid w:val="00CC61CD"/>
    <w:rsid w:val="00CC737B"/>
    <w:rsid w:val="00CD4387"/>
    <w:rsid w:val="00CD4B79"/>
    <w:rsid w:val="00CD5011"/>
    <w:rsid w:val="00CD548E"/>
    <w:rsid w:val="00CE1947"/>
    <w:rsid w:val="00CE640F"/>
    <w:rsid w:val="00CE76BC"/>
    <w:rsid w:val="00CF51BC"/>
    <w:rsid w:val="00CF540E"/>
    <w:rsid w:val="00D02F07"/>
    <w:rsid w:val="00D043BA"/>
    <w:rsid w:val="00D06ABE"/>
    <w:rsid w:val="00D156DD"/>
    <w:rsid w:val="00D167CE"/>
    <w:rsid w:val="00D22E74"/>
    <w:rsid w:val="00D23BF8"/>
    <w:rsid w:val="00D24BEF"/>
    <w:rsid w:val="00D27EBE"/>
    <w:rsid w:val="00D36A49"/>
    <w:rsid w:val="00D401DB"/>
    <w:rsid w:val="00D4576D"/>
    <w:rsid w:val="00D47E4B"/>
    <w:rsid w:val="00D517C6"/>
    <w:rsid w:val="00D51D5C"/>
    <w:rsid w:val="00D56FCF"/>
    <w:rsid w:val="00D614ED"/>
    <w:rsid w:val="00D701B5"/>
    <w:rsid w:val="00D71140"/>
    <w:rsid w:val="00D71D84"/>
    <w:rsid w:val="00D72464"/>
    <w:rsid w:val="00D72B48"/>
    <w:rsid w:val="00D768EB"/>
    <w:rsid w:val="00D76B20"/>
    <w:rsid w:val="00D80136"/>
    <w:rsid w:val="00D801B3"/>
    <w:rsid w:val="00D81E17"/>
    <w:rsid w:val="00D82D1E"/>
    <w:rsid w:val="00D832D9"/>
    <w:rsid w:val="00D8488C"/>
    <w:rsid w:val="00D90F00"/>
    <w:rsid w:val="00D92126"/>
    <w:rsid w:val="00D922CB"/>
    <w:rsid w:val="00D975C0"/>
    <w:rsid w:val="00DA04FA"/>
    <w:rsid w:val="00DA5285"/>
    <w:rsid w:val="00DA6637"/>
    <w:rsid w:val="00DB191D"/>
    <w:rsid w:val="00DB410E"/>
    <w:rsid w:val="00DB4F91"/>
    <w:rsid w:val="00DB6D0A"/>
    <w:rsid w:val="00DC06BE"/>
    <w:rsid w:val="00DC1F0F"/>
    <w:rsid w:val="00DC3117"/>
    <w:rsid w:val="00DC5DD9"/>
    <w:rsid w:val="00DC6D2D"/>
    <w:rsid w:val="00DD047B"/>
    <w:rsid w:val="00DD4E59"/>
    <w:rsid w:val="00DE33B5"/>
    <w:rsid w:val="00DE4AE3"/>
    <w:rsid w:val="00DE5E18"/>
    <w:rsid w:val="00DF0487"/>
    <w:rsid w:val="00DF2F23"/>
    <w:rsid w:val="00DF5EA4"/>
    <w:rsid w:val="00DF66BD"/>
    <w:rsid w:val="00E00585"/>
    <w:rsid w:val="00E02681"/>
    <w:rsid w:val="00E02792"/>
    <w:rsid w:val="00E034D8"/>
    <w:rsid w:val="00E04CC0"/>
    <w:rsid w:val="00E109EC"/>
    <w:rsid w:val="00E15816"/>
    <w:rsid w:val="00E160D5"/>
    <w:rsid w:val="00E239FF"/>
    <w:rsid w:val="00E27D7B"/>
    <w:rsid w:val="00E30556"/>
    <w:rsid w:val="00E30981"/>
    <w:rsid w:val="00E33136"/>
    <w:rsid w:val="00E335FF"/>
    <w:rsid w:val="00E34D7C"/>
    <w:rsid w:val="00E35602"/>
    <w:rsid w:val="00E3723D"/>
    <w:rsid w:val="00E42CD8"/>
    <w:rsid w:val="00E436C8"/>
    <w:rsid w:val="00E44C89"/>
    <w:rsid w:val="00E51F17"/>
    <w:rsid w:val="00E543DB"/>
    <w:rsid w:val="00E549EB"/>
    <w:rsid w:val="00E54DC6"/>
    <w:rsid w:val="00E60A5B"/>
    <w:rsid w:val="00E6171F"/>
    <w:rsid w:val="00E61BA2"/>
    <w:rsid w:val="00E63864"/>
    <w:rsid w:val="00E6403F"/>
    <w:rsid w:val="00E701CE"/>
    <w:rsid w:val="00E70F28"/>
    <w:rsid w:val="00E7199F"/>
    <w:rsid w:val="00E763D2"/>
    <w:rsid w:val="00E76523"/>
    <w:rsid w:val="00E76EBD"/>
    <w:rsid w:val="00E770C4"/>
    <w:rsid w:val="00E84C5A"/>
    <w:rsid w:val="00E861DB"/>
    <w:rsid w:val="00E91884"/>
    <w:rsid w:val="00E93406"/>
    <w:rsid w:val="00E93844"/>
    <w:rsid w:val="00E94201"/>
    <w:rsid w:val="00E956C5"/>
    <w:rsid w:val="00E95C39"/>
    <w:rsid w:val="00E96E23"/>
    <w:rsid w:val="00EA2C39"/>
    <w:rsid w:val="00EA2F7D"/>
    <w:rsid w:val="00EA38D1"/>
    <w:rsid w:val="00EA727C"/>
    <w:rsid w:val="00EA7B97"/>
    <w:rsid w:val="00EA7C41"/>
    <w:rsid w:val="00EB0A3C"/>
    <w:rsid w:val="00EB0A96"/>
    <w:rsid w:val="00EB559B"/>
    <w:rsid w:val="00EB77F9"/>
    <w:rsid w:val="00EC5769"/>
    <w:rsid w:val="00EC7D00"/>
    <w:rsid w:val="00ED0304"/>
    <w:rsid w:val="00ED0CA5"/>
    <w:rsid w:val="00ED1299"/>
    <w:rsid w:val="00EE193A"/>
    <w:rsid w:val="00EE2173"/>
    <w:rsid w:val="00EE38FA"/>
    <w:rsid w:val="00EE3E2C"/>
    <w:rsid w:val="00EE5D23"/>
    <w:rsid w:val="00EE69B2"/>
    <w:rsid w:val="00EE750D"/>
    <w:rsid w:val="00EF26C9"/>
    <w:rsid w:val="00EF3CA4"/>
    <w:rsid w:val="00EF7859"/>
    <w:rsid w:val="00F014DA"/>
    <w:rsid w:val="00F02591"/>
    <w:rsid w:val="00F11FAB"/>
    <w:rsid w:val="00F14742"/>
    <w:rsid w:val="00F23676"/>
    <w:rsid w:val="00F236AC"/>
    <w:rsid w:val="00F2744E"/>
    <w:rsid w:val="00F40F54"/>
    <w:rsid w:val="00F448DC"/>
    <w:rsid w:val="00F5696E"/>
    <w:rsid w:val="00F60EFF"/>
    <w:rsid w:val="00F60FC9"/>
    <w:rsid w:val="00F6596F"/>
    <w:rsid w:val="00F67AE7"/>
    <w:rsid w:val="00F67D2D"/>
    <w:rsid w:val="00F703C8"/>
    <w:rsid w:val="00F741D3"/>
    <w:rsid w:val="00F75DDE"/>
    <w:rsid w:val="00F858F2"/>
    <w:rsid w:val="00F860CC"/>
    <w:rsid w:val="00F87258"/>
    <w:rsid w:val="00F94398"/>
    <w:rsid w:val="00FA18DD"/>
    <w:rsid w:val="00FA6B3B"/>
    <w:rsid w:val="00FB2B56"/>
    <w:rsid w:val="00FB5435"/>
    <w:rsid w:val="00FB55D5"/>
    <w:rsid w:val="00FB6267"/>
    <w:rsid w:val="00FB765E"/>
    <w:rsid w:val="00FC049B"/>
    <w:rsid w:val="00FC12BF"/>
    <w:rsid w:val="00FC2C60"/>
    <w:rsid w:val="00FD3E6F"/>
    <w:rsid w:val="00FD51B9"/>
    <w:rsid w:val="00FD5849"/>
    <w:rsid w:val="00FE26B9"/>
    <w:rsid w:val="00FE2A39"/>
    <w:rsid w:val="00FE640E"/>
    <w:rsid w:val="00FF2E7C"/>
    <w:rsid w:val="00FF3142"/>
    <w:rsid w:val="00FF39CF"/>
    <w:rsid w:val="00FF5CAA"/>
    <w:rsid w:val="00FF70D8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  <w14:docId w14:val="3FD6ECD5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semiHidden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E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E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252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2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2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2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2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C921-9925-49FD-93D8-D1A58C03E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2941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C – Recovery of property</vt:lpstr>
    </vt:vector>
  </TitlesOfParts>
  <Company>Northern Territory Government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– Recovery of property</dc:title>
  <dc:creator>Donna Moore</dc:creator>
  <cp:lastModifiedBy>Diana Gaerth</cp:lastModifiedBy>
  <cp:revision>193</cp:revision>
  <cp:lastPrinted>2023-12-21T00:01:00Z</cp:lastPrinted>
  <dcterms:created xsi:type="dcterms:W3CDTF">2022-02-10T03:25:00Z</dcterms:created>
  <dcterms:modified xsi:type="dcterms:W3CDTF">2024-05-30T02:04:00Z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