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59A763" w14:textId="224B4560" w:rsidR="0008765B" w:rsidRDefault="0008765B" w:rsidP="0008765B">
      <w:pPr>
        <w:tabs>
          <w:tab w:val="left" w:pos="7655"/>
          <w:tab w:val="left" w:pos="9214"/>
        </w:tabs>
        <w:rPr>
          <w:rFonts w:ascii="Lato" w:hAnsi="Lato"/>
          <w:i/>
          <w:iCs/>
        </w:rPr>
      </w:pPr>
      <w:bookmarkStart w:id="0" w:name="_GoBack"/>
      <w:bookmarkEnd w:id="0"/>
      <w:r>
        <w:rPr>
          <w:rFonts w:ascii="Lato" w:hAnsi="Lato"/>
        </w:rPr>
        <w:t xml:space="preserve">This process applies to recovery of money owing to the Territory or agency, except for those related to </w:t>
      </w:r>
      <w:r w:rsidR="004870B5">
        <w:rPr>
          <w:rFonts w:ascii="Lato" w:hAnsi="Lato"/>
        </w:rPr>
        <w:t xml:space="preserve">an </w:t>
      </w:r>
      <w:r>
        <w:rPr>
          <w:rFonts w:ascii="Lato" w:hAnsi="Lato"/>
        </w:rPr>
        <w:t xml:space="preserve">overpayment to </w:t>
      </w:r>
      <w:r w:rsidR="004870B5">
        <w:rPr>
          <w:rFonts w:ascii="Lato" w:hAnsi="Lato"/>
        </w:rPr>
        <w:t xml:space="preserve">a </w:t>
      </w:r>
      <w:r>
        <w:rPr>
          <w:rFonts w:ascii="Lato" w:hAnsi="Lato"/>
        </w:rPr>
        <w:t>current or former employee</w:t>
      </w:r>
      <w:r w:rsidRPr="00E70B6D">
        <w:rPr>
          <w:rFonts w:ascii="Lato" w:hAnsi="Lato"/>
        </w:rPr>
        <w:t xml:space="preserve">. In this Appendix, TD means the </w:t>
      </w:r>
      <w:r w:rsidRPr="00E70B6D">
        <w:rPr>
          <w:rFonts w:ascii="Lato" w:hAnsi="Lato"/>
          <w:i/>
          <w:iCs/>
        </w:rPr>
        <w:t>Treasurer’s Direction on Losses, Write offs, Waivers and Postponements.</w:t>
      </w:r>
    </w:p>
    <w:p w14:paraId="4ECCC27A" w14:textId="261978D6" w:rsidR="005C5970" w:rsidRDefault="007F2AD5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942336" behindDoc="0" locked="0" layoutInCell="1" allowOverlap="1" wp14:anchorId="7A3E6522" wp14:editId="0142A98E">
                <wp:simplePos x="0" y="0"/>
                <wp:positionH relativeFrom="column">
                  <wp:posOffset>2844800</wp:posOffset>
                </wp:positionH>
                <wp:positionV relativeFrom="paragraph">
                  <wp:posOffset>281305</wp:posOffset>
                </wp:positionV>
                <wp:extent cx="361950" cy="257175"/>
                <wp:effectExtent l="38100" t="0" r="19050" b="47625"/>
                <wp:wrapNone/>
                <wp:docPr id="4" name="Down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257175"/>
                        </a:xfrm>
                        <a:prstGeom prst="downArrow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62F640" w14:textId="3B857AA3" w:rsidR="00BC6CCB" w:rsidRDefault="00BC6CCB" w:rsidP="00BC6CC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A3E6522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4" o:spid="_x0000_s1026" type="#_x0000_t67" style="position:absolute;margin-left:224pt;margin-top:22.15pt;width:28.5pt;height:20.25pt;z-index:25294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" adj="10800" fillcolor="#d8d8d8 [2732]" strokecolor="black [3213]" strokeweight="1pt">
                <v:textbox>
                  <w:txbxContent>
                    <w:p w14:paraId="3F62F640" w14:textId="3B857AA3" w:rsidR="00BC6CCB" w:rsidRDefault="00BC6CCB" w:rsidP="00BC6CC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5C5970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941312" behindDoc="0" locked="0" layoutInCell="1" allowOverlap="1" wp14:anchorId="52C4C7C6" wp14:editId="64CA06F4">
                <wp:simplePos x="0" y="0"/>
                <wp:positionH relativeFrom="margin">
                  <wp:posOffset>1375410</wp:posOffset>
                </wp:positionH>
                <wp:positionV relativeFrom="paragraph">
                  <wp:posOffset>-36830</wp:posOffset>
                </wp:positionV>
                <wp:extent cx="8134350" cy="266700"/>
                <wp:effectExtent l="0" t="0" r="19050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34350" cy="26670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85B3BE" w14:textId="15B0179E" w:rsidR="007C5355" w:rsidRPr="003965DE" w:rsidRDefault="007C5355" w:rsidP="007C5355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A</w:t>
                            </w: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1)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P</w:t>
                            </w:r>
                            <w:r w:rsidR="005C5970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roceed to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BB6936" w:rsidRPr="005A2142">
                              <w:rPr>
                                <w:rFonts w:ascii="Lato" w:hAnsi="Lato"/>
                                <w:sz w:val="18"/>
                                <w:szCs w:val="18"/>
                                <w:u w:val="single"/>
                              </w:rPr>
                              <w:t>either</w:t>
                            </w:r>
                            <w:r w:rsidR="00BB6936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of the following additional recovery options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494D60D5" w14:textId="77777777" w:rsidR="007C5355" w:rsidRPr="003C6CD8" w:rsidRDefault="007C5355" w:rsidP="007C5355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C4C7C6" id="Text Box 3" o:spid="_x0000_s1027" style="position:absolute;margin-left:108.3pt;margin-top:-2.9pt;width:640.5pt;height:21pt;z-index:25294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" fillcolor="#002060" strokecolor="black [1600]">
                <v:stroke joinstyle="miter"/>
                <v:textbox>
                  <w:txbxContent>
                    <w:p w14:paraId="6985B3BE" w14:textId="15B0179E" w:rsidR="007C5355" w:rsidRPr="003965DE" w:rsidRDefault="007C5355" w:rsidP="007C5355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</w:t>
                      </w:r>
                      <w:r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A</w:t>
                      </w: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1)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P</w:t>
                      </w:r>
                      <w:r w:rsidR="005C5970">
                        <w:rPr>
                          <w:rFonts w:ascii="Lato" w:hAnsi="Lato"/>
                          <w:sz w:val="18"/>
                          <w:szCs w:val="18"/>
                        </w:rPr>
                        <w:t>roceed to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BB6936" w:rsidRPr="005A2142">
                        <w:rPr>
                          <w:rFonts w:ascii="Lato" w:hAnsi="Lato"/>
                          <w:sz w:val="18"/>
                          <w:szCs w:val="18"/>
                          <w:u w:val="single"/>
                        </w:rPr>
                        <w:t>either</w:t>
                      </w:r>
                      <w:r w:rsidR="00BB6936"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>of the following additional recovery options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>.</w:t>
                      </w:r>
                    </w:p>
                    <w:p w14:paraId="494D60D5" w14:textId="77777777" w:rsidR="007C5355" w:rsidRPr="003C6CD8" w:rsidRDefault="007C5355" w:rsidP="007C5355">
                      <w:pPr>
                        <w:spacing w:after="0"/>
                        <w:jc w:val="center"/>
                        <w:rPr>
                          <w:rFonts w:ascii="Lato" w:hAnsi="Lat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F484CD9" w14:textId="6CE97302" w:rsidR="005C5970" w:rsidRDefault="007F2AD5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944384" behindDoc="0" locked="0" layoutInCell="1" allowOverlap="1" wp14:anchorId="7EC6114B" wp14:editId="77BA9F35">
                <wp:simplePos x="0" y="0"/>
                <wp:positionH relativeFrom="column">
                  <wp:posOffset>6917690</wp:posOffset>
                </wp:positionH>
                <wp:positionV relativeFrom="paragraph">
                  <wp:posOffset>43180</wp:posOffset>
                </wp:positionV>
                <wp:extent cx="361950" cy="257175"/>
                <wp:effectExtent l="38100" t="0" r="19050" b="47625"/>
                <wp:wrapNone/>
                <wp:docPr id="6" name="Down Arrow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257175"/>
                        </a:xfrm>
                        <a:prstGeom prst="downArrow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C7F9DF" id="Down Arrow 6" o:spid="_x0000_s1026" type="#_x0000_t67" style="position:absolute;margin-left:544.7pt;margin-top:3.4pt;width:28.5pt;height:20.25pt;z-index:25294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" adj="10800" fillcolor="#d8d8d8 [2732]" strokecolor="black [3213]" strokeweight="1pt"/>
            </w:pict>
          </mc:Fallback>
        </mc:AlternateContent>
      </w:r>
    </w:p>
    <w:p w14:paraId="4C773E42" w14:textId="6E2681ED" w:rsidR="000B33C8" w:rsidRDefault="007F2AD5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59072" behindDoc="0" locked="0" layoutInCell="1" allowOverlap="1" wp14:anchorId="73E9F8AB" wp14:editId="50DF853C">
                <wp:simplePos x="0" y="0"/>
                <wp:positionH relativeFrom="margin">
                  <wp:posOffset>1485900</wp:posOffset>
                </wp:positionH>
                <wp:positionV relativeFrom="paragraph">
                  <wp:posOffset>102235</wp:posOffset>
                </wp:positionV>
                <wp:extent cx="3174365" cy="419100"/>
                <wp:effectExtent l="0" t="0" r="26035" b="1905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4365" cy="41910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502F07" w14:textId="7B50973A" w:rsidR="005C5970" w:rsidRPr="003965DE" w:rsidRDefault="005C5970" w:rsidP="005C5970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(D</w:t>
                            </w:r>
                            <w:r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Is 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the cost of recovering the debt through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mercantile agent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, or equivalent lower than the value of debt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E9F8AB" id="Text Box 16" o:spid="_x0000_s1028" style="position:absolute;margin-left:117pt;margin-top:8.05pt;width:249.95pt;height:33pt;z-index:253059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" fillcolor="#e35205" strokecolor="black [1600]">
                <v:stroke joinstyle="miter"/>
                <v:textbox>
                  <w:txbxContent>
                    <w:p w14:paraId="74502F07" w14:textId="7B50973A" w:rsidR="005C5970" w:rsidRPr="003965DE" w:rsidRDefault="005C5970" w:rsidP="005C5970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(D</w:t>
                      </w:r>
                      <w:r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1</w:t>
                      </w: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Is 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>the cost of recovering the debt through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mercantile agent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>, or equivalent lower than the value of debt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>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266CF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29376" behindDoc="0" locked="0" layoutInCell="1" allowOverlap="1" wp14:anchorId="57F9B92E" wp14:editId="283D1ADF">
                <wp:simplePos x="0" y="0"/>
                <wp:positionH relativeFrom="margin">
                  <wp:posOffset>4869180</wp:posOffset>
                </wp:positionH>
                <wp:positionV relativeFrom="paragraph">
                  <wp:posOffset>149860</wp:posOffset>
                </wp:positionV>
                <wp:extent cx="4665980" cy="465372"/>
                <wp:effectExtent l="0" t="0" r="20320" b="1143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5980" cy="465372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A800E1" w14:textId="5DC68AB3" w:rsidR="00B72BB0" w:rsidRPr="003965DE" w:rsidRDefault="00B72BB0" w:rsidP="00B72BB0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A</w:t>
                            </w:r>
                            <w:r w:rsidR="00E55BBA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Send letter of demand to the debtor to recover the debt</w:t>
                            </w:r>
                            <w:r w:rsidR="003546A3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and notify debtor that legal action will be taken if no payment is received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3D36B372" w14:textId="77777777" w:rsidR="00B72BB0" w:rsidRPr="003C6CD8" w:rsidRDefault="00B72BB0" w:rsidP="00B72BB0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F9B92E" id="Text Box 41" o:spid="_x0000_s1029" style="position:absolute;margin-left:383.4pt;margin-top:11.8pt;width:367.4pt;height:36.65pt;z-index:253029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" fillcolor="#002060" strokecolor="black [1600]">
                <v:stroke joinstyle="miter"/>
                <v:textbox>
                  <w:txbxContent>
                    <w:p w14:paraId="79A800E1" w14:textId="5DC68AB3" w:rsidR="00B72BB0" w:rsidRPr="003965DE" w:rsidRDefault="00B72BB0" w:rsidP="00B72BB0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</w:t>
                      </w:r>
                      <w:r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A</w:t>
                      </w:r>
                      <w:r w:rsidR="00E55BBA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6</w:t>
                      </w: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Send letter of demand to the debtor to recover the debt</w:t>
                      </w:r>
                      <w:r w:rsidR="003546A3">
                        <w:rPr>
                          <w:rFonts w:ascii="Lato" w:hAnsi="Lato"/>
                          <w:sz w:val="18"/>
                          <w:szCs w:val="18"/>
                        </w:rPr>
                        <w:t xml:space="preserve"> and notify debtor that legal action will be taken if no payment is received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>.</w:t>
                      </w:r>
                    </w:p>
                    <w:p w14:paraId="3D36B372" w14:textId="77777777" w:rsidR="00B72BB0" w:rsidRPr="003C6CD8" w:rsidRDefault="00B72BB0" w:rsidP="00B72BB0">
                      <w:pPr>
                        <w:spacing w:after="0"/>
                        <w:jc w:val="center"/>
                        <w:rPr>
                          <w:rFonts w:ascii="Lato" w:hAnsi="Lat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266CF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66240" behindDoc="0" locked="0" layoutInCell="1" allowOverlap="1" wp14:anchorId="43A0BEBF" wp14:editId="4AA4EC91">
                <wp:simplePos x="0" y="0"/>
                <wp:positionH relativeFrom="margin">
                  <wp:posOffset>1202055</wp:posOffset>
                </wp:positionH>
                <wp:positionV relativeFrom="paragraph">
                  <wp:posOffset>235585</wp:posOffset>
                </wp:positionV>
                <wp:extent cx="370205" cy="34290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0205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4F553C" w14:textId="77777777" w:rsidR="009266CF" w:rsidRPr="002D4648" w:rsidRDefault="009266CF" w:rsidP="009266CF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2D4648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A0BEBF"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30" type="#_x0000_t202" style="position:absolute;margin-left:94.65pt;margin-top:18.55pt;width:29.15pt;height:27pt;z-index:253066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" filled="f" stroked="f" strokeweight=".5pt">
                <v:textbox>
                  <w:txbxContent>
                    <w:p w14:paraId="494F553C" w14:textId="77777777" w:rsidR="009266CF" w:rsidRPr="002D4648" w:rsidRDefault="009266CF" w:rsidP="009266CF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2D4648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2682C7" w14:textId="52234830" w:rsidR="009866B1" w:rsidRDefault="007F2AD5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63168" behindDoc="1" locked="0" layoutInCell="1" allowOverlap="1" wp14:anchorId="39D760E5" wp14:editId="36E832D2">
                <wp:simplePos x="0" y="0"/>
                <wp:positionH relativeFrom="margin">
                  <wp:posOffset>2929890</wp:posOffset>
                </wp:positionH>
                <wp:positionV relativeFrom="paragraph">
                  <wp:posOffset>188595</wp:posOffset>
                </wp:positionV>
                <wp:extent cx="429260" cy="34290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260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081A07" w14:textId="77777777" w:rsidR="005C5970" w:rsidRPr="0096263D" w:rsidRDefault="005C5970" w:rsidP="005C5970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D760E5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31" type="#_x0000_t202" style="position:absolute;margin-left:230.7pt;margin-top:14.85pt;width:33.8pt;height:27pt;z-index:-250253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" filled="f" stroked="f" strokeweight=".5pt">
                <v:textbox>
                  <w:txbxContent>
                    <w:p w14:paraId="23081A07" w14:textId="77777777" w:rsidR="005C5970" w:rsidRPr="0096263D" w:rsidRDefault="005C5970" w:rsidP="005C5970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bookmarkStart w:id="18" w:name="_GoBack"/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  <w:bookmarkEnd w:id="18"/>
                    </w:p>
                  </w:txbxContent>
                </v:textbox>
                <w10:wrap anchorx="margin"/>
              </v:shape>
            </w:pict>
          </mc:Fallback>
        </mc:AlternateContent>
      </w:r>
      <w:r w:rsidR="009266CF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64192" behindDoc="0" locked="0" layoutInCell="1" allowOverlap="1" wp14:anchorId="453BD1D8" wp14:editId="4066A9D4">
                <wp:simplePos x="0" y="0"/>
                <wp:positionH relativeFrom="column">
                  <wp:posOffset>1381125</wp:posOffset>
                </wp:positionH>
                <wp:positionV relativeFrom="paragraph">
                  <wp:posOffset>48894</wp:posOffset>
                </wp:positionV>
                <wp:extent cx="95250" cy="4609465"/>
                <wp:effectExtent l="323850" t="0" r="19050" b="95885"/>
                <wp:wrapNone/>
                <wp:docPr id="28" name="Elb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0" cy="4609465"/>
                        </a:xfrm>
                        <a:prstGeom prst="bentConnector3">
                          <a:avLst>
                            <a:gd name="adj1" fmla="val 44000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4EE2F0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28" o:spid="_x0000_s1026" type="#_x0000_t34" style="position:absolute;margin-left:108.75pt;margin-top:3.85pt;width:7.5pt;height:362.95pt;flip:x;z-index:25306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" adj="95040" strokecolor="black [3213]" strokeweight=".5pt">
                <v:stroke endarrow="block"/>
              </v:shape>
            </w:pict>
          </mc:Fallback>
        </mc:AlternateContent>
      </w:r>
    </w:p>
    <w:p w14:paraId="7BD5CB06" w14:textId="28FD0826" w:rsidR="007C5355" w:rsidRDefault="007F2AD5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61120" behindDoc="1" locked="0" layoutInCell="1" allowOverlap="1" wp14:anchorId="7FCDF77C" wp14:editId="7E09168D">
                <wp:simplePos x="0" y="0"/>
                <wp:positionH relativeFrom="column">
                  <wp:posOffset>3009900</wp:posOffset>
                </wp:positionH>
                <wp:positionV relativeFrom="paragraph">
                  <wp:posOffset>30480</wp:posOffset>
                </wp:positionV>
                <wp:extent cx="0" cy="215900"/>
                <wp:effectExtent l="76200" t="0" r="57150" b="50800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48C9F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2" o:spid="_x0000_s1026" type="#_x0000_t32" style="position:absolute;margin-left:237pt;margin-top:2.4pt;width:0;height:17pt;flip:x;z-index:-2502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" strokecolor="black [3200]">
                <v:stroke endarrow="block" joinstyle="miter"/>
              </v:shape>
            </w:pict>
          </mc:Fallback>
        </mc:AlternateContent>
      </w:r>
      <w:r w:rsidR="009266CF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954624" behindDoc="1" locked="0" layoutInCell="1" allowOverlap="1" wp14:anchorId="022C1E0D" wp14:editId="25E11CCC">
                <wp:simplePos x="0" y="0"/>
                <wp:positionH relativeFrom="column">
                  <wp:posOffset>7136130</wp:posOffset>
                </wp:positionH>
                <wp:positionV relativeFrom="paragraph">
                  <wp:posOffset>120650</wp:posOffset>
                </wp:positionV>
                <wp:extent cx="0" cy="215900"/>
                <wp:effectExtent l="76200" t="0" r="57150" b="5080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BC52F7" id="Straight Arrow Connector 17" o:spid="_x0000_s1026" type="#_x0000_t32" style="position:absolute;margin-left:561.9pt;margin-top:9.5pt;width:0;height:17pt;flip:x;z-index:-25036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" strokecolor="black [3200]">
                <v:stroke endarrow="block" joinstyle="miter"/>
              </v:shape>
            </w:pict>
          </mc:Fallback>
        </mc:AlternateContent>
      </w:r>
    </w:p>
    <w:p w14:paraId="0095CC7E" w14:textId="50FFC091" w:rsidR="007C5355" w:rsidRDefault="007F2AD5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378112" behindDoc="0" locked="0" layoutInCell="1" allowOverlap="1" wp14:anchorId="55FC37C9" wp14:editId="574DC537">
                <wp:simplePos x="0" y="0"/>
                <wp:positionH relativeFrom="margin">
                  <wp:posOffset>1476375</wp:posOffset>
                </wp:positionH>
                <wp:positionV relativeFrom="paragraph">
                  <wp:posOffset>37466</wp:posOffset>
                </wp:positionV>
                <wp:extent cx="3174365" cy="443230"/>
                <wp:effectExtent l="0" t="0" r="26035" b="1397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4365" cy="44323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2F3CD0" w14:textId="24C3CDF8" w:rsidR="00687603" w:rsidRPr="003965DE" w:rsidRDefault="00A10004" w:rsidP="00687603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</w:t>
                            </w:r>
                            <w:r w:rsidR="00C06ABD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A</w:t>
                            </w:r>
                            <w:r w:rsidR="003260D7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687603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Refer the debt to mercantile agent</w:t>
                            </w:r>
                            <w:r w:rsidR="00DF5DD4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,</w:t>
                            </w:r>
                            <w:r w:rsidR="00687603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DF5DD4" w:rsidRPr="00D91115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or equivalent entity or agency</w:t>
                            </w:r>
                            <w:r w:rsidR="00DB29FD" w:rsidRPr="00D91115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staff</w:t>
                            </w:r>
                            <w:r w:rsidR="00DF5DD4" w:rsidRPr="00D91115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,</w:t>
                            </w:r>
                            <w:r w:rsidR="00DF5DD4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687603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for recovery</w:t>
                            </w:r>
                            <w:r w:rsidR="005C5970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2B3CB0A9" w14:textId="77777777" w:rsidR="00687603" w:rsidRPr="003C6CD8" w:rsidRDefault="00687603" w:rsidP="00687603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5FC37C9" id="Text Box 50" o:spid="_x0000_s1032" style="position:absolute;margin-left:116.25pt;margin-top:2.95pt;width:249.95pt;height:34.9pt;z-index:252378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" fillcolor="#002060" strokecolor="black [1600]">
                <v:stroke joinstyle="miter"/>
                <v:textbox>
                  <w:txbxContent>
                    <w:p w14:paraId="2C2F3CD0" w14:textId="24C3CDF8" w:rsidR="00687603" w:rsidRPr="003965DE" w:rsidRDefault="00A10004" w:rsidP="00687603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</w:t>
                      </w:r>
                      <w:r w:rsidR="00C06ABD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A</w:t>
                      </w:r>
                      <w:r w:rsidR="003260D7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2</w:t>
                      </w: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687603" w:rsidRPr="003965DE">
                        <w:rPr>
                          <w:rFonts w:ascii="Lato" w:hAnsi="Lato"/>
                          <w:sz w:val="18"/>
                          <w:szCs w:val="18"/>
                        </w:rPr>
                        <w:t>Refer the debt to mercantile agent</w:t>
                      </w:r>
                      <w:r w:rsidR="00DF5DD4">
                        <w:rPr>
                          <w:rFonts w:ascii="Lato" w:hAnsi="Lato"/>
                          <w:sz w:val="18"/>
                          <w:szCs w:val="18"/>
                        </w:rPr>
                        <w:t>,</w:t>
                      </w:r>
                      <w:r w:rsidR="00687603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DF5DD4" w:rsidRPr="00D91115">
                        <w:rPr>
                          <w:rFonts w:ascii="Lato" w:hAnsi="Lato"/>
                          <w:sz w:val="18"/>
                          <w:szCs w:val="18"/>
                        </w:rPr>
                        <w:t>or equivalent entity or agency</w:t>
                      </w:r>
                      <w:r w:rsidR="00DB29FD" w:rsidRPr="00D91115">
                        <w:rPr>
                          <w:rFonts w:ascii="Lato" w:hAnsi="Lato"/>
                          <w:sz w:val="18"/>
                          <w:szCs w:val="18"/>
                        </w:rPr>
                        <w:t xml:space="preserve"> staff</w:t>
                      </w:r>
                      <w:r w:rsidR="00DF5DD4" w:rsidRPr="00D91115">
                        <w:rPr>
                          <w:rFonts w:ascii="Lato" w:hAnsi="Lato"/>
                          <w:sz w:val="18"/>
                          <w:szCs w:val="18"/>
                        </w:rPr>
                        <w:t>,</w:t>
                      </w:r>
                      <w:r w:rsidR="00DF5DD4"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687603" w:rsidRPr="003965DE">
                        <w:rPr>
                          <w:rFonts w:ascii="Lato" w:hAnsi="Lato"/>
                          <w:sz w:val="18"/>
                          <w:szCs w:val="18"/>
                        </w:rPr>
                        <w:t>for recovery</w:t>
                      </w:r>
                      <w:r w:rsidR="005C5970">
                        <w:rPr>
                          <w:rFonts w:ascii="Lato" w:hAnsi="Lato"/>
                          <w:sz w:val="18"/>
                          <w:szCs w:val="18"/>
                        </w:rPr>
                        <w:t>.</w:t>
                      </w:r>
                    </w:p>
                    <w:p w14:paraId="2B3CB0A9" w14:textId="77777777" w:rsidR="00687603" w:rsidRPr="003C6CD8" w:rsidRDefault="00687603" w:rsidP="00687603">
                      <w:pPr>
                        <w:spacing w:after="0"/>
                        <w:jc w:val="center"/>
                        <w:rPr>
                          <w:rFonts w:ascii="Lato" w:hAnsi="Lat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266CF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699648" behindDoc="1" locked="0" layoutInCell="1" allowOverlap="1" wp14:anchorId="1669EC48" wp14:editId="5ED7B3D8">
                <wp:simplePos x="0" y="0"/>
                <wp:positionH relativeFrom="margin">
                  <wp:posOffset>9462770</wp:posOffset>
                </wp:positionH>
                <wp:positionV relativeFrom="paragraph">
                  <wp:posOffset>167640</wp:posOffset>
                </wp:positionV>
                <wp:extent cx="429371" cy="310101"/>
                <wp:effectExtent l="0" t="0" r="0" b="0"/>
                <wp:wrapNone/>
                <wp:docPr id="155" name="Text Box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371" cy="3101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5A3BFE" w14:textId="77777777" w:rsidR="0008173B" w:rsidRPr="0096263D" w:rsidRDefault="0008173B" w:rsidP="0008173B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69EC48" id="Text Box 155" o:spid="_x0000_s1032" type="#_x0000_t202" style="position:absolute;margin-left:745.1pt;margin-top:13.2pt;width:33.8pt;height:24.4pt;z-index:-250616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" filled="f" stroked="f" strokeweight=".5pt">
                <v:textbox>
                  <w:txbxContent>
                    <w:p w14:paraId="055A3BFE" w14:textId="77777777" w:rsidR="0008173B" w:rsidRPr="0096263D" w:rsidRDefault="0008173B" w:rsidP="0008173B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266CF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40640" behindDoc="0" locked="0" layoutInCell="1" allowOverlap="1" wp14:anchorId="19B754B8" wp14:editId="76FFB764">
                <wp:simplePos x="0" y="0"/>
                <wp:positionH relativeFrom="column">
                  <wp:posOffset>9503410</wp:posOffset>
                </wp:positionH>
                <wp:positionV relativeFrom="paragraph">
                  <wp:posOffset>231140</wp:posOffset>
                </wp:positionV>
                <wp:extent cx="45719" cy="3633663"/>
                <wp:effectExtent l="38100" t="0" r="259715" b="100330"/>
                <wp:wrapNone/>
                <wp:docPr id="59" name="Elb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3633663"/>
                        </a:xfrm>
                        <a:prstGeom prst="bentConnector3">
                          <a:avLst>
                            <a:gd name="adj1" fmla="val -517555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57521C" id="Elbow Connector 59" o:spid="_x0000_s1026" type="#_x0000_t34" style="position:absolute;margin-left:748.3pt;margin-top:18.2pt;width:3.6pt;height:286.1pt;flip:x;z-index:25304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" adj="-111792" strokecolor="black [3213]" strokeweight=".5pt">
                <v:stroke endarrow="block"/>
              </v:shape>
            </w:pict>
          </mc:Fallback>
        </mc:AlternateContent>
      </w:r>
      <w:r w:rsidR="009266CF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31424" behindDoc="0" locked="0" layoutInCell="1" allowOverlap="1" wp14:anchorId="7E64F1D5" wp14:editId="644736DA">
                <wp:simplePos x="0" y="0"/>
                <wp:positionH relativeFrom="margin">
                  <wp:posOffset>4876165</wp:posOffset>
                </wp:positionH>
                <wp:positionV relativeFrom="paragraph">
                  <wp:posOffset>107315</wp:posOffset>
                </wp:positionV>
                <wp:extent cx="4665980" cy="284480"/>
                <wp:effectExtent l="0" t="0" r="20320" b="2032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5980" cy="28448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3B99CA" w14:textId="06C16DE0" w:rsidR="00B72BB0" w:rsidRPr="003965DE" w:rsidRDefault="00B72BB0" w:rsidP="00B72BB0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(D</w:t>
                            </w:r>
                            <w:r w:rsidR="009266CF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Was the debt fully recovered following letter of demand sent to the debtor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64F1D5" id="Text Box 45" o:spid="_x0000_s1034" style="position:absolute;margin-left:383.95pt;margin-top:8.45pt;width:367.4pt;height:22.4pt;z-index:253031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" fillcolor="#e35205" strokecolor="black [1600]">
                <v:stroke joinstyle="miter"/>
                <v:textbox>
                  <w:txbxContent>
                    <w:p w14:paraId="063B99CA" w14:textId="06C16DE0" w:rsidR="00B72BB0" w:rsidRPr="003965DE" w:rsidRDefault="00B72BB0" w:rsidP="00B72BB0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(D</w:t>
                      </w:r>
                      <w:r w:rsidR="009266CF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7</w:t>
                      </w: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Was the debt fully recovered following letter of demand sent to the debtor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>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A2A42F5" w14:textId="73FCCB99" w:rsidR="00D47829" w:rsidRDefault="007F2AD5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931072" behindDoc="1" locked="0" layoutInCell="1" allowOverlap="1" wp14:anchorId="437C0282" wp14:editId="6537BDAE">
                <wp:simplePos x="0" y="0"/>
                <wp:positionH relativeFrom="column">
                  <wp:posOffset>3000375</wp:posOffset>
                </wp:positionH>
                <wp:positionV relativeFrom="paragraph">
                  <wp:posOffset>226695</wp:posOffset>
                </wp:positionV>
                <wp:extent cx="0" cy="215900"/>
                <wp:effectExtent l="76200" t="0" r="57150" b="50800"/>
                <wp:wrapNone/>
                <wp:docPr id="79" name="Straight Arrow Connector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C258BE" id="Straight Arrow Connector 79" o:spid="_x0000_s1026" type="#_x0000_t32" style="position:absolute;margin-left:236.25pt;margin-top:17.85pt;width:0;height:17pt;flip:x;z-index:-25038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" strokecolor="black [3200]">
                <v:stroke endarrow="block" joinstyle="miter"/>
              </v:shape>
            </w:pict>
          </mc:Fallback>
        </mc:AlternateContent>
      </w:r>
      <w:r w:rsidR="009266CF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990464" behindDoc="0" locked="0" layoutInCell="1" allowOverlap="1" wp14:anchorId="03F154FB" wp14:editId="07B94A0F">
                <wp:simplePos x="0" y="0"/>
                <wp:positionH relativeFrom="margin">
                  <wp:posOffset>6844030</wp:posOffset>
                </wp:positionH>
                <wp:positionV relativeFrom="paragraph">
                  <wp:posOffset>90805</wp:posOffset>
                </wp:positionV>
                <wp:extent cx="403907" cy="263661"/>
                <wp:effectExtent l="0" t="0" r="0" b="3175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907" cy="2636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D5D1E0" w14:textId="77777777" w:rsidR="001126C4" w:rsidRPr="0096263D" w:rsidRDefault="001126C4" w:rsidP="001126C4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F154FB" id="Text Box 68" o:spid="_x0000_s1035" type="#_x0000_t202" style="position:absolute;margin-left:538.9pt;margin-top:7.15pt;width:31.8pt;height:20.75pt;z-index:25299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" filled="f" stroked="f" strokeweight=".5pt">
                <v:textbox>
                  <w:txbxContent>
                    <w:p w14:paraId="3AD5D1E0" w14:textId="77777777" w:rsidR="001126C4" w:rsidRPr="0096263D" w:rsidRDefault="001126C4" w:rsidP="001126C4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266CF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08896" behindDoc="1" locked="0" layoutInCell="1" allowOverlap="1" wp14:anchorId="3B0697D6" wp14:editId="59627CCC">
                <wp:simplePos x="0" y="0"/>
                <wp:positionH relativeFrom="column">
                  <wp:posOffset>7129780</wp:posOffset>
                </wp:positionH>
                <wp:positionV relativeFrom="paragraph">
                  <wp:posOffset>135890</wp:posOffset>
                </wp:positionV>
                <wp:extent cx="0" cy="215900"/>
                <wp:effectExtent l="76200" t="0" r="57150" b="50800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F5EFDF" id="Straight Arrow Connector 29" o:spid="_x0000_s1026" type="#_x0000_t32" style="position:absolute;margin-left:561.4pt;margin-top:10.7pt;width:0;height:17pt;flip:x;z-index:-2503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" strokecolor="black [3200]">
                <v:stroke endarrow="block" joinstyle="miter"/>
              </v:shape>
            </w:pict>
          </mc:Fallback>
        </mc:AlternateContent>
      </w:r>
    </w:p>
    <w:p w14:paraId="7BFEFDC7" w14:textId="6B022A57" w:rsidR="00A81F27" w:rsidRDefault="007F2AD5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384256" behindDoc="0" locked="0" layoutInCell="1" allowOverlap="1" wp14:anchorId="24873760" wp14:editId="4D1DE036">
                <wp:simplePos x="0" y="0"/>
                <wp:positionH relativeFrom="margin">
                  <wp:posOffset>1495425</wp:posOffset>
                </wp:positionH>
                <wp:positionV relativeFrom="paragraph">
                  <wp:posOffset>196850</wp:posOffset>
                </wp:positionV>
                <wp:extent cx="3174365" cy="428625"/>
                <wp:effectExtent l="0" t="0" r="26035" b="28575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4365" cy="42862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AF8EE39" w14:textId="4903F381" w:rsidR="00140428" w:rsidRPr="003965DE" w:rsidRDefault="00A10004" w:rsidP="00140428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(D</w:t>
                            </w:r>
                            <w:r w:rsidR="009266CF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140428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Is the </w:t>
                            </w:r>
                            <w:r w:rsidR="00872471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money</w:t>
                            </w:r>
                            <w:r w:rsidR="00140428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6316DB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fully </w:t>
                            </w:r>
                            <w:r w:rsidR="00FA36A5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recovered</w:t>
                            </w:r>
                            <w:r w:rsidR="00140428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through the mercantile agent</w:t>
                            </w:r>
                            <w:r w:rsidR="00CF6183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, or equivalent</w:t>
                            </w:r>
                            <w:r w:rsidR="00140428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4873760" id="Text Box 52" o:spid="_x0000_s1036" style="position:absolute;margin-left:117.75pt;margin-top:15.5pt;width:249.95pt;height:33.75pt;z-index:252384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" fillcolor="#e35205" strokecolor="black [1600]">
                <v:stroke joinstyle="miter"/>
                <v:textbox>
                  <w:txbxContent>
                    <w:p w14:paraId="2AF8EE39" w14:textId="4903F381" w:rsidR="00140428" w:rsidRPr="003965DE" w:rsidRDefault="00A10004" w:rsidP="00140428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(D</w:t>
                      </w:r>
                      <w:r w:rsidR="009266CF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2</w:t>
                      </w: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140428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Is the </w:t>
                      </w:r>
                      <w:r w:rsidR="00872471">
                        <w:rPr>
                          <w:rFonts w:ascii="Lato" w:hAnsi="Lato"/>
                          <w:sz w:val="18"/>
                          <w:szCs w:val="18"/>
                        </w:rPr>
                        <w:t>money</w:t>
                      </w:r>
                      <w:r w:rsidR="00140428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6316DB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fully </w:t>
                      </w:r>
                      <w:r w:rsidR="00FA36A5" w:rsidRPr="003965DE">
                        <w:rPr>
                          <w:rFonts w:ascii="Lato" w:hAnsi="Lato"/>
                          <w:sz w:val="18"/>
                          <w:szCs w:val="18"/>
                        </w:rPr>
                        <w:t>recovered</w:t>
                      </w:r>
                      <w:r w:rsidR="00140428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through the mercantile agent</w:t>
                      </w:r>
                      <w:r w:rsidR="00CF6183">
                        <w:rPr>
                          <w:rFonts w:ascii="Lato" w:hAnsi="Lato"/>
                          <w:sz w:val="18"/>
                          <w:szCs w:val="18"/>
                        </w:rPr>
                        <w:t>, or equivalent</w:t>
                      </w:r>
                      <w:r w:rsidR="00140428" w:rsidRPr="003965DE">
                        <w:rPr>
                          <w:rFonts w:ascii="Lato" w:hAnsi="Lato"/>
                          <w:sz w:val="18"/>
                          <w:szCs w:val="18"/>
                        </w:rPr>
                        <w:t>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266CF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25280" behindDoc="0" locked="0" layoutInCell="1" allowOverlap="1" wp14:anchorId="0F97754A" wp14:editId="050CCC49">
                <wp:simplePos x="0" y="0"/>
                <wp:positionH relativeFrom="margin">
                  <wp:posOffset>4919345</wp:posOffset>
                </wp:positionH>
                <wp:positionV relativeFrom="paragraph">
                  <wp:posOffset>126365</wp:posOffset>
                </wp:positionV>
                <wp:extent cx="4666531" cy="284480"/>
                <wp:effectExtent l="0" t="0" r="20320" b="2032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6531" cy="28448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8BD585" w14:textId="37A16B83" w:rsidR="00B72BB0" w:rsidRPr="003965DE" w:rsidRDefault="00B72BB0" w:rsidP="00B72BB0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(D</w:t>
                            </w:r>
                            <w:r w:rsidR="009266CF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Is the total amount owing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03B66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from the debtor 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equal to or less than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$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25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,000?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F97754A" id="Text Box 11" o:spid="_x0000_s1037" style="position:absolute;margin-left:387.35pt;margin-top:9.95pt;width:367.45pt;height:22.4pt;z-index:253025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" fillcolor="#e35205" strokecolor="black [1600]">
                <v:stroke joinstyle="miter"/>
                <v:textbox>
                  <w:txbxContent>
                    <w:p w14:paraId="768BD585" w14:textId="37A16B83" w:rsidR="00B72BB0" w:rsidRPr="003965DE" w:rsidRDefault="00B72BB0" w:rsidP="00B72BB0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(D</w:t>
                      </w:r>
                      <w:r w:rsidR="009266CF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8</w:t>
                      </w: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>Is the total amount owing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803B66">
                        <w:rPr>
                          <w:rFonts w:ascii="Lato" w:hAnsi="Lato"/>
                          <w:sz w:val="18"/>
                          <w:szCs w:val="18"/>
                        </w:rPr>
                        <w:t xml:space="preserve">from the debtor 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>equal to or less than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$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>25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>,000?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C65C682" w14:textId="7D20B665" w:rsidR="00A81F27" w:rsidRDefault="009266CF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313600" behindDoc="0" locked="0" layoutInCell="1" allowOverlap="1" wp14:anchorId="225D4327" wp14:editId="67D975A0">
                <wp:simplePos x="0" y="0"/>
                <wp:positionH relativeFrom="margin">
                  <wp:posOffset>7983220</wp:posOffset>
                </wp:positionH>
                <wp:positionV relativeFrom="paragraph">
                  <wp:posOffset>88265</wp:posOffset>
                </wp:positionV>
                <wp:extent cx="405130" cy="295275"/>
                <wp:effectExtent l="0" t="0" r="0" b="190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513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88B625" w14:textId="77777777" w:rsidR="00EA0AFB" w:rsidRPr="00A07A17" w:rsidRDefault="00EA0AFB" w:rsidP="00EA0AFB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A07A17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D4327" id="Text Box 13" o:spid="_x0000_s1037" type="#_x0000_t202" style="position:absolute;margin-left:628.6pt;margin-top:6.95pt;width:31.9pt;height:23.25pt;z-index:25231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" filled="f" stroked="f" strokeweight=".5pt">
                <v:textbox>
                  <w:txbxContent>
                    <w:p w14:paraId="3088B625" w14:textId="77777777" w:rsidR="00EA0AFB" w:rsidRPr="00A07A17" w:rsidRDefault="00EA0AFB" w:rsidP="00EA0AFB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A07A17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33472" behindDoc="1" locked="0" layoutInCell="1" allowOverlap="1" wp14:anchorId="453D38FE" wp14:editId="26EC79F5">
                <wp:simplePos x="0" y="0"/>
                <wp:positionH relativeFrom="column">
                  <wp:posOffset>8275320</wp:posOffset>
                </wp:positionH>
                <wp:positionV relativeFrom="paragraph">
                  <wp:posOffset>162560</wp:posOffset>
                </wp:positionV>
                <wp:extent cx="0" cy="215900"/>
                <wp:effectExtent l="76200" t="0" r="57150" b="50800"/>
                <wp:wrapNone/>
                <wp:docPr id="46" name="Straight Arrow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8D585" id="Straight Arrow Connector 46" o:spid="_x0000_s1026" type="#_x0000_t32" style="position:absolute;margin-left:651.6pt;margin-top:12.8pt;width:0;height:17pt;flip:x;z-index:-2502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" strokecolor="black [3200]">
                <v:stroke endarrow="block" joinstyle="miter"/>
              </v:shape>
            </w:pict>
          </mc:Fallback>
        </mc:AlternateContent>
      </w: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221440" behindDoc="1" locked="0" layoutInCell="1" allowOverlap="1" wp14:anchorId="3643EE55" wp14:editId="0F633624">
                <wp:simplePos x="0" y="0"/>
                <wp:positionH relativeFrom="margin">
                  <wp:posOffset>5661025</wp:posOffset>
                </wp:positionH>
                <wp:positionV relativeFrom="paragraph">
                  <wp:posOffset>92075</wp:posOffset>
                </wp:positionV>
                <wp:extent cx="429260" cy="295275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26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CBABC2" w14:textId="77777777" w:rsidR="000C671C" w:rsidRPr="00872471" w:rsidRDefault="000C671C" w:rsidP="000C671C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872471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43EE55" id="Text Box 48" o:spid="_x0000_s1038" type="#_x0000_t202" style="position:absolute;margin-left:445.75pt;margin-top:7.25pt;width:33.8pt;height:23.25pt;z-index:-25109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" filled="f" stroked="f" strokeweight=".5pt">
                <v:textbox>
                  <w:txbxContent>
                    <w:p w14:paraId="74CBABC2" w14:textId="77777777" w:rsidR="000C671C" w:rsidRPr="00872471" w:rsidRDefault="000C671C" w:rsidP="000C671C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872471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965888" behindDoc="1" locked="0" layoutInCell="1" allowOverlap="1" wp14:anchorId="7008DBE7" wp14:editId="245A9F08">
                <wp:simplePos x="0" y="0"/>
                <wp:positionH relativeFrom="column">
                  <wp:posOffset>6045835</wp:posOffset>
                </wp:positionH>
                <wp:positionV relativeFrom="paragraph">
                  <wp:posOffset>168275</wp:posOffset>
                </wp:positionV>
                <wp:extent cx="0" cy="215900"/>
                <wp:effectExtent l="76200" t="0" r="57150" b="5080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9166D" id="Straight Arrow Connector 26" o:spid="_x0000_s1026" type="#_x0000_t32" style="position:absolute;margin-left:476.05pt;margin-top:13.25pt;width:0;height:17pt;flip:x;z-index:-25035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" strokecolor="black [3200]">
                <v:stroke endarrow="block" joinstyle="miter"/>
              </v:shape>
            </w:pict>
          </mc:Fallback>
        </mc:AlternateContent>
      </w:r>
      <w:r w:rsidR="009A0B39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54976" behindDoc="0" locked="0" layoutInCell="1" allowOverlap="1" wp14:anchorId="46AE782A" wp14:editId="59DAA5EA">
                <wp:simplePos x="0" y="0"/>
                <wp:positionH relativeFrom="column">
                  <wp:posOffset>1483623</wp:posOffset>
                </wp:positionH>
                <wp:positionV relativeFrom="paragraph">
                  <wp:posOffset>222070</wp:posOffset>
                </wp:positionV>
                <wp:extent cx="3692225" cy="8876581"/>
                <wp:effectExtent l="247650" t="0" r="22860" b="96520"/>
                <wp:wrapNone/>
                <wp:docPr id="82" name="Elbow Connector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92225" cy="8876581"/>
                        </a:xfrm>
                        <a:prstGeom prst="bentConnector3">
                          <a:avLst>
                            <a:gd name="adj1" fmla="val -6545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602D49" id="Elbow Connector 82" o:spid="_x0000_s1026" type="#_x0000_t34" style="position:absolute;margin-left:116.8pt;margin-top:17.5pt;width:290.75pt;height:698.95pt;z-index:25305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" adj="-1414" strokecolor="black [3213]" strokeweight=".5pt">
                <v:stroke endarrow="block"/>
              </v:shape>
            </w:pict>
          </mc:Fallback>
        </mc:AlternateContent>
      </w:r>
      <w:r w:rsidR="00C91104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986368" behindDoc="1" locked="0" layoutInCell="1" allowOverlap="1" wp14:anchorId="46E9E1F6" wp14:editId="6E9F5789">
                <wp:simplePos x="0" y="0"/>
                <wp:positionH relativeFrom="margin">
                  <wp:posOffset>1174115</wp:posOffset>
                </wp:positionH>
                <wp:positionV relativeFrom="paragraph">
                  <wp:posOffset>222250</wp:posOffset>
                </wp:positionV>
                <wp:extent cx="429260" cy="342900"/>
                <wp:effectExtent l="0" t="0" r="0" b="0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260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6BCED2" w14:textId="77777777" w:rsidR="004F0E0C" w:rsidRPr="0096263D" w:rsidRDefault="004F0E0C" w:rsidP="004F0E0C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E9E1F6" id="Text Box 65" o:spid="_x0000_s1040" type="#_x0000_t202" style="position:absolute;margin-left:92.45pt;margin-top:17.5pt;width:33.8pt;height:27pt;z-index:-250330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" filled="f" stroked="f" strokeweight=".5pt">
                <v:textbox>
                  <w:txbxContent>
                    <w:p w14:paraId="4A6BCED2" w14:textId="77777777" w:rsidR="004F0E0C" w:rsidRPr="0096263D" w:rsidRDefault="004F0E0C" w:rsidP="004F0E0C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8769DBA" w14:textId="407A2E84" w:rsidR="00B07B14" w:rsidRPr="00D75611" w:rsidRDefault="008A658D" w:rsidP="00F33055">
      <w:pPr>
        <w:tabs>
          <w:tab w:val="left" w:pos="7655"/>
          <w:tab w:val="left" w:pos="9214"/>
        </w:tabs>
        <w:rPr>
          <w:sz w:val="16"/>
          <w:szCs w:val="16"/>
          <w:lang w:eastAsia="en-AU"/>
        </w:rPr>
      </w:pP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946432" behindDoc="0" locked="0" layoutInCell="1" allowOverlap="1" wp14:anchorId="347D09CA" wp14:editId="0A654607">
                <wp:simplePos x="0" y="0"/>
                <wp:positionH relativeFrom="margin">
                  <wp:posOffset>7450531</wp:posOffset>
                </wp:positionH>
                <wp:positionV relativeFrom="paragraph">
                  <wp:posOffset>134900</wp:posOffset>
                </wp:positionV>
                <wp:extent cx="2120900" cy="884962"/>
                <wp:effectExtent l="0" t="0" r="12700" b="1079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0900" cy="884962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532419" w14:textId="46A65DA7" w:rsidR="00CF31D5" w:rsidRPr="003965DE" w:rsidRDefault="00CF31D5" w:rsidP="00CF31D5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A</w:t>
                            </w:r>
                            <w:r w:rsidR="00E55BBA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215BF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Take legal action to recover the debt</w:t>
                            </w:r>
                            <w:r w:rsidR="007A15DA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in consultation with the Solicitor for the Northern Territory (SFNT)</w:t>
                            </w:r>
                            <w:r w:rsidR="008A658D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and or </w:t>
                            </w:r>
                            <w:r w:rsidR="00C11288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agency </w:t>
                            </w:r>
                            <w:r w:rsidR="008A658D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legal team within agency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3F9CBADC" w14:textId="77777777" w:rsidR="00CF31D5" w:rsidRPr="003C6CD8" w:rsidRDefault="00CF31D5" w:rsidP="00CF31D5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47D09CA" id="Text Box 8" o:spid="_x0000_s1041" style="position:absolute;margin-left:586.65pt;margin-top:10.6pt;width:167pt;height:69.7pt;z-index:25294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" fillcolor="#002060" strokecolor="black [1600]">
                <v:stroke joinstyle="miter"/>
                <v:textbox>
                  <w:txbxContent>
                    <w:p w14:paraId="7B532419" w14:textId="46A65DA7" w:rsidR="00CF31D5" w:rsidRPr="003965DE" w:rsidRDefault="00CF31D5" w:rsidP="00CF31D5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</w:t>
                      </w:r>
                      <w:r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A</w:t>
                      </w:r>
                      <w:r w:rsidR="00E55BBA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8</w:t>
                      </w: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8215BF">
                        <w:rPr>
                          <w:rFonts w:ascii="Lato" w:hAnsi="Lato"/>
                          <w:sz w:val="18"/>
                          <w:szCs w:val="18"/>
                        </w:rPr>
                        <w:t>Take legal action to recover the debt</w:t>
                      </w:r>
                      <w:r w:rsidR="007A15DA">
                        <w:rPr>
                          <w:rFonts w:ascii="Lato" w:hAnsi="Lato"/>
                          <w:sz w:val="18"/>
                          <w:szCs w:val="18"/>
                        </w:rPr>
                        <w:t xml:space="preserve"> in consultation with the Solicitor for the Northern Territory (SFNT)</w:t>
                      </w:r>
                      <w:r w:rsidR="008A658D">
                        <w:rPr>
                          <w:rFonts w:ascii="Lato" w:hAnsi="Lato"/>
                          <w:sz w:val="18"/>
                          <w:szCs w:val="18"/>
                        </w:rPr>
                        <w:t xml:space="preserve"> and or </w:t>
                      </w:r>
                      <w:r w:rsidR="00C11288">
                        <w:rPr>
                          <w:rFonts w:ascii="Lato" w:hAnsi="Lato"/>
                          <w:sz w:val="18"/>
                          <w:szCs w:val="18"/>
                        </w:rPr>
                        <w:t xml:space="preserve">agency </w:t>
                      </w:r>
                      <w:r w:rsidR="008A658D">
                        <w:rPr>
                          <w:rFonts w:ascii="Lato" w:hAnsi="Lato"/>
                          <w:sz w:val="18"/>
                          <w:szCs w:val="18"/>
                        </w:rPr>
                        <w:t>legal team within agency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>.</w:t>
                      </w:r>
                    </w:p>
                    <w:p w14:paraId="3F9CBADC" w14:textId="77777777" w:rsidR="00CF31D5" w:rsidRPr="003C6CD8" w:rsidRDefault="00CF31D5" w:rsidP="00CF31D5">
                      <w:pPr>
                        <w:spacing w:after="0"/>
                        <w:jc w:val="center"/>
                        <w:rPr>
                          <w:rFonts w:ascii="Lato" w:hAnsi="Lat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27328" behindDoc="0" locked="0" layoutInCell="1" allowOverlap="1" wp14:anchorId="6059356F" wp14:editId="205FB582">
                <wp:simplePos x="0" y="0"/>
                <wp:positionH relativeFrom="margin">
                  <wp:posOffset>5000625</wp:posOffset>
                </wp:positionH>
                <wp:positionV relativeFrom="paragraph">
                  <wp:posOffset>161925</wp:posOffset>
                </wp:positionV>
                <wp:extent cx="2388870" cy="866775"/>
                <wp:effectExtent l="0" t="0" r="11430" b="2857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8870" cy="86677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C20B905" w14:textId="77639A12" w:rsidR="00B72BB0" w:rsidRPr="003965DE" w:rsidRDefault="00B72BB0" w:rsidP="00B72BB0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A</w:t>
                            </w:r>
                            <w:r w:rsidR="00E55BBA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Take </w:t>
                            </w:r>
                            <w:r w:rsidR="007A15DA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legal action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7A15DA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to recover the debt through 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N</w:t>
                            </w:r>
                            <w:r w:rsidR="009A0B39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orthern 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T</w:t>
                            </w:r>
                            <w:r w:rsidR="009A0B39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erritory 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C</w:t>
                            </w:r>
                            <w:r w:rsidR="009A0B39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ivil and 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A</w:t>
                            </w:r>
                            <w:r w:rsidR="009A0B39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dministrative 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T</w:t>
                            </w:r>
                            <w:r w:rsidR="009A0B39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ribunal (NTCAT)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4E66BD1F" w14:textId="77777777" w:rsidR="00B72BB0" w:rsidRPr="003C6CD8" w:rsidRDefault="00B72BB0" w:rsidP="00B72BB0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59356F" id="Text Box 12" o:spid="_x0000_s1042" style="position:absolute;margin-left:393.75pt;margin-top:12.75pt;width:188.1pt;height:68.25pt;z-index:253027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" fillcolor="#002060" strokecolor="black [1600]">
                <v:stroke joinstyle="miter"/>
                <v:textbox>
                  <w:txbxContent>
                    <w:p w14:paraId="3C20B905" w14:textId="77639A12" w:rsidR="00B72BB0" w:rsidRPr="003965DE" w:rsidRDefault="00B72BB0" w:rsidP="00B72BB0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</w:t>
                      </w:r>
                      <w:r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A</w:t>
                      </w:r>
                      <w:r w:rsidR="00E55BBA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7</w:t>
                      </w: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Take </w:t>
                      </w:r>
                      <w:r w:rsidR="007A15DA">
                        <w:rPr>
                          <w:rFonts w:ascii="Lato" w:hAnsi="Lato"/>
                          <w:sz w:val="18"/>
                          <w:szCs w:val="18"/>
                        </w:rPr>
                        <w:t>legal action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7A15DA">
                        <w:rPr>
                          <w:rFonts w:ascii="Lato" w:hAnsi="Lato"/>
                          <w:sz w:val="18"/>
                          <w:szCs w:val="18"/>
                        </w:rPr>
                        <w:t xml:space="preserve">to recover the debt through 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>N</w:t>
                      </w:r>
                      <w:r w:rsidR="009A0B39">
                        <w:rPr>
                          <w:rFonts w:ascii="Lato" w:hAnsi="Lato"/>
                          <w:sz w:val="18"/>
                          <w:szCs w:val="18"/>
                        </w:rPr>
                        <w:t xml:space="preserve">orthern 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>T</w:t>
                      </w:r>
                      <w:r w:rsidR="009A0B39">
                        <w:rPr>
                          <w:rFonts w:ascii="Lato" w:hAnsi="Lato"/>
                          <w:sz w:val="18"/>
                          <w:szCs w:val="18"/>
                        </w:rPr>
                        <w:t xml:space="preserve">erritory 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>C</w:t>
                      </w:r>
                      <w:r w:rsidR="009A0B39">
                        <w:rPr>
                          <w:rFonts w:ascii="Lato" w:hAnsi="Lato"/>
                          <w:sz w:val="18"/>
                          <w:szCs w:val="18"/>
                        </w:rPr>
                        <w:t xml:space="preserve">ivil and 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>A</w:t>
                      </w:r>
                      <w:r w:rsidR="009A0B39">
                        <w:rPr>
                          <w:rFonts w:ascii="Lato" w:hAnsi="Lato"/>
                          <w:sz w:val="18"/>
                          <w:szCs w:val="18"/>
                        </w:rPr>
                        <w:t xml:space="preserve">dministrative 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>T</w:t>
                      </w:r>
                      <w:r w:rsidR="009A0B39">
                        <w:rPr>
                          <w:rFonts w:ascii="Lato" w:hAnsi="Lato"/>
                          <w:sz w:val="18"/>
                          <w:szCs w:val="18"/>
                        </w:rPr>
                        <w:t>ribunal (NTCAT)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>.</w:t>
                      </w:r>
                    </w:p>
                    <w:p w14:paraId="4E66BD1F" w14:textId="77777777" w:rsidR="00B72BB0" w:rsidRPr="003C6CD8" w:rsidRDefault="00B72BB0" w:rsidP="00B72BB0">
                      <w:pPr>
                        <w:spacing w:after="0"/>
                        <w:jc w:val="center"/>
                        <w:rPr>
                          <w:rFonts w:ascii="Lato" w:hAnsi="Lat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10944" behindDoc="1" locked="0" layoutInCell="1" allowOverlap="1" wp14:anchorId="78A2D99C" wp14:editId="115C22BE">
                <wp:simplePos x="0" y="0"/>
                <wp:positionH relativeFrom="column">
                  <wp:posOffset>6042025</wp:posOffset>
                </wp:positionH>
                <wp:positionV relativeFrom="paragraph">
                  <wp:posOffset>1024890</wp:posOffset>
                </wp:positionV>
                <wp:extent cx="0" cy="215900"/>
                <wp:effectExtent l="76200" t="0" r="57150" b="5080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DCCED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0" o:spid="_x0000_s1026" type="#_x0000_t32" style="position:absolute;margin-left:475.75pt;margin-top:80.7pt;width:0;height:17pt;flip:x;z-index:-25030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" strokecolor="black [3200]">
                <v:stroke endarrow="block" joinstyle="miter"/>
              </v:shape>
            </w:pict>
          </mc:Fallback>
        </mc:AlternateContent>
      </w: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35520" behindDoc="1" locked="0" layoutInCell="1" allowOverlap="1" wp14:anchorId="0003DAFD" wp14:editId="753F0783">
                <wp:simplePos x="0" y="0"/>
                <wp:positionH relativeFrom="column">
                  <wp:posOffset>8431530</wp:posOffset>
                </wp:positionH>
                <wp:positionV relativeFrom="paragraph">
                  <wp:posOffset>1023620</wp:posOffset>
                </wp:positionV>
                <wp:extent cx="0" cy="215900"/>
                <wp:effectExtent l="76200" t="0" r="57150" b="50800"/>
                <wp:wrapNone/>
                <wp:docPr id="47" name="Straight Arr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A17F63" id="Straight Arrow Connector 47" o:spid="_x0000_s1026" type="#_x0000_t32" style="position:absolute;margin-left:663.9pt;margin-top:80.6pt;width:0;height:17pt;flip:x;z-index:-2502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" strokecolor="black [3200]">
                <v:stroke endarrow="block" joinstyle="miter"/>
              </v:shape>
            </w:pict>
          </mc:Fallback>
        </mc:AlternateContent>
      </w:r>
      <w:r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04800" behindDoc="0" locked="0" layoutInCell="1" allowOverlap="1" wp14:anchorId="4C6B42D4" wp14:editId="2536BFF8">
                <wp:simplePos x="0" y="0"/>
                <wp:positionH relativeFrom="margin">
                  <wp:posOffset>5000625</wp:posOffset>
                </wp:positionH>
                <wp:positionV relativeFrom="paragraph">
                  <wp:posOffset>1238249</wp:posOffset>
                </wp:positionV>
                <wp:extent cx="4563110" cy="250825"/>
                <wp:effectExtent l="0" t="0" r="27940" b="158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63110" cy="25082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3977E6" w14:textId="2E4A915F" w:rsidR="006C270B" w:rsidRPr="00E32876" w:rsidRDefault="006C270B" w:rsidP="006C270B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(D</w:t>
                            </w:r>
                            <w:r w:rsidR="009266CF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9</w:t>
                            </w: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32876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Is the agency considering </w:t>
                            </w:r>
                            <w:r w:rsidR="00853EEC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negotiation</w:t>
                            </w:r>
                            <w:r w:rsidRPr="00E32876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with the debtor?</w:t>
                            </w:r>
                          </w:p>
                          <w:p w14:paraId="33B98101" w14:textId="77777777" w:rsidR="006C270B" w:rsidRPr="00E32876" w:rsidRDefault="006C270B" w:rsidP="006C270B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6B42D4" id="Text Box 14" o:spid="_x0000_s1043" style="position:absolute;margin-left:393.75pt;margin-top:97.5pt;width:359.3pt;height:19.75pt;z-index:25300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" fillcolor="#e35205" strokecolor="black [1600]">
                <v:stroke joinstyle="miter"/>
                <v:textbox>
                  <w:txbxContent>
                    <w:p w14:paraId="2C3977E6" w14:textId="2E4A915F" w:rsidR="006C270B" w:rsidRPr="00E32876" w:rsidRDefault="006C270B" w:rsidP="006C270B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(D</w:t>
                      </w:r>
                      <w:r w:rsidR="009266CF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9</w:t>
                      </w: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Pr="00E32876">
                        <w:rPr>
                          <w:rFonts w:ascii="Lato" w:hAnsi="Lato"/>
                          <w:sz w:val="18"/>
                          <w:szCs w:val="18"/>
                        </w:rPr>
                        <w:t xml:space="preserve">Is the agency considering </w:t>
                      </w:r>
                      <w:r w:rsidR="00853EEC">
                        <w:rPr>
                          <w:rFonts w:ascii="Lato" w:hAnsi="Lato"/>
                          <w:sz w:val="18"/>
                          <w:szCs w:val="18"/>
                        </w:rPr>
                        <w:t>negotiation</w:t>
                      </w:r>
                      <w:r w:rsidRPr="00E32876">
                        <w:rPr>
                          <w:rFonts w:ascii="Lato" w:hAnsi="Lato"/>
                          <w:sz w:val="18"/>
                          <w:szCs w:val="18"/>
                        </w:rPr>
                        <w:t xml:space="preserve"> with the debtor?</w:t>
                      </w:r>
                    </w:p>
                    <w:p w14:paraId="33B98101" w14:textId="77777777" w:rsidR="006C270B" w:rsidRPr="00E32876" w:rsidRDefault="006C270B" w:rsidP="006C270B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E30F53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712960" behindDoc="0" locked="0" layoutInCell="1" allowOverlap="1" wp14:anchorId="039ACEEC" wp14:editId="5EB887D1">
                <wp:simplePos x="0" y="0"/>
                <wp:positionH relativeFrom="margin">
                  <wp:posOffset>2991485</wp:posOffset>
                </wp:positionH>
                <wp:positionV relativeFrom="paragraph">
                  <wp:posOffset>31115</wp:posOffset>
                </wp:positionV>
                <wp:extent cx="370205" cy="342900"/>
                <wp:effectExtent l="0" t="0" r="0" b="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0205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C95DF6" w14:textId="77777777" w:rsidR="0085171B" w:rsidRPr="002D4648" w:rsidRDefault="0085171B" w:rsidP="0085171B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2D4648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9ACEEC" id="Text Box 58" o:spid="_x0000_s1041" type="#_x0000_t202" style="position:absolute;margin-left:235.55pt;margin-top:2.45pt;width:29.15pt;height:27pt;z-index:252712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" filled="f" stroked="f" strokeweight=".5pt">
                <v:textbox>
                  <w:txbxContent>
                    <w:p w14:paraId="67C95DF6" w14:textId="77777777" w:rsidR="0085171B" w:rsidRPr="002D4648" w:rsidRDefault="0085171B" w:rsidP="0085171B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2D4648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30F53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791808" behindDoc="0" locked="0" layoutInCell="1" allowOverlap="1" wp14:anchorId="71FBEDCD" wp14:editId="084E5E81">
                <wp:simplePos x="0" y="0"/>
                <wp:positionH relativeFrom="margin">
                  <wp:posOffset>2999740</wp:posOffset>
                </wp:positionH>
                <wp:positionV relativeFrom="paragraph">
                  <wp:posOffset>1175385</wp:posOffset>
                </wp:positionV>
                <wp:extent cx="437322" cy="295275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7322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75019A" w14:textId="77777777" w:rsidR="000912DF" w:rsidRPr="007635AF" w:rsidRDefault="000912DF" w:rsidP="000912DF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7635AF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FBEDCD" id="Text Box 33" o:spid="_x0000_s1042" type="#_x0000_t202" style="position:absolute;margin-left:236.2pt;margin-top:92.55pt;width:34.45pt;height:23.25pt;z-index:252791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" filled="f" stroked="f" strokeweight=".5pt">
                <v:textbox>
                  <w:txbxContent>
                    <w:p w14:paraId="3675019A" w14:textId="77777777" w:rsidR="000912DF" w:rsidRPr="007635AF" w:rsidRDefault="000912DF" w:rsidP="000912DF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7635AF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30F53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518400" behindDoc="1" locked="0" layoutInCell="1" allowOverlap="1" wp14:anchorId="3377BFFD" wp14:editId="7B01DB94">
                <wp:simplePos x="0" y="0"/>
                <wp:positionH relativeFrom="column">
                  <wp:posOffset>3070860</wp:posOffset>
                </wp:positionH>
                <wp:positionV relativeFrom="paragraph">
                  <wp:posOffset>1241425</wp:posOffset>
                </wp:positionV>
                <wp:extent cx="0" cy="360000"/>
                <wp:effectExtent l="76200" t="0" r="76200" b="59690"/>
                <wp:wrapNone/>
                <wp:docPr id="130" name="Straight Arrow Connector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60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6E623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30" o:spid="_x0000_s1026" type="#_x0000_t32" style="position:absolute;margin-left:241.8pt;margin-top:97.75pt;width:0;height:28.35pt;flip:x;z-index:-25079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" strokecolor="black [3200]">
                <v:stroke endarrow="block" joinstyle="miter"/>
              </v:shape>
            </w:pict>
          </mc:Fallback>
        </mc:AlternateContent>
      </w:r>
      <w:r w:rsidR="00E30F53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172288" behindDoc="0" locked="0" layoutInCell="1" allowOverlap="1" wp14:anchorId="35ECA58C" wp14:editId="28CE15F5">
                <wp:simplePos x="0" y="0"/>
                <wp:positionH relativeFrom="margin">
                  <wp:posOffset>1485900</wp:posOffset>
                </wp:positionH>
                <wp:positionV relativeFrom="paragraph">
                  <wp:posOffset>361951</wp:posOffset>
                </wp:positionV>
                <wp:extent cx="3174365" cy="876300"/>
                <wp:effectExtent l="0" t="0" r="26035" b="1905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4365" cy="87630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509B27" w14:textId="7F250619" w:rsidR="00AD31B1" w:rsidRPr="003965DE" w:rsidRDefault="00A10004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(D</w:t>
                            </w:r>
                            <w:r w:rsidR="009266CF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30F53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Does the debtor or debt meet the conditions for write off set out in paragraph 3</w:t>
                            </w:r>
                            <w:r w:rsidR="00270CCC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1</w:t>
                            </w:r>
                            <w:r w:rsidR="00E30F53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and 3</w:t>
                            </w:r>
                            <w:r w:rsidR="00270CCC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2</w:t>
                            </w:r>
                            <w:r w:rsidR="00036FCA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.</w:t>
                            </w:r>
                            <w:proofErr w:type="spellStart"/>
                            <w:r w:rsidR="00036FCA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a</w:t>
                            </w:r>
                            <w:proofErr w:type="spellEnd"/>
                            <w:r w:rsidR="00E30F53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of the TD?</w:t>
                            </w:r>
                          </w:p>
                          <w:p w14:paraId="5D09DEAD" w14:textId="61BE79B9" w:rsidR="0058797C" w:rsidRPr="003965DE" w:rsidRDefault="0058797C" w:rsidP="0058797C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ECA58C" id="Text Box 40" o:spid="_x0000_s1046" style="position:absolute;margin-left:117pt;margin-top:28.5pt;width:249.95pt;height:69pt;z-index:252172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" fillcolor="#e35205" strokecolor="black [1600]">
                <v:stroke joinstyle="miter"/>
                <v:textbox>
                  <w:txbxContent>
                    <w:p w14:paraId="63509B27" w14:textId="7F250619" w:rsidR="00AD31B1" w:rsidRPr="003965DE" w:rsidRDefault="00A10004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(D</w:t>
                      </w:r>
                      <w:r w:rsidR="009266CF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3</w:t>
                      </w: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E30F53">
                        <w:rPr>
                          <w:rFonts w:ascii="Lato" w:hAnsi="Lato"/>
                          <w:sz w:val="18"/>
                          <w:szCs w:val="18"/>
                        </w:rPr>
                        <w:t>Does the debtor or debt meet the conditions for write off set out in paragraph 3</w:t>
                      </w:r>
                      <w:r w:rsidR="00270CCC">
                        <w:rPr>
                          <w:rFonts w:ascii="Lato" w:hAnsi="Lato"/>
                          <w:sz w:val="18"/>
                          <w:szCs w:val="18"/>
                        </w:rPr>
                        <w:t>1</w:t>
                      </w:r>
                      <w:r w:rsidR="00E30F53">
                        <w:rPr>
                          <w:rFonts w:ascii="Lato" w:hAnsi="Lato"/>
                          <w:sz w:val="18"/>
                          <w:szCs w:val="18"/>
                        </w:rPr>
                        <w:t xml:space="preserve"> and 3</w:t>
                      </w:r>
                      <w:r w:rsidR="00270CCC">
                        <w:rPr>
                          <w:rFonts w:ascii="Lato" w:hAnsi="Lato"/>
                          <w:sz w:val="18"/>
                          <w:szCs w:val="18"/>
                        </w:rPr>
                        <w:t>2</w:t>
                      </w:r>
                      <w:r w:rsidR="00036FCA">
                        <w:rPr>
                          <w:rFonts w:ascii="Lato" w:hAnsi="Lato"/>
                          <w:sz w:val="18"/>
                          <w:szCs w:val="18"/>
                        </w:rPr>
                        <w:t>.</w:t>
                      </w:r>
                      <w:proofErr w:type="spellStart"/>
                      <w:r w:rsidR="00036FCA">
                        <w:rPr>
                          <w:rFonts w:ascii="Lato" w:hAnsi="Lato"/>
                          <w:sz w:val="18"/>
                          <w:szCs w:val="18"/>
                        </w:rPr>
                        <w:t>a</w:t>
                      </w:r>
                      <w:proofErr w:type="spellEnd"/>
                      <w:r w:rsidR="00E30F53">
                        <w:rPr>
                          <w:rFonts w:ascii="Lato" w:hAnsi="Lato"/>
                          <w:sz w:val="18"/>
                          <w:szCs w:val="18"/>
                        </w:rPr>
                        <w:t xml:space="preserve"> of the TD?</w:t>
                      </w:r>
                    </w:p>
                    <w:p w14:paraId="5D09DEAD" w14:textId="61BE79B9" w:rsidR="0058797C" w:rsidRPr="003965DE" w:rsidRDefault="0058797C" w:rsidP="0058797C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8765B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939264" behindDoc="0" locked="0" layoutInCell="1" allowOverlap="1" wp14:anchorId="2FD4090C" wp14:editId="6F6287F1">
                <wp:simplePos x="0" y="0"/>
                <wp:positionH relativeFrom="margin">
                  <wp:posOffset>8355965</wp:posOffset>
                </wp:positionH>
                <wp:positionV relativeFrom="paragraph">
                  <wp:posOffset>10093325</wp:posOffset>
                </wp:positionV>
                <wp:extent cx="1017767" cy="516586"/>
                <wp:effectExtent l="0" t="0" r="11430" b="1714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7767" cy="51658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3491BAD" w14:textId="77777777" w:rsidR="00D44A7E" w:rsidRDefault="00D44A7E" w:rsidP="00D44A7E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Legend:</w:t>
                            </w:r>
                          </w:p>
                          <w:p w14:paraId="26B7753F" w14:textId="77777777" w:rsidR="00D44A7E" w:rsidRDefault="00D44A7E" w:rsidP="00D44A7E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 xml:space="preserve">A </w:t>
                            </w:r>
                            <w:r w:rsidRPr="00277126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– Action</w:t>
                            </w:r>
                          </w:p>
                          <w:p w14:paraId="6719AA9C" w14:textId="77777777" w:rsidR="00D44A7E" w:rsidRPr="00277126" w:rsidRDefault="00D44A7E" w:rsidP="00D44A7E">
                            <w:pPr>
                              <w:spacing w:after="0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 xml:space="preserve">D </w:t>
                            </w:r>
                            <w:r w:rsidRPr="00277126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- Decision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D4090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41" type="#_x0000_t202" style="position:absolute;margin-left:657.95pt;margin-top:794.75pt;width:80.15pt;height:40.7pt;z-index:25293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" fillcolor="#d8d8d8 [2732]" strokecolor="black [3213]" strokeweight="1pt">
                <v:textbox>
                  <w:txbxContent>
                    <w:p w14:paraId="03491BAD" w14:textId="77777777" w:rsidR="00D44A7E" w:rsidRDefault="00D44A7E" w:rsidP="00D44A7E">
                      <w:pPr>
                        <w:spacing w:after="0"/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Legend:</w:t>
                      </w:r>
                    </w:p>
                    <w:p w14:paraId="26B7753F" w14:textId="77777777" w:rsidR="00D44A7E" w:rsidRDefault="00D44A7E" w:rsidP="00D44A7E">
                      <w:pPr>
                        <w:spacing w:after="0"/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 xml:space="preserve">A </w:t>
                      </w:r>
                      <w:r w:rsidRPr="00277126">
                        <w:rPr>
                          <w:rFonts w:ascii="Lato" w:hAnsi="Lato"/>
                          <w:sz w:val="18"/>
                          <w:szCs w:val="18"/>
                        </w:rPr>
                        <w:t>– Action</w:t>
                      </w:r>
                    </w:p>
                    <w:p w14:paraId="6719AA9C" w14:textId="77777777" w:rsidR="00D44A7E" w:rsidRPr="00277126" w:rsidRDefault="00D44A7E" w:rsidP="00D44A7E">
                      <w:pPr>
                        <w:spacing w:after="0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 xml:space="preserve">D </w:t>
                      </w:r>
                      <w:r w:rsidRPr="00277126">
                        <w:rPr>
                          <w:rFonts w:ascii="Lato" w:hAnsi="Lato"/>
                          <w:sz w:val="18"/>
                          <w:szCs w:val="18"/>
                        </w:rPr>
                        <w:t>- Decision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8765B" w:rsidRPr="00916136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68288" behindDoc="0" locked="0" layoutInCell="1" allowOverlap="1" wp14:anchorId="39EF088A" wp14:editId="1192C32B">
                <wp:simplePos x="0" y="0"/>
                <wp:positionH relativeFrom="column">
                  <wp:posOffset>1419225</wp:posOffset>
                </wp:positionH>
                <wp:positionV relativeFrom="paragraph">
                  <wp:posOffset>4872355</wp:posOffset>
                </wp:positionV>
                <wp:extent cx="1647825" cy="704850"/>
                <wp:effectExtent l="0" t="0" r="28575" b="19050"/>
                <wp:wrapNone/>
                <wp:docPr id="157" name="Text Box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70485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B9BB99C" w14:textId="359EDA2B" w:rsidR="0008765B" w:rsidRPr="004870B5" w:rsidRDefault="0008765B" w:rsidP="0008765B">
                            <w:pPr>
                              <w:spacing w:after="0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916136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</w:t>
                            </w:r>
                            <w:r w:rsidR="00E55BBA" w:rsidRPr="00916136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A</w:t>
                            </w:r>
                            <w:r w:rsidR="00E55BBA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916136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 w:rsidRPr="004870B5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Consider further recovery, write off or waiver, whichever is most appropriate.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EF088A" id="Text Box 157" o:spid="_x0000_s1048" style="position:absolute;margin-left:111.75pt;margin-top:383.65pt;width:129.75pt;height:55.5pt;z-index:25306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" fillcolor="#002060">
                <v:stroke joinstyle="miter"/>
                <v:textbox>
                  <w:txbxContent>
                    <w:p w14:paraId="1B9BB99C" w14:textId="359EDA2B" w:rsidR="0008765B" w:rsidRPr="004870B5" w:rsidRDefault="0008765B" w:rsidP="0008765B">
                      <w:pPr>
                        <w:spacing w:after="0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916136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</w:t>
                      </w:r>
                      <w:r w:rsidR="00E55BBA" w:rsidRPr="00916136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A</w:t>
                      </w:r>
                      <w:r w:rsidR="00E55BBA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4</w:t>
                      </w:r>
                      <w:r w:rsidRPr="00916136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 w:rsidRPr="004870B5">
                        <w:rPr>
                          <w:rFonts w:ascii="Lato" w:hAnsi="Lato"/>
                          <w:sz w:val="18"/>
                          <w:szCs w:val="18"/>
                        </w:rPr>
                        <w:t xml:space="preserve"> Consider further recovery, write off or waiver, whichever is most appropriate.</w:t>
                      </w:r>
                    </w:p>
                  </w:txbxContent>
                </v:textbox>
              </v:roundrect>
            </w:pict>
          </mc:Fallback>
        </mc:AlternateContent>
      </w:r>
      <w:r w:rsidR="007F2AD5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351488" behindDoc="1" locked="0" layoutInCell="1" allowOverlap="1" wp14:anchorId="38DEA7B5" wp14:editId="741BA3FA">
                <wp:simplePos x="0" y="0"/>
                <wp:positionH relativeFrom="column">
                  <wp:posOffset>3006725</wp:posOffset>
                </wp:positionH>
                <wp:positionV relativeFrom="paragraph">
                  <wp:posOffset>137795</wp:posOffset>
                </wp:positionV>
                <wp:extent cx="0" cy="216000"/>
                <wp:effectExtent l="76200" t="0" r="57150" b="50800"/>
                <wp:wrapNone/>
                <wp:docPr id="43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6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7CB83C" id="Straight Arrow Connector 43" o:spid="_x0000_s1026" type="#_x0000_t32" style="position:absolute;margin-left:236.75pt;margin-top:10.85pt;width:0;height:17pt;flip:x;z-index:-25096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" strokecolor="black [3200]">
                <v:stroke endarrow="block" joinstyle="miter"/>
              </v:shape>
            </w:pict>
          </mc:Fallback>
        </mc:AlternateContent>
      </w:r>
      <w:r w:rsidR="009266CF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53952" behindDoc="0" locked="0" layoutInCell="1" allowOverlap="1" wp14:anchorId="36DBCB37" wp14:editId="1C26F7C4">
                <wp:simplePos x="0" y="0"/>
                <wp:positionH relativeFrom="margin">
                  <wp:posOffset>5329555</wp:posOffset>
                </wp:positionH>
                <wp:positionV relativeFrom="paragraph">
                  <wp:posOffset>2257425</wp:posOffset>
                </wp:positionV>
                <wp:extent cx="474141" cy="295275"/>
                <wp:effectExtent l="0" t="0" r="0" b="0"/>
                <wp:wrapNone/>
                <wp:docPr id="81" name="Text Box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141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C64174" w14:textId="77777777" w:rsidR="009A0B39" w:rsidRPr="00A07A17" w:rsidRDefault="009A0B39" w:rsidP="009A0B39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A07A17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DBCB37" id="Text Box 81" o:spid="_x0000_s1041" type="#_x0000_t202" style="position:absolute;margin-left:419.65pt;margin-top:177.75pt;width:37.35pt;height:23.25pt;z-index:253053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" filled="f" stroked="f" strokeweight=".5pt">
                <v:textbox>
                  <w:txbxContent>
                    <w:p w14:paraId="7FC64174" w14:textId="77777777" w:rsidR="009A0B39" w:rsidRPr="00A07A17" w:rsidRDefault="009A0B39" w:rsidP="009A0B39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A07A17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266CF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839936" behindDoc="1" locked="0" layoutInCell="1" allowOverlap="1" wp14:anchorId="456224C3" wp14:editId="24FBEB2E">
                <wp:simplePos x="0" y="0"/>
                <wp:positionH relativeFrom="column">
                  <wp:posOffset>5659755</wp:posOffset>
                </wp:positionH>
                <wp:positionV relativeFrom="paragraph">
                  <wp:posOffset>2294255</wp:posOffset>
                </wp:positionV>
                <wp:extent cx="0" cy="3960000"/>
                <wp:effectExtent l="76200" t="0" r="57150" b="59690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960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E07DEC" id="Straight Arrow Connector 63" o:spid="_x0000_s1026" type="#_x0000_t32" style="position:absolute;margin-left:445.65pt;margin-top:180.65pt;width:0;height:311.8pt;flip:x;z-index:-25047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" strokecolor="black [3200]">
                <v:stroke endarrow="block" joinstyle="miter"/>
              </v:shape>
            </w:pict>
          </mc:Fallback>
        </mc:AlternateContent>
      </w:r>
      <w:r w:rsidR="009266CF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51904" behindDoc="1" locked="0" layoutInCell="1" allowOverlap="1" wp14:anchorId="1D23519D" wp14:editId="6A27907F">
                <wp:simplePos x="0" y="0"/>
                <wp:positionH relativeFrom="margin">
                  <wp:posOffset>6418580</wp:posOffset>
                </wp:positionH>
                <wp:positionV relativeFrom="paragraph">
                  <wp:posOffset>2268220</wp:posOffset>
                </wp:positionV>
                <wp:extent cx="429260" cy="295275"/>
                <wp:effectExtent l="0" t="0" r="0" b="0"/>
                <wp:wrapNone/>
                <wp:docPr id="80" name="Text Box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26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962DCF" w14:textId="77777777" w:rsidR="009A0B39" w:rsidRPr="00872471" w:rsidRDefault="009A0B39" w:rsidP="009A0B39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872471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23519D" id="Text Box 80" o:spid="_x0000_s1042" type="#_x0000_t202" style="position:absolute;margin-left:505.4pt;margin-top:178.6pt;width:33.8pt;height:23.25pt;z-index:-250264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" filled="f" stroked="f" strokeweight=".5pt">
                <v:textbox>
                  <w:txbxContent>
                    <w:p w14:paraId="60962DCF" w14:textId="77777777" w:rsidR="009A0B39" w:rsidRPr="00872471" w:rsidRDefault="009A0B39" w:rsidP="009A0B39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872471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266CF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41664" behindDoc="0" locked="0" layoutInCell="1" allowOverlap="1" wp14:anchorId="52884DF9" wp14:editId="64622876">
                <wp:simplePos x="0" y="0"/>
                <wp:positionH relativeFrom="column">
                  <wp:posOffset>6471285</wp:posOffset>
                </wp:positionH>
                <wp:positionV relativeFrom="paragraph">
                  <wp:posOffset>2279015</wp:posOffset>
                </wp:positionV>
                <wp:extent cx="925830" cy="596348"/>
                <wp:effectExtent l="19050" t="0" r="64770" b="89535"/>
                <wp:wrapNone/>
                <wp:docPr id="61" name="Elbow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5830" cy="596348"/>
                        </a:xfrm>
                        <a:prstGeom prst="bentConnector3">
                          <a:avLst>
                            <a:gd name="adj1" fmla="val -485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2BFD58" id="Elbow Connector 61" o:spid="_x0000_s1026" type="#_x0000_t34" style="position:absolute;margin-left:509.55pt;margin-top:179.45pt;width:72.9pt;height:46.95pt;z-index:25304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" adj="-105" strokecolor="black [3213]" strokeweight=".5pt">
                <v:stroke endarrow="block"/>
              </v:shape>
            </w:pict>
          </mc:Fallback>
        </mc:AlternateContent>
      </w:r>
      <w:r w:rsidR="009266CF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963840" behindDoc="0" locked="0" layoutInCell="1" allowOverlap="1" wp14:anchorId="2FAB5BBE" wp14:editId="221EB6D2">
                <wp:simplePos x="0" y="0"/>
                <wp:positionH relativeFrom="margin">
                  <wp:posOffset>7391400</wp:posOffset>
                </wp:positionH>
                <wp:positionV relativeFrom="paragraph">
                  <wp:posOffset>2739390</wp:posOffset>
                </wp:positionV>
                <wp:extent cx="2113208" cy="276045"/>
                <wp:effectExtent l="0" t="0" r="20955" b="1016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3208" cy="27604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chemeClr val="tx1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81F167" w14:textId="77777777" w:rsidR="00875E06" w:rsidRPr="003965DE" w:rsidRDefault="00875E06" w:rsidP="00875E06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No further action required.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AB5BBE" id="Text Box 25" o:spid="_x0000_s1043" style="position:absolute;margin-left:582pt;margin-top:215.7pt;width:166.4pt;height:21.75pt;z-index:25296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" fillcolor="black [3213]" strokecolor="black [1600]">
                <v:stroke joinstyle="miter"/>
                <v:textbox>
                  <w:txbxContent>
                    <w:p w14:paraId="2881F167" w14:textId="77777777" w:rsidR="00875E06" w:rsidRPr="003965DE" w:rsidRDefault="00875E06" w:rsidP="00875E06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>No further action required.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266CF" w:rsidRPr="003C6CD8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3006848" behindDoc="0" locked="0" layoutInCell="1" allowOverlap="1" wp14:anchorId="56FF05BB" wp14:editId="2683ABC2">
                <wp:simplePos x="0" y="0"/>
                <wp:positionH relativeFrom="margin">
                  <wp:posOffset>7285355</wp:posOffset>
                </wp:positionH>
                <wp:positionV relativeFrom="paragraph">
                  <wp:posOffset>1710690</wp:posOffset>
                </wp:positionV>
                <wp:extent cx="2263140" cy="866692"/>
                <wp:effectExtent l="0" t="0" r="22860" b="1016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3140" cy="866692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1415CF" w14:textId="3958D4B1" w:rsidR="006C270B" w:rsidRPr="002179FB" w:rsidRDefault="006C270B" w:rsidP="006C270B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A</w:t>
                            </w:r>
                            <w:r w:rsidR="00E55BBA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9</w:t>
                            </w: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2179FB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Seek approval to waive the unrecoverable amount prior to entering into agreement with debtor</w:t>
                            </w:r>
                            <w:r w:rsidR="007A15DA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in accordance with</w:t>
                            </w:r>
                            <w:r w:rsidR="0008765B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the TD</w:t>
                            </w:r>
                            <w:r w:rsidRPr="002179FB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0A959207" w14:textId="77777777" w:rsidR="006C270B" w:rsidRPr="003965DE" w:rsidRDefault="006C270B" w:rsidP="006C270B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FF05BB" id="Text Box 27" o:spid="_x0000_s1052" style="position:absolute;margin-left:573.65pt;margin-top:134.7pt;width:178.2pt;height:68.25pt;z-index:25300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" fillcolor="#002060" strokecolor="black [1600]">
                <v:stroke joinstyle="miter"/>
                <v:textbox>
                  <w:txbxContent>
                    <w:p w14:paraId="511415CF" w14:textId="3958D4B1" w:rsidR="006C270B" w:rsidRPr="002179FB" w:rsidRDefault="006C270B" w:rsidP="006C270B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</w:t>
                      </w:r>
                      <w:r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A</w:t>
                      </w:r>
                      <w:r w:rsidR="00E55BBA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9</w:t>
                      </w: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Pr="002179FB">
                        <w:rPr>
                          <w:rFonts w:ascii="Lato" w:hAnsi="Lato"/>
                          <w:sz w:val="18"/>
                          <w:szCs w:val="18"/>
                        </w:rPr>
                        <w:t>Seek approval to waive the unrecoverable amount prior to entering into agreement with debtor</w:t>
                      </w:r>
                      <w:r w:rsidR="007A15DA">
                        <w:rPr>
                          <w:rFonts w:ascii="Lato" w:hAnsi="Lato"/>
                          <w:sz w:val="18"/>
                          <w:szCs w:val="18"/>
                        </w:rPr>
                        <w:t xml:space="preserve"> in accordance with</w:t>
                      </w:r>
                      <w:r w:rsidR="0008765B">
                        <w:rPr>
                          <w:rFonts w:ascii="Lato" w:hAnsi="Lato"/>
                          <w:sz w:val="18"/>
                          <w:szCs w:val="18"/>
                        </w:rPr>
                        <w:t xml:space="preserve"> the TD</w:t>
                      </w:r>
                      <w:r w:rsidRPr="002179FB">
                        <w:rPr>
                          <w:rFonts w:ascii="Lato" w:hAnsi="Lato"/>
                          <w:sz w:val="18"/>
                          <w:szCs w:val="18"/>
                        </w:rPr>
                        <w:t>.</w:t>
                      </w:r>
                    </w:p>
                    <w:p w14:paraId="0A959207" w14:textId="77777777" w:rsidR="006C270B" w:rsidRPr="003965DE" w:rsidRDefault="006C270B" w:rsidP="006C270B">
                      <w:pPr>
                        <w:spacing w:after="0"/>
                        <w:jc w:val="center"/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266CF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507136" behindDoc="0" locked="0" layoutInCell="1" allowOverlap="1" wp14:anchorId="4B60BFA9" wp14:editId="5F91294B">
                <wp:simplePos x="0" y="0"/>
                <wp:positionH relativeFrom="margin">
                  <wp:posOffset>5087620</wp:posOffset>
                </wp:positionH>
                <wp:positionV relativeFrom="paragraph">
                  <wp:posOffset>1707515</wp:posOffset>
                </wp:positionV>
                <wp:extent cx="2130725" cy="568960"/>
                <wp:effectExtent l="0" t="0" r="22225" b="21590"/>
                <wp:wrapNone/>
                <wp:docPr id="124" name="Text Box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0725" cy="56896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E7B818" w14:textId="154D687F" w:rsidR="00046FB1" w:rsidRPr="003965DE" w:rsidRDefault="00A10004" w:rsidP="00046FB1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(D</w:t>
                            </w:r>
                            <w:r w:rsidR="009266CF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10</w:t>
                            </w: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46FB1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Is the </w:t>
                            </w:r>
                            <w:r w:rsidR="00872471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money</w:t>
                            </w:r>
                            <w:r w:rsidR="00046FB1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fully </w:t>
                            </w:r>
                            <w:r w:rsidR="00FA36A5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recovered</w:t>
                            </w:r>
                            <w:r w:rsidR="00046FB1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legal action?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60BFA9" id="Text Box 124" o:spid="_x0000_s1053" style="position:absolute;margin-left:400.6pt;margin-top:134.45pt;width:167.75pt;height:44.8pt;z-index:252507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" fillcolor="#e35205" strokecolor="black [1600]">
                <v:stroke joinstyle="miter"/>
                <v:textbox>
                  <w:txbxContent>
                    <w:p w14:paraId="54E7B818" w14:textId="154D687F" w:rsidR="00046FB1" w:rsidRPr="003965DE" w:rsidRDefault="00A10004" w:rsidP="00046FB1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(D</w:t>
                      </w:r>
                      <w:r w:rsidR="009266CF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10</w:t>
                      </w: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046FB1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Is the </w:t>
                      </w:r>
                      <w:r w:rsidR="00872471">
                        <w:rPr>
                          <w:rFonts w:ascii="Lato" w:hAnsi="Lato"/>
                          <w:sz w:val="18"/>
                          <w:szCs w:val="18"/>
                        </w:rPr>
                        <w:t>money</w:t>
                      </w:r>
                      <w:r w:rsidR="00046FB1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fully </w:t>
                      </w:r>
                      <w:r w:rsidR="00FA36A5" w:rsidRPr="003965DE">
                        <w:rPr>
                          <w:rFonts w:ascii="Lato" w:hAnsi="Lato"/>
                          <w:sz w:val="18"/>
                          <w:szCs w:val="18"/>
                        </w:rPr>
                        <w:t>recovered</w:t>
                      </w:r>
                      <w:r w:rsidR="00046FB1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legal action?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266CF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47808" behindDoc="1" locked="0" layoutInCell="1" allowOverlap="1" wp14:anchorId="493D6A0D" wp14:editId="06486461">
                <wp:simplePos x="0" y="0"/>
                <wp:positionH relativeFrom="margin">
                  <wp:posOffset>8041640</wp:posOffset>
                </wp:positionH>
                <wp:positionV relativeFrom="paragraph">
                  <wp:posOffset>1433195</wp:posOffset>
                </wp:positionV>
                <wp:extent cx="429260" cy="295275"/>
                <wp:effectExtent l="0" t="0" r="0" b="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26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DD04FD" w14:textId="77777777" w:rsidR="009A0B39" w:rsidRPr="00872471" w:rsidRDefault="009A0B39" w:rsidP="009A0B39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872471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3D6A0D" id="Text Box 77" o:spid="_x0000_s1046" type="#_x0000_t202" style="position:absolute;margin-left:633.2pt;margin-top:112.85pt;width:33.8pt;height:23.25pt;z-index:-250268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" filled="f" stroked="f" strokeweight=".5pt">
                <v:textbox>
                  <w:txbxContent>
                    <w:p w14:paraId="13DD04FD" w14:textId="77777777" w:rsidR="009A0B39" w:rsidRPr="00872471" w:rsidRDefault="009A0B39" w:rsidP="009A0B39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872471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266CF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39616" behindDoc="1" locked="0" layoutInCell="1" allowOverlap="1" wp14:anchorId="015D592F" wp14:editId="144DB3AD">
                <wp:simplePos x="0" y="0"/>
                <wp:positionH relativeFrom="column">
                  <wp:posOffset>8390890</wp:posOffset>
                </wp:positionH>
                <wp:positionV relativeFrom="paragraph">
                  <wp:posOffset>1477010</wp:posOffset>
                </wp:positionV>
                <wp:extent cx="0" cy="215900"/>
                <wp:effectExtent l="76200" t="0" r="57150" b="50800"/>
                <wp:wrapNone/>
                <wp:docPr id="54" name="Straight Arrow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8B5FC2" id="Straight Arrow Connector 54" o:spid="_x0000_s1026" type="#_x0000_t32" style="position:absolute;margin-left:660.7pt;margin-top:116.3pt;width:0;height:17pt;flip:x;z-index:-2502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" strokecolor="black [3200]">
                <v:stroke endarrow="block" joinstyle="miter"/>
              </v:shape>
            </w:pict>
          </mc:Fallback>
        </mc:AlternateContent>
      </w:r>
      <w:r w:rsidR="009266CF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37568" behindDoc="1" locked="0" layoutInCell="1" allowOverlap="1" wp14:anchorId="688A4270" wp14:editId="345ADD35">
                <wp:simplePos x="0" y="0"/>
                <wp:positionH relativeFrom="column">
                  <wp:posOffset>6080125</wp:posOffset>
                </wp:positionH>
                <wp:positionV relativeFrom="paragraph">
                  <wp:posOffset>1485265</wp:posOffset>
                </wp:positionV>
                <wp:extent cx="0" cy="215900"/>
                <wp:effectExtent l="76200" t="0" r="57150" b="50800"/>
                <wp:wrapNone/>
                <wp:docPr id="53" name="Straight Arr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579E48" id="Straight Arrow Connector 53" o:spid="_x0000_s1026" type="#_x0000_t32" style="position:absolute;margin-left:478.75pt;margin-top:116.95pt;width:0;height:17pt;flip:x;z-index:-2502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" strokecolor="black [3200]">
                <v:stroke endarrow="block" joinstyle="miter"/>
              </v:shape>
            </w:pict>
          </mc:Fallback>
        </mc:AlternateContent>
      </w:r>
      <w:r w:rsidR="009266CF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49856" behindDoc="0" locked="0" layoutInCell="1" allowOverlap="1" wp14:anchorId="05D5E1AB" wp14:editId="1A71B044">
                <wp:simplePos x="0" y="0"/>
                <wp:positionH relativeFrom="margin">
                  <wp:posOffset>5718810</wp:posOffset>
                </wp:positionH>
                <wp:positionV relativeFrom="paragraph">
                  <wp:posOffset>1433830</wp:posOffset>
                </wp:positionV>
                <wp:extent cx="474141" cy="295275"/>
                <wp:effectExtent l="0" t="0" r="0" b="0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141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2D73CF" w14:textId="77777777" w:rsidR="009A0B39" w:rsidRPr="00A07A17" w:rsidRDefault="009A0B39" w:rsidP="009A0B39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A07A17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D5E1AB"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55" type="#_x0000_t202" style="position:absolute;margin-left:450.3pt;margin-top:112.9pt;width:37.35pt;height:23.25pt;z-index:253049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" filled="f" stroked="f" strokeweight=".5pt">
                <v:textbox>
                  <w:txbxContent>
                    <w:p w14:paraId="4D2D73CF" w14:textId="77777777" w:rsidR="009A0B39" w:rsidRPr="00A07A17" w:rsidRDefault="009A0B39" w:rsidP="009A0B39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A07A17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066E6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641280" behindDoc="0" locked="0" layoutInCell="1" allowOverlap="1" wp14:anchorId="17E76BFB" wp14:editId="354F4F51">
                <wp:simplePos x="0" y="0"/>
                <wp:positionH relativeFrom="margin">
                  <wp:posOffset>7253026</wp:posOffset>
                </wp:positionH>
                <wp:positionV relativeFrom="paragraph">
                  <wp:posOffset>6756814</wp:posOffset>
                </wp:positionV>
                <wp:extent cx="405517" cy="29527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5517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E6C4D1" w14:textId="77777777" w:rsidR="005009BD" w:rsidRPr="0096263D" w:rsidRDefault="005009BD" w:rsidP="005009BD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E76BFB" id="Text Box 5" o:spid="_x0000_s1054" type="#_x0000_t202" style="position:absolute;margin-left:571.1pt;margin-top:532.05pt;width:31.95pt;height:23.25pt;z-index:252641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" filled="f" stroked="f" strokeweight=".5pt">
                <v:textbox>
                  <w:txbxContent>
                    <w:p w14:paraId="39E6C4D1" w14:textId="77777777" w:rsidR="005009BD" w:rsidRPr="0096263D" w:rsidRDefault="005009BD" w:rsidP="005009BD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066E6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622848" behindDoc="1" locked="0" layoutInCell="1" allowOverlap="1" wp14:anchorId="2A97036F" wp14:editId="1009B8EB">
                <wp:simplePos x="0" y="0"/>
                <wp:positionH relativeFrom="column">
                  <wp:posOffset>7549598</wp:posOffset>
                </wp:positionH>
                <wp:positionV relativeFrom="paragraph">
                  <wp:posOffset>6832352</wp:posOffset>
                </wp:positionV>
                <wp:extent cx="0" cy="216000"/>
                <wp:effectExtent l="76200" t="0" r="57150" b="5080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6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D7324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" o:spid="_x0000_s1026" type="#_x0000_t32" style="position:absolute;margin-left:594.45pt;margin-top:538pt;width:0;height:17pt;flip:x;z-index:-25069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" strokecolor="black [3200]">
                <v:stroke endarrow="block" joinstyle="miter"/>
              </v:shape>
            </w:pict>
          </mc:Fallback>
        </mc:AlternateContent>
      </w:r>
      <w:r w:rsidR="009066E6" w:rsidRPr="003C6CD8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871680" behindDoc="0" locked="0" layoutInCell="1" allowOverlap="1" wp14:anchorId="2A33C3A3" wp14:editId="733FA81E">
                <wp:simplePos x="0" y="0"/>
                <wp:positionH relativeFrom="margin">
                  <wp:posOffset>5076908</wp:posOffset>
                </wp:positionH>
                <wp:positionV relativeFrom="paragraph">
                  <wp:posOffset>6265987</wp:posOffset>
                </wp:positionV>
                <wp:extent cx="3362905" cy="574675"/>
                <wp:effectExtent l="0" t="0" r="28575" b="15875"/>
                <wp:wrapNone/>
                <wp:docPr id="110" name="Text Box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2905" cy="57467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9FC031" w14:textId="55AE9E49" w:rsidR="00E32876" w:rsidRPr="003965DE" w:rsidRDefault="00A10004" w:rsidP="00E32876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(D</w:t>
                            </w:r>
                            <w:r w:rsidR="00920AE2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 w:rsidR="009266CF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32876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Can the agency seek to set off the amount owing </w:t>
                            </w:r>
                            <w:r w:rsidR="00E32876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by the agency </w:t>
                            </w:r>
                            <w:r w:rsidR="00E32876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to the debtor under a legal right or </w:t>
                            </w:r>
                            <w:r w:rsidR="00A21854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pre-existing </w:t>
                            </w:r>
                            <w:r w:rsidR="00E32876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written agreement?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33C3A3" id="Text Box 110" o:spid="_x0000_s1057" style="position:absolute;margin-left:399.75pt;margin-top:493.4pt;width:264.8pt;height:45.25pt;z-index:252871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" fillcolor="#e35205" strokecolor="black [1600]">
                <v:stroke joinstyle="miter"/>
                <v:textbox>
                  <w:txbxContent>
                    <w:p w14:paraId="3A9FC031" w14:textId="55AE9E49" w:rsidR="00E32876" w:rsidRPr="003965DE" w:rsidRDefault="00A10004" w:rsidP="00E32876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(D</w:t>
                      </w:r>
                      <w:r w:rsidR="00920AE2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1</w:t>
                      </w:r>
                      <w:r w:rsidR="009266CF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1</w:t>
                      </w: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E32876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Can the agency seek to set off the amount owing </w:t>
                      </w:r>
                      <w:r w:rsidR="00E32876">
                        <w:rPr>
                          <w:rFonts w:ascii="Lato" w:hAnsi="Lato"/>
                          <w:sz w:val="18"/>
                          <w:szCs w:val="18"/>
                        </w:rPr>
                        <w:t xml:space="preserve">by the agency </w:t>
                      </w:r>
                      <w:r w:rsidR="00E32876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to the debtor under a legal right or </w:t>
                      </w:r>
                      <w:r w:rsidR="00A21854">
                        <w:rPr>
                          <w:rFonts w:ascii="Lato" w:hAnsi="Lato"/>
                          <w:sz w:val="18"/>
                          <w:szCs w:val="18"/>
                        </w:rPr>
                        <w:t xml:space="preserve">pre-existing </w:t>
                      </w:r>
                      <w:r w:rsidR="00E32876" w:rsidRPr="003965DE">
                        <w:rPr>
                          <w:rFonts w:ascii="Lato" w:hAnsi="Lato"/>
                          <w:sz w:val="18"/>
                          <w:szCs w:val="18"/>
                        </w:rPr>
                        <w:t>written agreement?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7A15DA" w:rsidRPr="003C6CD8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42656" behindDoc="0" locked="0" layoutInCell="1" allowOverlap="1" wp14:anchorId="1028B9A1" wp14:editId="40037BAC">
                <wp:simplePos x="0" y="0"/>
                <wp:positionH relativeFrom="margin">
                  <wp:posOffset>6691023</wp:posOffset>
                </wp:positionH>
                <wp:positionV relativeFrom="paragraph">
                  <wp:posOffset>7045215</wp:posOffset>
                </wp:positionV>
                <wp:extent cx="1749176" cy="2059387"/>
                <wp:effectExtent l="0" t="0" r="22860" b="1714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9176" cy="2059387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5ECBD1" w14:textId="26FB41AB" w:rsidR="00863633" w:rsidRDefault="00A10004" w:rsidP="00863633">
                            <w:pPr>
                              <w:pStyle w:val="ListParagraph"/>
                              <w:spacing w:after="0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</w:t>
                            </w:r>
                            <w:r w:rsidR="00C06ABD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A</w:t>
                            </w:r>
                            <w:r w:rsidR="00920AE2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 w:rsidR="00E55BBA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37724AEB" w14:textId="759395EF" w:rsidR="00D47536" w:rsidRPr="00863633" w:rsidRDefault="00084495" w:rsidP="00863633">
                            <w:pPr>
                              <w:pStyle w:val="ListParagraph"/>
                              <w:numPr>
                                <w:ilvl w:val="0"/>
                                <w:numId w:val="48"/>
                              </w:numPr>
                              <w:spacing w:after="0"/>
                              <w:ind w:left="142" w:hanging="142"/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S</w:t>
                            </w:r>
                            <w:r w:rsidR="00D47536" w:rsidRPr="00D47536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eek approval to write off money</w:t>
                            </w:r>
                            <w:r w:rsidR="007A15DA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in accordance </w:t>
                            </w:r>
                            <w:r w:rsidR="007A15DA" w:rsidRPr="00552B72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the TD</w:t>
                            </w:r>
                            <w:r w:rsidR="00D47536" w:rsidRPr="00D47536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5BD7EAF8" w14:textId="68CC4E75" w:rsidR="00863633" w:rsidRPr="007F7A97" w:rsidRDefault="003546A3">
                            <w:pPr>
                              <w:pStyle w:val="ListParagraph"/>
                              <w:numPr>
                                <w:ilvl w:val="0"/>
                                <w:numId w:val="48"/>
                              </w:numPr>
                              <w:spacing w:after="0"/>
                              <w:ind w:left="142" w:hanging="142"/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Write off money from agency’s accounting records and r</w:t>
                            </w:r>
                            <w:r w:rsidR="00863633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ecord write off on the register of losses</w:t>
                            </w:r>
                            <w:r w:rsidR="001710C5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,</w:t>
                            </w:r>
                            <w:r w:rsidR="001131B6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write offs and waivers</w:t>
                            </w:r>
                            <w:r w:rsidR="001710C5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if approved.</w:t>
                            </w:r>
                          </w:p>
                          <w:p w14:paraId="7668972D" w14:textId="02E57E67" w:rsidR="00D116B6" w:rsidRPr="003965DE" w:rsidRDefault="00D116B6" w:rsidP="00084495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28B9A1" id="Text Box 20" o:spid="_x0000_s1058" style="position:absolute;margin-left:526.85pt;margin-top:554.75pt;width:137.75pt;height:162.15pt;z-index:252742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" fillcolor="#002060" strokecolor="black [1600]">
                <v:stroke joinstyle="miter"/>
                <v:textbox>
                  <w:txbxContent>
                    <w:p w14:paraId="795ECBD1" w14:textId="26FB41AB" w:rsidR="00863633" w:rsidRDefault="00A10004" w:rsidP="00863633">
                      <w:pPr>
                        <w:pStyle w:val="ListParagraph"/>
                        <w:spacing w:after="0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</w:t>
                      </w:r>
                      <w:r w:rsidR="00C06ABD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A</w:t>
                      </w:r>
                      <w:r w:rsidR="00920AE2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1</w:t>
                      </w:r>
                      <w:r w:rsidR="00E55BBA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1</w:t>
                      </w: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37724AEB" w14:textId="759395EF" w:rsidR="00D47536" w:rsidRPr="00863633" w:rsidRDefault="00084495" w:rsidP="00863633">
                      <w:pPr>
                        <w:pStyle w:val="ListParagraph"/>
                        <w:numPr>
                          <w:ilvl w:val="0"/>
                          <w:numId w:val="48"/>
                        </w:numPr>
                        <w:spacing w:after="0"/>
                        <w:ind w:left="142" w:hanging="142"/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>S</w:t>
                      </w:r>
                      <w:r w:rsidR="00D47536" w:rsidRPr="00D47536">
                        <w:rPr>
                          <w:rFonts w:ascii="Lato" w:hAnsi="Lato"/>
                          <w:sz w:val="18"/>
                          <w:szCs w:val="18"/>
                        </w:rPr>
                        <w:t>eek approval to write off money</w:t>
                      </w:r>
                      <w:r w:rsidR="007A15DA">
                        <w:rPr>
                          <w:rFonts w:ascii="Lato" w:hAnsi="Lato"/>
                          <w:sz w:val="18"/>
                          <w:szCs w:val="18"/>
                        </w:rPr>
                        <w:t xml:space="preserve"> in accordance </w:t>
                      </w:r>
                      <w:r w:rsidR="007A15DA" w:rsidRPr="00552B72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the TD</w:t>
                      </w:r>
                      <w:r w:rsidR="00D47536" w:rsidRPr="00D47536">
                        <w:rPr>
                          <w:rFonts w:ascii="Lato" w:hAnsi="Lato"/>
                          <w:sz w:val="18"/>
                          <w:szCs w:val="18"/>
                        </w:rPr>
                        <w:t>.</w:t>
                      </w:r>
                    </w:p>
                    <w:p w14:paraId="5BD7EAF8" w14:textId="68CC4E75" w:rsidR="00863633" w:rsidRPr="007F7A97" w:rsidRDefault="003546A3">
                      <w:pPr>
                        <w:pStyle w:val="ListParagraph"/>
                        <w:numPr>
                          <w:ilvl w:val="0"/>
                          <w:numId w:val="48"/>
                        </w:numPr>
                        <w:spacing w:after="0"/>
                        <w:ind w:left="142" w:hanging="142"/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>Write off money from agency’s accounting records and r</w:t>
                      </w:r>
                      <w:r w:rsidR="00863633">
                        <w:rPr>
                          <w:rFonts w:ascii="Lato" w:hAnsi="Lato"/>
                          <w:sz w:val="18"/>
                          <w:szCs w:val="18"/>
                        </w:rPr>
                        <w:t>ecord write off on the register of losses</w:t>
                      </w:r>
                      <w:r w:rsidR="001710C5">
                        <w:rPr>
                          <w:rFonts w:ascii="Lato" w:hAnsi="Lato"/>
                          <w:sz w:val="18"/>
                          <w:szCs w:val="18"/>
                        </w:rPr>
                        <w:t>,</w:t>
                      </w:r>
                      <w:r w:rsidR="001131B6">
                        <w:rPr>
                          <w:rFonts w:ascii="Lato" w:hAnsi="Lato"/>
                          <w:sz w:val="18"/>
                          <w:szCs w:val="18"/>
                        </w:rPr>
                        <w:t xml:space="preserve"> write offs and waivers</w:t>
                      </w:r>
                      <w:r w:rsidR="001710C5">
                        <w:rPr>
                          <w:rFonts w:ascii="Lato" w:hAnsi="Lato"/>
                          <w:sz w:val="18"/>
                          <w:szCs w:val="18"/>
                        </w:rPr>
                        <w:t xml:space="preserve"> if approved.</w:t>
                      </w:r>
                    </w:p>
                    <w:p w14:paraId="7668972D" w14:textId="02E57E67" w:rsidR="00D116B6" w:rsidRPr="003965DE" w:rsidRDefault="00D116B6" w:rsidP="00084495">
                      <w:pPr>
                        <w:spacing w:after="0"/>
                        <w:jc w:val="center"/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E56194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476416" behindDoc="0" locked="0" layoutInCell="1" allowOverlap="1" wp14:anchorId="0D5A9DDA" wp14:editId="34D64843">
                <wp:simplePos x="0" y="0"/>
                <wp:positionH relativeFrom="column">
                  <wp:posOffset>1379551</wp:posOffset>
                </wp:positionH>
                <wp:positionV relativeFrom="paragraph">
                  <wp:posOffset>2266481</wp:posOffset>
                </wp:positionV>
                <wp:extent cx="1759999" cy="1604010"/>
                <wp:effectExtent l="0" t="0" r="12065" b="15240"/>
                <wp:wrapNone/>
                <wp:docPr id="108" name="Text Box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9999" cy="160401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8F58E9" w14:textId="62A51EB2" w:rsidR="00D75611" w:rsidRPr="004870B5" w:rsidRDefault="00A10004" w:rsidP="004870B5">
                            <w:pPr>
                              <w:spacing w:after="0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</w:t>
                            </w:r>
                            <w:r w:rsidR="00C06ABD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A</w:t>
                            </w:r>
                            <w:r w:rsidR="00E55BBA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 w:rsidR="000A396F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9266CF" w:rsidRPr="004870B5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Send monthly statemen</w:t>
                            </w:r>
                            <w:r w:rsidR="00EF1E36" w:rsidRPr="004870B5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ts or attempt to make contact with</w:t>
                            </w:r>
                            <w:r w:rsidR="009266CF" w:rsidRPr="004870B5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the debtor to recover the debt</w:t>
                            </w:r>
                            <w:r w:rsidR="009A0B39" w:rsidRPr="004870B5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up to 3 years from the </w:t>
                            </w:r>
                            <w:r w:rsidR="00E56194" w:rsidRPr="004870B5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start</w:t>
                            </w:r>
                            <w:r w:rsidR="009A0B39" w:rsidRPr="004870B5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date</w:t>
                            </w:r>
                            <w:r w:rsidR="00D75611" w:rsidRPr="004870B5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5A9DDA" id="Text Box 108" o:spid="_x0000_s1059" style="position:absolute;margin-left:108.65pt;margin-top:178.45pt;width:138.6pt;height:126.3pt;z-index:25247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" fillcolor="#002060" strokecolor="black [1600]">
                <v:stroke joinstyle="miter"/>
                <v:textbox>
                  <w:txbxContent>
                    <w:p w14:paraId="308F58E9" w14:textId="62A51EB2" w:rsidR="00D75611" w:rsidRPr="004870B5" w:rsidRDefault="00A10004" w:rsidP="004870B5">
                      <w:pPr>
                        <w:spacing w:after="0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</w:t>
                      </w:r>
                      <w:r w:rsidR="00C06ABD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A</w:t>
                      </w:r>
                      <w:r w:rsidR="00E55BBA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3</w:t>
                      </w: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 w:rsidR="000A396F"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9266CF" w:rsidRPr="004870B5">
                        <w:rPr>
                          <w:rFonts w:ascii="Lato" w:hAnsi="Lato"/>
                          <w:sz w:val="18"/>
                          <w:szCs w:val="18"/>
                        </w:rPr>
                        <w:t>Send monthly statemen</w:t>
                      </w:r>
                      <w:r w:rsidR="00EF1E36" w:rsidRPr="004870B5">
                        <w:rPr>
                          <w:rFonts w:ascii="Lato" w:hAnsi="Lato"/>
                          <w:sz w:val="18"/>
                          <w:szCs w:val="18"/>
                        </w:rPr>
                        <w:t>ts or attempt to make contact with</w:t>
                      </w:r>
                      <w:r w:rsidR="009266CF" w:rsidRPr="004870B5">
                        <w:rPr>
                          <w:rFonts w:ascii="Lato" w:hAnsi="Lato"/>
                          <w:sz w:val="18"/>
                          <w:szCs w:val="18"/>
                        </w:rPr>
                        <w:t xml:space="preserve"> the debtor to recover the debt</w:t>
                      </w:r>
                      <w:r w:rsidR="009A0B39" w:rsidRPr="004870B5">
                        <w:rPr>
                          <w:rFonts w:ascii="Lato" w:hAnsi="Lato"/>
                          <w:sz w:val="18"/>
                          <w:szCs w:val="18"/>
                        </w:rPr>
                        <w:t xml:space="preserve"> up to 3 years from the </w:t>
                      </w:r>
                      <w:r w:rsidR="00E56194" w:rsidRPr="004870B5">
                        <w:rPr>
                          <w:rFonts w:ascii="Lato" w:hAnsi="Lato"/>
                          <w:sz w:val="18"/>
                          <w:szCs w:val="18"/>
                        </w:rPr>
                        <w:t>start</w:t>
                      </w:r>
                      <w:r w:rsidR="009A0B39" w:rsidRPr="004870B5">
                        <w:rPr>
                          <w:rFonts w:ascii="Lato" w:hAnsi="Lato"/>
                          <w:sz w:val="18"/>
                          <w:szCs w:val="18"/>
                        </w:rPr>
                        <w:t xml:space="preserve"> date</w:t>
                      </w:r>
                      <w:r w:rsidR="00D75611" w:rsidRPr="004870B5">
                        <w:rPr>
                          <w:rFonts w:ascii="Lato" w:hAnsi="Lato"/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  <w:r w:rsidR="001710C5" w:rsidRPr="003C6CD8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60064" behindDoc="0" locked="0" layoutInCell="1" allowOverlap="1" wp14:anchorId="50B305F9" wp14:editId="45B06208">
                <wp:simplePos x="0" y="0"/>
                <wp:positionH relativeFrom="margin">
                  <wp:posOffset>5175504</wp:posOffset>
                </wp:positionH>
                <wp:positionV relativeFrom="paragraph">
                  <wp:posOffset>7705115</wp:posOffset>
                </wp:positionV>
                <wp:extent cx="1295400" cy="706197"/>
                <wp:effectExtent l="0" t="0" r="19050" b="1778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706197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9B5D30" w14:textId="18602688" w:rsidR="00596D35" w:rsidRPr="003965DE" w:rsidRDefault="00A10004" w:rsidP="00596D35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(D</w:t>
                            </w:r>
                            <w:r w:rsidR="006C270B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 w:rsidR="009266CF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1E35DE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Is the </w:t>
                            </w:r>
                            <w:r w:rsidR="00872471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money</w:t>
                            </w:r>
                            <w:r w:rsidR="001E35DE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fully recovered </w:t>
                            </w:r>
                            <w:r w:rsidR="00596D35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after set off?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B305F9" id="Text Box 42" o:spid="_x0000_s1060" style="position:absolute;margin-left:407.5pt;margin-top:606.7pt;width:102pt;height:55.6pt;z-index:252760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" fillcolor="#e35205" strokecolor="black [1600]">
                <v:stroke joinstyle="miter"/>
                <v:textbox>
                  <w:txbxContent>
                    <w:p w14:paraId="369B5D30" w14:textId="18602688" w:rsidR="00596D35" w:rsidRPr="003965DE" w:rsidRDefault="00A10004" w:rsidP="00596D35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(D</w:t>
                      </w:r>
                      <w:r w:rsidR="006C270B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1</w:t>
                      </w:r>
                      <w:r w:rsidR="009266CF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2</w:t>
                      </w: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1E35DE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Is the </w:t>
                      </w:r>
                      <w:r w:rsidR="00872471">
                        <w:rPr>
                          <w:rFonts w:ascii="Lato" w:hAnsi="Lato"/>
                          <w:sz w:val="18"/>
                          <w:szCs w:val="18"/>
                        </w:rPr>
                        <w:t>money</w:t>
                      </w:r>
                      <w:r w:rsidR="001E35DE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fully recovered </w:t>
                      </w:r>
                      <w:r w:rsidR="00596D35" w:rsidRPr="003965DE">
                        <w:rPr>
                          <w:rFonts w:ascii="Lato" w:hAnsi="Lato"/>
                          <w:sz w:val="18"/>
                          <w:szCs w:val="18"/>
                        </w:rPr>
                        <w:t>after set off?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B30517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490752" behindDoc="0" locked="0" layoutInCell="1" allowOverlap="1" wp14:anchorId="4ACB4C92" wp14:editId="2F3912E3">
                <wp:simplePos x="0" y="0"/>
                <wp:positionH relativeFrom="margin">
                  <wp:posOffset>1518249</wp:posOffset>
                </wp:positionH>
                <wp:positionV relativeFrom="paragraph">
                  <wp:posOffset>1624427</wp:posOffset>
                </wp:positionV>
                <wp:extent cx="3139440" cy="423940"/>
                <wp:effectExtent l="0" t="0" r="22860" b="14605"/>
                <wp:wrapNone/>
                <wp:docPr id="116" name="Text Box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9440" cy="42394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78E121B" w14:textId="3BB2E894" w:rsidR="00B23BEB" w:rsidRPr="003965DE" w:rsidRDefault="00A10004" w:rsidP="00B23BEB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(D</w:t>
                            </w:r>
                            <w:r w:rsidR="009266CF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A45C0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Is the total amount owing</w:t>
                            </w:r>
                            <w:r w:rsidR="00803B66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from the debtor</w:t>
                            </w:r>
                            <w:r w:rsidR="004A45C0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equal to or more than</w:t>
                            </w:r>
                            <w:r w:rsidR="006316DB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$</w:t>
                            </w:r>
                            <w:r w:rsidR="004764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10</w:t>
                            </w:r>
                            <w:r w:rsidR="00B30517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,</w:t>
                            </w:r>
                            <w:r w:rsidR="006316DB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000</w:t>
                            </w:r>
                            <w:r w:rsidR="00B23BEB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CB4C92" id="Text Box 116" o:spid="_x0000_s1061" style="position:absolute;margin-left:119.55pt;margin-top:127.9pt;width:247.2pt;height:33.4pt;z-index:252490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" fillcolor="#e35205" strokecolor="black [1600]">
                <v:stroke joinstyle="miter"/>
                <v:textbox>
                  <w:txbxContent>
                    <w:p w14:paraId="078E121B" w14:textId="3BB2E894" w:rsidR="00B23BEB" w:rsidRPr="003965DE" w:rsidRDefault="00A10004" w:rsidP="00B23BEB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(D</w:t>
                      </w:r>
                      <w:r w:rsidR="009266CF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4</w:t>
                      </w: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4A45C0" w:rsidRPr="003965DE">
                        <w:rPr>
                          <w:rFonts w:ascii="Lato" w:hAnsi="Lato"/>
                          <w:sz w:val="18"/>
                          <w:szCs w:val="18"/>
                        </w:rPr>
                        <w:t>Is the total amount owing</w:t>
                      </w:r>
                      <w:r w:rsidR="00803B66">
                        <w:rPr>
                          <w:rFonts w:ascii="Lato" w:hAnsi="Lato"/>
                          <w:sz w:val="18"/>
                          <w:szCs w:val="18"/>
                        </w:rPr>
                        <w:t xml:space="preserve"> from the debtor</w:t>
                      </w:r>
                      <w:r w:rsidR="004A45C0">
                        <w:rPr>
                          <w:rFonts w:ascii="Lato" w:hAnsi="Lato"/>
                          <w:sz w:val="18"/>
                          <w:szCs w:val="18"/>
                        </w:rPr>
                        <w:t xml:space="preserve"> equal to or more than</w:t>
                      </w:r>
                      <w:r w:rsidR="006316DB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$</w:t>
                      </w:r>
                      <w:r w:rsidR="004764DE">
                        <w:rPr>
                          <w:rFonts w:ascii="Lato" w:hAnsi="Lato"/>
                          <w:sz w:val="18"/>
                          <w:szCs w:val="18"/>
                        </w:rPr>
                        <w:t>10</w:t>
                      </w:r>
                      <w:r w:rsidR="00B30517">
                        <w:rPr>
                          <w:rFonts w:ascii="Lato" w:hAnsi="Lato"/>
                          <w:sz w:val="18"/>
                          <w:szCs w:val="18"/>
                        </w:rPr>
                        <w:t>,</w:t>
                      </w:r>
                      <w:r w:rsidR="006316DB" w:rsidRPr="003965DE">
                        <w:rPr>
                          <w:rFonts w:ascii="Lato" w:hAnsi="Lato"/>
                          <w:sz w:val="18"/>
                          <w:szCs w:val="18"/>
                        </w:rPr>
                        <w:t>000</w:t>
                      </w:r>
                      <w:r w:rsidR="00B23BEB" w:rsidRPr="003965DE">
                        <w:rPr>
                          <w:rFonts w:ascii="Lato" w:hAnsi="Lato"/>
                          <w:sz w:val="18"/>
                          <w:szCs w:val="18"/>
                        </w:rPr>
                        <w:t>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A0B39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23232" behindDoc="0" locked="0" layoutInCell="1" allowOverlap="1" wp14:anchorId="4DB9C630" wp14:editId="67ED6B1C">
                <wp:simplePos x="0" y="0"/>
                <wp:positionH relativeFrom="margin">
                  <wp:posOffset>6387825</wp:posOffset>
                </wp:positionH>
                <wp:positionV relativeFrom="paragraph">
                  <wp:posOffset>7967177</wp:posOffset>
                </wp:positionV>
                <wp:extent cx="403907" cy="263661"/>
                <wp:effectExtent l="0" t="0" r="0" b="3175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907" cy="2636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5C3CCC" w14:textId="77777777" w:rsidR="00C91104" w:rsidRPr="0096263D" w:rsidRDefault="00C91104" w:rsidP="00C91104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B9C630" id="Text Box 37" o:spid="_x0000_s1061" type="#_x0000_t202" style="position:absolute;margin-left:503pt;margin-top:627.35pt;width:31.8pt;height:20.75pt;z-index:253023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" filled="f" stroked="f" strokeweight=".5pt">
                <v:textbox>
                  <w:txbxContent>
                    <w:p w14:paraId="715C3CCC" w14:textId="77777777" w:rsidR="00C91104" w:rsidRPr="0096263D" w:rsidRDefault="00C91104" w:rsidP="00C91104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A0B39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822528" behindDoc="1" locked="0" layoutInCell="1" allowOverlap="1" wp14:anchorId="431FB767" wp14:editId="7964501C">
                <wp:simplePos x="0" y="0"/>
                <wp:positionH relativeFrom="margin">
                  <wp:posOffset>5491647</wp:posOffset>
                </wp:positionH>
                <wp:positionV relativeFrom="paragraph">
                  <wp:posOffset>8350693</wp:posOffset>
                </wp:positionV>
                <wp:extent cx="429371" cy="278296"/>
                <wp:effectExtent l="0" t="0" r="0" b="7620"/>
                <wp:wrapNone/>
                <wp:docPr id="134" name="Text Box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371" cy="27829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24ED81" w14:textId="77777777" w:rsidR="00F52F9F" w:rsidRPr="002D4648" w:rsidRDefault="00F52F9F" w:rsidP="00F52F9F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2D4648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1FB767" id="Text Box 134" o:spid="_x0000_s1062" type="#_x0000_t202" style="position:absolute;margin-left:432.4pt;margin-top:657.55pt;width:33.8pt;height:21.9pt;z-index:-250493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" filled="f" stroked="f" strokeweight=".5pt">
                <v:textbox>
                  <w:txbxContent>
                    <w:p w14:paraId="2024ED81" w14:textId="77777777" w:rsidR="00F52F9F" w:rsidRPr="002D4648" w:rsidRDefault="00F52F9F" w:rsidP="00F52F9F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2D4648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A0B39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847104" behindDoc="1" locked="0" layoutInCell="1" allowOverlap="1" wp14:anchorId="0C516951" wp14:editId="51DA460C">
                <wp:simplePos x="0" y="0"/>
                <wp:positionH relativeFrom="margin">
                  <wp:posOffset>5439506</wp:posOffset>
                </wp:positionH>
                <wp:positionV relativeFrom="paragraph">
                  <wp:posOffset>6748169</wp:posOffset>
                </wp:positionV>
                <wp:extent cx="429260" cy="342900"/>
                <wp:effectExtent l="0" t="0" r="0" b="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260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1E103C" w14:textId="77777777" w:rsidR="00A07A17" w:rsidRPr="0096263D" w:rsidRDefault="00A07A17" w:rsidP="00A07A17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516951" id="Text Box 51" o:spid="_x0000_s1063" type="#_x0000_t202" style="position:absolute;margin-left:428.3pt;margin-top:531.35pt;width:33.8pt;height:27pt;z-index:-250469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" filled="f" stroked="f" strokeweight=".5pt">
                <v:textbox>
                  <w:txbxContent>
                    <w:p w14:paraId="2A1E103C" w14:textId="77777777" w:rsidR="00A07A17" w:rsidRPr="0096263D" w:rsidRDefault="00A07A17" w:rsidP="00A07A17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A0B39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988416" behindDoc="1" locked="0" layoutInCell="1" allowOverlap="1" wp14:anchorId="467BAFC4" wp14:editId="4B881B6E">
                <wp:simplePos x="0" y="0"/>
                <wp:positionH relativeFrom="margin">
                  <wp:posOffset>4526772</wp:posOffset>
                </wp:positionH>
                <wp:positionV relativeFrom="paragraph">
                  <wp:posOffset>2673051</wp:posOffset>
                </wp:positionV>
                <wp:extent cx="429260" cy="342900"/>
                <wp:effectExtent l="0" t="0" r="0" b="0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260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4D53E6" w14:textId="77777777" w:rsidR="001126C4" w:rsidRPr="0096263D" w:rsidRDefault="001126C4" w:rsidP="001126C4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7BAFC4" id="Text Box 66" o:spid="_x0000_s1064" type="#_x0000_t202" style="position:absolute;margin-left:356.45pt;margin-top:210.5pt;width:33.8pt;height:27pt;z-index:-250328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" filled="f" stroked="f" strokeweight=".5pt">
                <v:textbox>
                  <w:txbxContent>
                    <w:p w14:paraId="114D53E6" w14:textId="77777777" w:rsidR="001126C4" w:rsidRPr="0096263D" w:rsidRDefault="001126C4" w:rsidP="001126C4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A0B39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639232" behindDoc="0" locked="0" layoutInCell="1" allowOverlap="1" wp14:anchorId="03C4B80B" wp14:editId="420E1460">
                <wp:simplePos x="0" y="0"/>
                <wp:positionH relativeFrom="margin">
                  <wp:posOffset>3570389</wp:posOffset>
                </wp:positionH>
                <wp:positionV relativeFrom="paragraph">
                  <wp:posOffset>3114340</wp:posOffset>
                </wp:positionV>
                <wp:extent cx="437322" cy="295275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7322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0C108A" w14:textId="77777777" w:rsidR="00D50E34" w:rsidRPr="0096263D" w:rsidRDefault="00D50E34" w:rsidP="00D50E34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C4B80B" id="Text Box 49" o:spid="_x0000_s1065" type="#_x0000_t202" style="position:absolute;margin-left:281.15pt;margin-top:245.2pt;width:34.45pt;height:23.25pt;z-index:252639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" filled="f" stroked="f" strokeweight=".5pt">
                <v:textbox>
                  <w:txbxContent>
                    <w:p w14:paraId="1D0C108A" w14:textId="77777777" w:rsidR="00D50E34" w:rsidRPr="0096263D" w:rsidRDefault="00D50E34" w:rsidP="00D50E34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A0B39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824576" behindDoc="1" locked="0" layoutInCell="1" allowOverlap="1" wp14:anchorId="51698294" wp14:editId="7706A6E8">
                <wp:simplePos x="0" y="0"/>
                <wp:positionH relativeFrom="margin">
                  <wp:posOffset>1140004</wp:posOffset>
                </wp:positionH>
                <wp:positionV relativeFrom="paragraph">
                  <wp:posOffset>4308845</wp:posOffset>
                </wp:positionV>
                <wp:extent cx="429371" cy="278296"/>
                <wp:effectExtent l="0" t="0" r="0" b="7620"/>
                <wp:wrapNone/>
                <wp:docPr id="135" name="Text Box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371" cy="27829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50B3FA" w14:textId="77777777" w:rsidR="00F52F9F" w:rsidRPr="002D4648" w:rsidRDefault="00F52F9F" w:rsidP="00F52F9F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2D4648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698294" id="Text Box 135" o:spid="_x0000_s1066" type="#_x0000_t202" style="position:absolute;margin-left:89.75pt;margin-top:339.3pt;width:33.8pt;height:21.9pt;z-index:-250491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" filled="f" stroked="f" strokeweight=".5pt">
                <v:textbox>
                  <w:txbxContent>
                    <w:p w14:paraId="6A50B3FA" w14:textId="77777777" w:rsidR="00F52F9F" w:rsidRPr="002D4648" w:rsidRDefault="00F52F9F" w:rsidP="00F52F9F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2D4648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A0B39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992512" behindDoc="0" locked="0" layoutInCell="1" allowOverlap="1" wp14:anchorId="146799D8" wp14:editId="0BCAC50D">
                <wp:simplePos x="0" y="0"/>
                <wp:positionH relativeFrom="margin">
                  <wp:posOffset>1937577</wp:posOffset>
                </wp:positionH>
                <wp:positionV relativeFrom="paragraph">
                  <wp:posOffset>4545006</wp:posOffset>
                </wp:positionV>
                <wp:extent cx="370205" cy="342900"/>
                <wp:effectExtent l="0" t="0" r="0" b="0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0205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988893" w14:textId="77777777" w:rsidR="00F7079D" w:rsidRPr="002D4648" w:rsidRDefault="00F7079D" w:rsidP="00F7079D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2D4648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799D8" id="Text Box 70" o:spid="_x0000_s1067" type="#_x0000_t202" style="position:absolute;margin-left:152.55pt;margin-top:357.85pt;width:29.15pt;height:27pt;z-index:25299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" filled="f" stroked="f" strokeweight=".5pt">
                <v:textbox>
                  <w:txbxContent>
                    <w:p w14:paraId="21988893" w14:textId="77777777" w:rsidR="00F7079D" w:rsidRPr="002D4648" w:rsidRDefault="00F7079D" w:rsidP="00F7079D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2D4648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A0B39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15040" behindDoc="0" locked="0" layoutInCell="1" allowOverlap="1" wp14:anchorId="087E5018" wp14:editId="2B520537">
                <wp:simplePos x="0" y="0"/>
                <wp:positionH relativeFrom="margin">
                  <wp:posOffset>1251070</wp:posOffset>
                </wp:positionH>
                <wp:positionV relativeFrom="paragraph">
                  <wp:posOffset>4327980</wp:posOffset>
                </wp:positionV>
                <wp:extent cx="216000" cy="0"/>
                <wp:effectExtent l="38100" t="76200" r="0" b="95250"/>
                <wp:wrapNone/>
                <wp:docPr id="90" name="Straight Arrow Connector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216000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0FDC11" id="Straight Arrow Connector 90" o:spid="_x0000_s1026" type="#_x0000_t32" style="position:absolute;margin-left:98.5pt;margin-top:340.8pt;width:17pt;height:0;rotation:180;z-index:25301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9A0B39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994560" behindDoc="1" locked="0" layoutInCell="1" allowOverlap="1" wp14:anchorId="7AD6EE5E" wp14:editId="0239BCC3">
                <wp:simplePos x="0" y="0"/>
                <wp:positionH relativeFrom="margin">
                  <wp:posOffset>2233667</wp:posOffset>
                </wp:positionH>
                <wp:positionV relativeFrom="paragraph">
                  <wp:posOffset>4642629</wp:posOffset>
                </wp:positionV>
                <wp:extent cx="0" cy="216000"/>
                <wp:effectExtent l="76200" t="0" r="57150" b="50800"/>
                <wp:wrapNone/>
                <wp:docPr id="71" name="Straight Arrow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6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E920B1" id="Straight Arrow Connector 71" o:spid="_x0000_s1026" type="#_x0000_t32" style="position:absolute;margin-left:175.9pt;margin-top:365.55pt;width:0;height:17pt;flip:x;z-index:-250321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9A0B39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478464" behindDoc="0" locked="0" layoutInCell="1" allowOverlap="1" wp14:anchorId="3E55E41E" wp14:editId="2FCD80B3">
                <wp:simplePos x="0" y="0"/>
                <wp:positionH relativeFrom="margin">
                  <wp:posOffset>1446218</wp:posOffset>
                </wp:positionH>
                <wp:positionV relativeFrom="paragraph">
                  <wp:posOffset>4086236</wp:posOffset>
                </wp:positionV>
                <wp:extent cx="1647190" cy="561975"/>
                <wp:effectExtent l="0" t="0" r="10160" b="28575"/>
                <wp:wrapNone/>
                <wp:docPr id="109" name="Text Box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190" cy="56197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A84C20" w14:textId="59913FF2" w:rsidR="00D75611" w:rsidRPr="003965DE" w:rsidRDefault="00A10004" w:rsidP="00D75611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(D</w:t>
                            </w:r>
                            <w:r w:rsidR="009266CF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D75611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Is </w:t>
                            </w:r>
                            <w:r w:rsidR="00872471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the public money fully recovered within</w:t>
                            </w:r>
                            <w:r w:rsidR="00D75611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B33C8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3 years</w:t>
                            </w:r>
                            <w:r w:rsidR="00D75611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from the </w:t>
                            </w:r>
                            <w:r w:rsidR="00E56194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start</w:t>
                            </w:r>
                            <w:r w:rsidR="00D75611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date?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E55E41E" id="Text Box 109" o:spid="_x0000_s1069" style="position:absolute;margin-left:113.9pt;margin-top:321.75pt;width:129.7pt;height:44.25pt;z-index:252478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" fillcolor="#e35205" strokecolor="black [1600]">
                <v:stroke joinstyle="miter"/>
                <v:textbox>
                  <w:txbxContent>
                    <w:p w14:paraId="2FA84C20" w14:textId="59913FF2" w:rsidR="00D75611" w:rsidRPr="003965DE" w:rsidRDefault="00A10004" w:rsidP="00D75611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(D</w:t>
                      </w:r>
                      <w:r w:rsidR="009266CF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5</w:t>
                      </w: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D75611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Is </w:t>
                      </w:r>
                      <w:r w:rsidR="00872471">
                        <w:rPr>
                          <w:rFonts w:ascii="Lato" w:hAnsi="Lato"/>
                          <w:sz w:val="18"/>
                          <w:szCs w:val="18"/>
                        </w:rPr>
                        <w:t>the public money fully recovered within</w:t>
                      </w:r>
                      <w:r w:rsidR="00D75611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0B33C8">
                        <w:rPr>
                          <w:rFonts w:ascii="Lato" w:hAnsi="Lato"/>
                          <w:sz w:val="18"/>
                          <w:szCs w:val="18"/>
                        </w:rPr>
                        <w:t>3 years</w:t>
                      </w:r>
                      <w:r w:rsidR="00D75611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from the </w:t>
                      </w:r>
                      <w:r w:rsidR="00E56194">
                        <w:rPr>
                          <w:rFonts w:ascii="Lato" w:hAnsi="Lato"/>
                          <w:sz w:val="18"/>
                          <w:szCs w:val="18"/>
                        </w:rPr>
                        <w:t>start</w:t>
                      </w:r>
                      <w:r w:rsidR="00D75611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date?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A0B39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390400" behindDoc="1" locked="0" layoutInCell="1" allowOverlap="1" wp14:anchorId="2BEBDEFE" wp14:editId="4723465D">
                <wp:simplePos x="0" y="0"/>
                <wp:positionH relativeFrom="margin">
                  <wp:posOffset>2237213</wp:posOffset>
                </wp:positionH>
                <wp:positionV relativeFrom="paragraph">
                  <wp:posOffset>3868324</wp:posOffset>
                </wp:positionV>
                <wp:extent cx="0" cy="215900"/>
                <wp:effectExtent l="76200" t="0" r="57150" b="50800"/>
                <wp:wrapNone/>
                <wp:docPr id="56" name="Straight Arrow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0B8986" id="Straight Arrow Connector 56" o:spid="_x0000_s1026" type="#_x0000_t32" style="position:absolute;margin-left:176.15pt;margin-top:304.6pt;width:0;height:17pt;flip:x;z-index:-250926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9A0B39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592128" behindDoc="1" locked="0" layoutInCell="1" allowOverlap="1" wp14:anchorId="4BBAF2D1" wp14:editId="6EA75BE8">
                <wp:simplePos x="0" y="0"/>
                <wp:positionH relativeFrom="margin">
                  <wp:posOffset>3572438</wp:posOffset>
                </wp:positionH>
                <wp:positionV relativeFrom="paragraph">
                  <wp:posOffset>2011692</wp:posOffset>
                </wp:positionV>
                <wp:extent cx="429371" cy="278296"/>
                <wp:effectExtent l="0" t="0" r="0" b="762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371" cy="27829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5DB739" w14:textId="77777777" w:rsidR="006148C4" w:rsidRPr="0096263D" w:rsidRDefault="006148C4" w:rsidP="006148C4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BAF2D1" id="Text Box 2" o:spid="_x0000_s1070" type="#_x0000_t202" style="position:absolute;margin-left:281.3pt;margin-top:158.4pt;width:33.8pt;height:21.9pt;z-index:-250724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" filled="f" stroked="f" strokeweight=".5pt">
                <v:textbox>
                  <w:txbxContent>
                    <w:p w14:paraId="155DB739" w14:textId="77777777" w:rsidR="006148C4" w:rsidRPr="0096263D" w:rsidRDefault="006148C4" w:rsidP="006148C4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A0B39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783616" behindDoc="0" locked="0" layoutInCell="1" allowOverlap="1" wp14:anchorId="3FEC501A" wp14:editId="0051DB74">
                <wp:simplePos x="0" y="0"/>
                <wp:positionH relativeFrom="margin">
                  <wp:posOffset>1898985</wp:posOffset>
                </wp:positionH>
                <wp:positionV relativeFrom="paragraph">
                  <wp:posOffset>1974000</wp:posOffset>
                </wp:positionV>
                <wp:extent cx="397566" cy="295275"/>
                <wp:effectExtent l="0" t="0" r="0" b="0"/>
                <wp:wrapNone/>
                <wp:docPr id="107" name="Text Box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7566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043792" w14:textId="77777777" w:rsidR="00E90FD8" w:rsidRPr="0096263D" w:rsidRDefault="00E90FD8" w:rsidP="00E90FD8">
                            <w:pPr>
                              <w:spacing w:after="0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96263D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EC501A" id="Text Box 107" o:spid="_x0000_s1071" type="#_x0000_t202" style="position:absolute;margin-left:149.55pt;margin-top:155.45pt;width:31.3pt;height:23.25pt;z-index:252783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" filled="f" stroked="f" strokeweight=".5pt">
                <v:textbox>
                  <w:txbxContent>
                    <w:p w14:paraId="70043792" w14:textId="77777777" w:rsidR="00E90FD8" w:rsidRPr="0096263D" w:rsidRDefault="00E90FD8" w:rsidP="00E90FD8">
                      <w:pPr>
                        <w:spacing w:after="0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96263D">
                        <w:rPr>
                          <w:rFonts w:ascii="Lato" w:hAnsi="Lato" w:cs="Arial"/>
                          <w:sz w:val="18"/>
                          <w:szCs w:val="18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A0B39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255232" behindDoc="1" locked="0" layoutInCell="1" allowOverlap="1" wp14:anchorId="67D58847" wp14:editId="005B427A">
                <wp:simplePos x="0" y="0"/>
                <wp:positionH relativeFrom="margin">
                  <wp:posOffset>4563745</wp:posOffset>
                </wp:positionH>
                <wp:positionV relativeFrom="paragraph">
                  <wp:posOffset>572267</wp:posOffset>
                </wp:positionV>
                <wp:extent cx="436880" cy="311150"/>
                <wp:effectExtent l="0" t="0" r="0" b="0"/>
                <wp:wrapNone/>
                <wp:docPr id="87" name="Text Box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880" cy="31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F9DF07" w14:textId="77777777" w:rsidR="002304E7" w:rsidRPr="007635AF" w:rsidRDefault="002304E7" w:rsidP="002304E7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</w:pPr>
                            <w:r w:rsidRPr="007635AF">
                              <w:rPr>
                                <w:rFonts w:ascii="Lato" w:hAnsi="Lato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D58847" id="Text Box 87" o:spid="_x0000_s1072" type="#_x0000_t202" style="position:absolute;margin-left:359.35pt;margin-top:45.05pt;width:34.4pt;height:24.5pt;z-index:-25106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" filled="f" stroked="f" strokeweight=".5pt">
                <v:textbox>
                  <w:txbxContent>
                    <w:p w14:paraId="09F9DF07" w14:textId="77777777" w:rsidR="002304E7" w:rsidRPr="007635AF" w:rsidRDefault="002304E7" w:rsidP="002304E7">
                      <w:pPr>
                        <w:spacing w:after="0"/>
                        <w:jc w:val="center"/>
                        <w:rPr>
                          <w:rFonts w:ascii="Lato" w:hAnsi="Lato" w:cs="Arial"/>
                          <w:sz w:val="18"/>
                          <w:szCs w:val="18"/>
                        </w:rPr>
                      </w:pPr>
                      <w:r w:rsidRPr="007635AF">
                        <w:rPr>
                          <w:rFonts w:ascii="Lato" w:hAnsi="Lato" w:cs="Arial"/>
                          <w:sz w:val="18"/>
                          <w:szCs w:val="18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53EEC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44736" behindDoc="0" locked="0" layoutInCell="1" allowOverlap="1" wp14:anchorId="1349AFB0" wp14:editId="144BFFAB">
                <wp:simplePos x="0" y="0"/>
                <wp:positionH relativeFrom="margin">
                  <wp:posOffset>4660277</wp:posOffset>
                </wp:positionH>
                <wp:positionV relativeFrom="paragraph">
                  <wp:posOffset>2706921</wp:posOffset>
                </wp:positionV>
                <wp:extent cx="215900" cy="0"/>
                <wp:effectExtent l="0" t="76200" r="12700" b="95250"/>
                <wp:wrapNone/>
                <wp:docPr id="73" name="Straight Arrow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00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14937E" id="Straight Arrow Connector 73" o:spid="_x0000_s1026" type="#_x0000_t32" style="position:absolute;margin-left:366.95pt;margin-top:213.15pt;width:17pt;height:0;z-index:253044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853EEC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42688" behindDoc="0" locked="0" layoutInCell="1" allowOverlap="1" wp14:anchorId="721A91A6" wp14:editId="21B2E628">
                <wp:simplePos x="0" y="0"/>
                <wp:positionH relativeFrom="column">
                  <wp:posOffset>4658108</wp:posOffset>
                </wp:positionH>
                <wp:positionV relativeFrom="paragraph">
                  <wp:posOffset>573453</wp:posOffset>
                </wp:positionV>
                <wp:extent cx="422850" cy="6029864"/>
                <wp:effectExtent l="0" t="0" r="53975" b="85725"/>
                <wp:wrapNone/>
                <wp:docPr id="64" name="Elbow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2850" cy="6029864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0E2190" id="Elbow Connector 64" o:spid="_x0000_s1026" type="#_x0000_t34" style="position:absolute;margin-left:366.8pt;margin-top:45.15pt;width:33.3pt;height:474.8pt;z-index:25304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" strokecolor="black [3213]" strokeweight=".5pt">
                <v:stroke endarrow="block"/>
              </v:shape>
            </w:pict>
          </mc:Fallback>
        </mc:AlternateContent>
      </w:r>
      <w:r w:rsidR="00853EEC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917760" behindDoc="0" locked="0" layoutInCell="1" allowOverlap="1" wp14:anchorId="3A67DAC7" wp14:editId="3168208F">
                <wp:simplePos x="0" y="0"/>
                <wp:positionH relativeFrom="margin">
                  <wp:posOffset>5189902</wp:posOffset>
                </wp:positionH>
                <wp:positionV relativeFrom="paragraph">
                  <wp:posOffset>8631519</wp:posOffset>
                </wp:positionV>
                <wp:extent cx="1333500" cy="409575"/>
                <wp:effectExtent l="0" t="0" r="19050" b="28575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40957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chemeClr val="tx1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F218C5" w14:textId="77777777" w:rsidR="00DF2F0E" w:rsidRPr="003965DE" w:rsidRDefault="00DF2F0E" w:rsidP="00DF2F0E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No further action required.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A67DAC7" id="Text Box 60" o:spid="_x0000_s1073" style="position:absolute;margin-left:408.65pt;margin-top:679.65pt;width:105pt;height:32.25pt;z-index:252917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" fillcolor="black [3213]" strokecolor="black [1600]">
                <v:stroke joinstyle="miter"/>
                <v:textbox>
                  <w:txbxContent>
                    <w:p w14:paraId="43F218C5" w14:textId="77777777" w:rsidR="00DF2F0E" w:rsidRPr="003965DE" w:rsidRDefault="00DF2F0E" w:rsidP="00DF2F0E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>No further action required.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853EEC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631040" behindDoc="1" locked="0" layoutInCell="1" allowOverlap="1" wp14:anchorId="3FE8D720" wp14:editId="04456EC8">
                <wp:simplePos x="0" y="0"/>
                <wp:positionH relativeFrom="column">
                  <wp:posOffset>5834608</wp:posOffset>
                </wp:positionH>
                <wp:positionV relativeFrom="paragraph">
                  <wp:posOffset>8415799</wp:posOffset>
                </wp:positionV>
                <wp:extent cx="0" cy="216000"/>
                <wp:effectExtent l="76200" t="0" r="57150" b="50800"/>
                <wp:wrapNone/>
                <wp:docPr id="38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6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88C46A" id="Straight Arrow Connector 38" o:spid="_x0000_s1026" type="#_x0000_t32" style="position:absolute;margin-left:459.4pt;margin-top:662.65pt;width:0;height:17pt;flip:x;z-index:-25068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" strokecolor="black [3200]">
                <v:stroke endarrow="block" joinstyle="miter"/>
              </v:shape>
            </w:pict>
          </mc:Fallback>
        </mc:AlternateContent>
      </w:r>
      <w:r w:rsidR="00853EEC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3000704" behindDoc="0" locked="0" layoutInCell="1" allowOverlap="1" wp14:anchorId="42B1023D" wp14:editId="5101E193">
                <wp:simplePos x="0" y="0"/>
                <wp:positionH relativeFrom="margin">
                  <wp:posOffset>6469584</wp:posOffset>
                </wp:positionH>
                <wp:positionV relativeFrom="paragraph">
                  <wp:posOffset>7939093</wp:posOffset>
                </wp:positionV>
                <wp:extent cx="215900" cy="0"/>
                <wp:effectExtent l="0" t="76200" r="12700" b="9525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00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4EAF1" id="Straight Arrow Connector 7" o:spid="_x0000_s1026" type="#_x0000_t32" style="position:absolute;margin-left:509.4pt;margin-top:625.15pt;width:17pt;height:0;z-index:25300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853EEC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755968" behindDoc="1" locked="0" layoutInCell="1" allowOverlap="1" wp14:anchorId="681CB4F5" wp14:editId="18B987C5">
                <wp:simplePos x="0" y="0"/>
                <wp:positionH relativeFrom="column">
                  <wp:posOffset>5836201</wp:posOffset>
                </wp:positionH>
                <wp:positionV relativeFrom="paragraph">
                  <wp:posOffset>7487045</wp:posOffset>
                </wp:positionV>
                <wp:extent cx="0" cy="215900"/>
                <wp:effectExtent l="76200" t="0" r="57150" b="50800"/>
                <wp:wrapNone/>
                <wp:docPr id="67" name="Straight Arrow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E5C9B2" id="Straight Arrow Connector 67" o:spid="_x0000_s1026" type="#_x0000_t32" style="position:absolute;margin-left:459.55pt;margin-top:589.55pt;width:0;height:17pt;flip:x;z-index:-25056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" strokecolor="black [3200]">
                <v:stroke endarrow="block" joinstyle="miter"/>
              </v:shape>
            </w:pict>
          </mc:Fallback>
        </mc:AlternateContent>
      </w:r>
      <w:r w:rsidR="00853EEC" w:rsidRPr="003C6CD8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58016" behindDoc="0" locked="0" layoutInCell="1" allowOverlap="1" wp14:anchorId="0CE0540D" wp14:editId="6175832E">
                <wp:simplePos x="0" y="0"/>
                <wp:positionH relativeFrom="margin">
                  <wp:posOffset>5148580</wp:posOffset>
                </wp:positionH>
                <wp:positionV relativeFrom="paragraph">
                  <wp:posOffset>7064076</wp:posOffset>
                </wp:positionV>
                <wp:extent cx="1437640" cy="428625"/>
                <wp:effectExtent l="0" t="0" r="10160" b="28575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7640" cy="42862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D7D9CB" w14:textId="344EFA03" w:rsidR="00596D35" w:rsidRPr="003965DE" w:rsidRDefault="00A10004" w:rsidP="00596D35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</w:t>
                            </w:r>
                            <w:r w:rsidR="00C06ABD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A</w:t>
                            </w:r>
                            <w:r w:rsidR="00E55BBA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10</w:t>
                            </w: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95428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Seek</w:t>
                            </w:r>
                            <w:r w:rsidR="00D80C30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to set-</w:t>
                            </w:r>
                            <w:r w:rsidR="00596D35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off the debt.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E0540D" id="Text Box 69" o:spid="_x0000_s1074" style="position:absolute;margin-left:405.4pt;margin-top:556.25pt;width:113.2pt;height:33.75pt;z-index:252758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" fillcolor="#002060" strokecolor="black [1600]">
                <v:stroke joinstyle="miter"/>
                <v:textbox>
                  <w:txbxContent>
                    <w:p w14:paraId="5ED7D9CB" w14:textId="344EFA03" w:rsidR="00596D35" w:rsidRPr="003965DE" w:rsidRDefault="00A10004" w:rsidP="00596D35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</w:t>
                      </w:r>
                      <w:r w:rsidR="00C06ABD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A</w:t>
                      </w:r>
                      <w:r w:rsidR="00E55BBA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10</w:t>
                      </w: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A95428" w:rsidRPr="003965DE">
                        <w:rPr>
                          <w:rFonts w:ascii="Lato" w:hAnsi="Lato"/>
                          <w:sz w:val="18"/>
                          <w:szCs w:val="18"/>
                        </w:rPr>
                        <w:t>Seek</w:t>
                      </w:r>
                      <w:r w:rsidR="00D80C30" w:rsidRPr="003965DE">
                        <w:rPr>
                          <w:rFonts w:ascii="Lato" w:hAnsi="Lato"/>
                          <w:sz w:val="18"/>
                          <w:szCs w:val="18"/>
                        </w:rPr>
                        <w:t xml:space="preserve"> to set-</w:t>
                      </w:r>
                      <w:r w:rsidR="00596D35" w:rsidRPr="003965DE">
                        <w:rPr>
                          <w:rFonts w:ascii="Lato" w:hAnsi="Lato"/>
                          <w:sz w:val="18"/>
                          <w:szCs w:val="18"/>
                        </w:rPr>
                        <w:t>off the debt.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853EEC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545024" behindDoc="1" locked="0" layoutInCell="1" allowOverlap="1" wp14:anchorId="05205B03" wp14:editId="18C4836A">
                <wp:simplePos x="0" y="0"/>
                <wp:positionH relativeFrom="column">
                  <wp:posOffset>5806860</wp:posOffset>
                </wp:positionH>
                <wp:positionV relativeFrom="paragraph">
                  <wp:posOffset>6842724</wp:posOffset>
                </wp:positionV>
                <wp:extent cx="0" cy="215900"/>
                <wp:effectExtent l="76200" t="0" r="57150" b="50800"/>
                <wp:wrapNone/>
                <wp:docPr id="146" name="Straight Arrow Connector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6B4303" id="Straight Arrow Connector 146" o:spid="_x0000_s1026" type="#_x0000_t32" style="position:absolute;margin-left:457.25pt;margin-top:538.8pt;width:0;height:17pt;flip:x;z-index:-25077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" strokecolor="black [3200]">
                <v:stroke endarrow="block" joinstyle="miter"/>
              </v:shape>
            </w:pict>
          </mc:Fallback>
        </mc:AlternateContent>
      </w:r>
      <w:r w:rsidR="00B72BB0" w:rsidRPr="003C6CD8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959744" behindDoc="0" locked="0" layoutInCell="1" allowOverlap="1" wp14:anchorId="691AF0A6" wp14:editId="7C1B75BB">
                <wp:simplePos x="0" y="0"/>
                <wp:positionH relativeFrom="margin">
                  <wp:posOffset>3252159</wp:posOffset>
                </wp:positionH>
                <wp:positionV relativeFrom="paragraph">
                  <wp:posOffset>3351159</wp:posOffset>
                </wp:positionV>
                <wp:extent cx="1405950" cy="276225"/>
                <wp:effectExtent l="0" t="0" r="22860" b="2857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5950" cy="27622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AFE1F1" w14:textId="54DA096C" w:rsidR="00875E06" w:rsidRPr="003965DE" w:rsidRDefault="00875E06" w:rsidP="00875E06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A</w:t>
                            </w:r>
                            <w:r w:rsidR="003260D7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Proceed to A</w:t>
                            </w:r>
                            <w:r w:rsidR="00E55BBA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6</w:t>
                            </w:r>
                            <w:r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1AF0A6" id="Text Box 23" o:spid="_x0000_s1075" style="position:absolute;margin-left:256.1pt;margin-top:263.85pt;width:110.7pt;height:21.75pt;z-index:25295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" fillcolor="#002060" strokecolor="black [1600]">
                <v:stroke joinstyle="miter"/>
                <v:textbox>
                  <w:txbxContent>
                    <w:p w14:paraId="21AFE1F1" w14:textId="54DA096C" w:rsidR="00875E06" w:rsidRPr="003965DE" w:rsidRDefault="00875E06" w:rsidP="00875E06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</w:t>
                      </w:r>
                      <w:r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A</w:t>
                      </w:r>
                      <w:r w:rsidR="003260D7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5</w:t>
                      </w: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Proceed to A</w:t>
                      </w:r>
                      <w:r w:rsidR="00E55BBA">
                        <w:rPr>
                          <w:rFonts w:ascii="Lato" w:hAnsi="Lato"/>
                          <w:sz w:val="18"/>
                          <w:szCs w:val="18"/>
                        </w:rPr>
                        <w:t>6</w:t>
                      </w:r>
                      <w:r w:rsidRPr="003965DE">
                        <w:rPr>
                          <w:rFonts w:ascii="Lato" w:hAnsi="Lato"/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B72BB0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978176" behindDoc="1" locked="0" layoutInCell="1" allowOverlap="1" wp14:anchorId="4164AD35" wp14:editId="75FA12E8">
                <wp:simplePos x="0" y="0"/>
                <wp:positionH relativeFrom="rightMargin">
                  <wp:posOffset>-5896837</wp:posOffset>
                </wp:positionH>
                <wp:positionV relativeFrom="paragraph">
                  <wp:posOffset>3135247</wp:posOffset>
                </wp:positionV>
                <wp:extent cx="0" cy="215900"/>
                <wp:effectExtent l="76200" t="0" r="57150" b="50800"/>
                <wp:wrapNone/>
                <wp:docPr id="39" name="Straight Arrow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016380" id="Straight Arrow Connector 39" o:spid="_x0000_s1026" type="#_x0000_t32" style="position:absolute;margin-left:-464.3pt;margin-top:246.85pt;width:0;height:17pt;flip:x;z-index:-25033830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B72BB0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843008" behindDoc="0" locked="0" layoutInCell="1" allowOverlap="1" wp14:anchorId="799AA26A" wp14:editId="6FAAD72A">
                <wp:simplePos x="0" y="0"/>
                <wp:positionH relativeFrom="margin">
                  <wp:posOffset>3209026</wp:posOffset>
                </wp:positionH>
                <wp:positionV relativeFrom="paragraph">
                  <wp:posOffset>2272857</wp:posOffset>
                </wp:positionV>
                <wp:extent cx="1449082" cy="862641"/>
                <wp:effectExtent l="0" t="0" r="17780" b="1397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9082" cy="862641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85C2B1F" w14:textId="4BA86740" w:rsidR="00A07A17" w:rsidRPr="003965DE" w:rsidRDefault="00A10004" w:rsidP="00A07A17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(D</w:t>
                            </w:r>
                            <w:r w:rsidR="009266CF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Pr="00A10004"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07A17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Has the debt passed the period of </w:t>
                            </w:r>
                            <w:r w:rsidR="007635AF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limitation</w:t>
                            </w:r>
                            <w:r w:rsidR="00A07A17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 xml:space="preserve"> prescribed in the </w:t>
                            </w:r>
                            <w:r w:rsidR="00A07A17" w:rsidRPr="00A07A17">
                              <w:rPr>
                                <w:rFonts w:ascii="Lato" w:hAnsi="Lato"/>
                                <w:i/>
                                <w:sz w:val="18"/>
                                <w:szCs w:val="18"/>
                              </w:rPr>
                              <w:t>Limitations Act 1981</w:t>
                            </w:r>
                            <w:r w:rsidR="00A07A17" w:rsidRPr="003965DE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9AA26A" id="Text Box 10" o:spid="_x0000_s1076" style="position:absolute;margin-left:252.7pt;margin-top:178.95pt;width:114.1pt;height:67.9pt;z-index:252843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" fillcolor="#e35205" strokecolor="black [1600]">
                <v:stroke joinstyle="miter"/>
                <v:textbox>
                  <w:txbxContent>
                    <w:p w14:paraId="385C2B1F" w14:textId="4BA86740" w:rsidR="00A07A17" w:rsidRPr="003965DE" w:rsidRDefault="00A10004" w:rsidP="00A07A17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(D</w:t>
                      </w:r>
                      <w:r w:rsidR="009266CF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6</w:t>
                      </w:r>
                      <w:r w:rsidRPr="00A10004"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rFonts w:ascii="Lato" w:hAnsi="Lato"/>
                          <w:sz w:val="18"/>
                          <w:szCs w:val="18"/>
                        </w:rPr>
                        <w:t xml:space="preserve"> </w:t>
                      </w:r>
                      <w:r w:rsidR="00A07A17">
                        <w:rPr>
                          <w:rFonts w:ascii="Lato" w:hAnsi="Lato"/>
                          <w:sz w:val="18"/>
                          <w:szCs w:val="18"/>
                        </w:rPr>
                        <w:t xml:space="preserve">Has the debt passed the period of </w:t>
                      </w:r>
                      <w:r w:rsidR="007635AF">
                        <w:rPr>
                          <w:rFonts w:ascii="Lato" w:hAnsi="Lato"/>
                          <w:sz w:val="18"/>
                          <w:szCs w:val="18"/>
                        </w:rPr>
                        <w:t>limitation</w:t>
                      </w:r>
                      <w:r w:rsidR="00A07A17">
                        <w:rPr>
                          <w:rFonts w:ascii="Lato" w:hAnsi="Lato"/>
                          <w:sz w:val="18"/>
                          <w:szCs w:val="18"/>
                        </w:rPr>
                        <w:t xml:space="preserve"> prescribed in the </w:t>
                      </w:r>
                      <w:r w:rsidR="00A07A17" w:rsidRPr="00A07A17">
                        <w:rPr>
                          <w:rFonts w:ascii="Lato" w:hAnsi="Lato"/>
                          <w:i/>
                          <w:sz w:val="18"/>
                          <w:szCs w:val="18"/>
                        </w:rPr>
                        <w:t>Limitations Act 1981</w:t>
                      </w:r>
                      <w:r w:rsidR="00A07A17" w:rsidRPr="003965DE">
                        <w:rPr>
                          <w:rFonts w:ascii="Lato" w:hAnsi="Lato"/>
                          <w:sz w:val="18"/>
                          <w:szCs w:val="18"/>
                        </w:rPr>
                        <w:t>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B72BB0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948480" behindDoc="1" locked="0" layoutInCell="1" allowOverlap="1" wp14:anchorId="7584A29E" wp14:editId="5D778060">
                <wp:simplePos x="0" y="0"/>
                <wp:positionH relativeFrom="margin">
                  <wp:posOffset>3926313</wp:posOffset>
                </wp:positionH>
                <wp:positionV relativeFrom="paragraph">
                  <wp:posOffset>2051781</wp:posOffset>
                </wp:positionV>
                <wp:extent cx="0" cy="216000"/>
                <wp:effectExtent l="76200" t="0" r="57150" b="5080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6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E7F0BF" id="Straight Arrow Connector 9" o:spid="_x0000_s1026" type="#_x0000_t32" style="position:absolute;margin-left:309.15pt;margin-top:161.55pt;width:0;height:17pt;flip:x;z-index:-250368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B72BB0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833792" behindDoc="1" locked="0" layoutInCell="1" allowOverlap="1" wp14:anchorId="2A760545" wp14:editId="0FBDD36C">
                <wp:simplePos x="0" y="0"/>
                <wp:positionH relativeFrom="margin">
                  <wp:posOffset>2173329</wp:posOffset>
                </wp:positionH>
                <wp:positionV relativeFrom="paragraph">
                  <wp:posOffset>2045443</wp:posOffset>
                </wp:positionV>
                <wp:extent cx="0" cy="216000"/>
                <wp:effectExtent l="76200" t="0" r="57150" b="5080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16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0FEFD" id="Straight Arrow Connector 21" o:spid="_x0000_s1026" type="#_x0000_t32" style="position:absolute;margin-left:171.15pt;margin-top:161.05pt;width:0;height:17pt;flip:x;z-index:-250482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" strokecolor="black [3200]">
                <v:stroke endarrow="block" joinstyle="miter"/>
                <w10:wrap anchorx="margin"/>
              </v:shape>
            </w:pict>
          </mc:Fallback>
        </mc:AlternateContent>
      </w:r>
    </w:p>
    <w:sectPr w:rsidR="00B07B14" w:rsidRPr="00D75611" w:rsidSect="00E30CB5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6839" w:h="23814" w:code="8"/>
      <w:pgMar w:top="567" w:right="720" w:bottom="720" w:left="720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956569" w14:textId="77777777" w:rsidR="000A5644" w:rsidRDefault="000A5644" w:rsidP="007332FF">
      <w:r>
        <w:separator/>
      </w:r>
    </w:p>
  </w:endnote>
  <w:endnote w:type="continuationSeparator" w:id="0">
    <w:p w14:paraId="469BD9B9" w14:textId="77777777" w:rsidR="000A5644" w:rsidRDefault="000A5644" w:rsidP="0073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773" w:type="dxa"/>
      <w:tblInd w:w="-56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8505"/>
      <w:gridCol w:w="2268"/>
    </w:tblGrid>
    <w:tr w:rsidR="00983000" w:rsidRPr="00132658" w14:paraId="18047580" w14:textId="77777777" w:rsidTr="002A6F6A">
      <w:trPr>
        <w:cantSplit/>
        <w:trHeight w:hRule="exact" w:val="1400"/>
        <w:tblHeader/>
      </w:trPr>
      <w:tc>
        <w:tcPr>
          <w:tcW w:w="8505" w:type="dxa"/>
          <w:vAlign w:val="center"/>
        </w:tcPr>
        <w:p w14:paraId="32EC4C6D" w14:textId="77777777" w:rsidR="00983000" w:rsidRPr="00705C9D" w:rsidRDefault="00983000" w:rsidP="00B11C67">
          <w:pPr>
            <w:pStyle w:val="NTGFooter1items"/>
            <w:rPr>
              <w:rStyle w:val="NTGFooterDepartmentNameChar"/>
            </w:rPr>
          </w:pPr>
          <w:r>
            <w:rPr>
              <w:rStyle w:val="NTGFooterDepartmentofChar"/>
            </w:rPr>
            <w:t xml:space="preserve">DEPARTMENT OF </w:t>
          </w:r>
          <w:r w:rsidR="005F0B17">
            <w:rPr>
              <w:rStyle w:val="NTGFooterDepartmentNameChar"/>
            </w:rPr>
            <w:t>&lt;</w:t>
          </w:r>
          <w:r w:rsidRPr="00E770C4">
            <w:rPr>
              <w:rStyle w:val="NTGFooterDepartmentNameChar"/>
            </w:rPr>
            <w:t>NAME</w:t>
          </w:r>
          <w:r w:rsidR="005F0B17">
            <w:rPr>
              <w:rStyle w:val="NTGFooterDepartmentNameChar"/>
            </w:rPr>
            <w:t>&gt;</w:t>
          </w:r>
        </w:p>
        <w:p w14:paraId="2E3CC78B" w14:textId="77777777" w:rsidR="00983000" w:rsidRPr="007B5DA2" w:rsidRDefault="005F0B17" w:rsidP="000E342B">
          <w:pPr>
            <w:pStyle w:val="NTGFooter1items"/>
          </w:pPr>
          <w:r>
            <w:rPr>
              <w:rStyle w:val="NTGFooter1itemsChar"/>
            </w:rPr>
            <w:t>&lt;</w:t>
          </w:r>
          <w:r w:rsidR="00983000">
            <w:rPr>
              <w:rStyle w:val="NTGFooter1itemsChar"/>
            </w:rPr>
            <w:t>Date Month Year</w:t>
          </w:r>
          <w:r>
            <w:rPr>
              <w:rStyle w:val="NTGFooter1itemsChar"/>
            </w:rPr>
            <w:t>&gt;</w:t>
          </w:r>
        </w:p>
      </w:tc>
      <w:tc>
        <w:tcPr>
          <w:tcW w:w="2268" w:type="dxa"/>
          <w:vAlign w:val="center"/>
        </w:tcPr>
        <w:p w14:paraId="6CBFE015" w14:textId="68143992" w:rsidR="00983000" w:rsidRPr="00DC1F0F" w:rsidRDefault="00983000" w:rsidP="00B11C67">
          <w:pPr>
            <w:spacing w:after="0"/>
            <w:jc w:val="right"/>
            <w:rPr>
              <w:sz w:val="20"/>
            </w:rPr>
          </w:pPr>
          <w:r w:rsidRPr="00DC1F0F">
            <w:rPr>
              <w:sz w:val="20"/>
            </w:rPr>
            <w:t xml:space="preserve">Page </w:t>
          </w:r>
          <w:r w:rsidRPr="00DC1F0F">
            <w:rPr>
              <w:sz w:val="20"/>
            </w:rPr>
            <w:fldChar w:fldCharType="begin"/>
          </w:r>
          <w:r w:rsidRPr="00DC1F0F">
            <w:rPr>
              <w:sz w:val="20"/>
            </w:rPr>
            <w:instrText xml:space="preserve"> PAGE  \* Arabic  \* MERGEFORMAT </w:instrText>
          </w:r>
          <w:r w:rsidRPr="00DC1F0F">
            <w:rPr>
              <w:sz w:val="20"/>
            </w:rPr>
            <w:fldChar w:fldCharType="separate"/>
          </w:r>
          <w:r w:rsidR="0008765B">
            <w:rPr>
              <w:noProof/>
              <w:sz w:val="20"/>
            </w:rPr>
            <w:t>2</w:t>
          </w:r>
          <w:r w:rsidRPr="00DC1F0F">
            <w:rPr>
              <w:sz w:val="20"/>
            </w:rPr>
            <w:fldChar w:fldCharType="end"/>
          </w:r>
          <w:r w:rsidRPr="00DC1F0F">
            <w:rPr>
              <w:sz w:val="20"/>
            </w:rPr>
            <w:t xml:space="preserve"> of </w:t>
          </w:r>
          <w:r w:rsidRPr="00DC1F0F">
            <w:rPr>
              <w:sz w:val="20"/>
            </w:rPr>
            <w:fldChar w:fldCharType="begin"/>
          </w:r>
          <w:r w:rsidRPr="00DC1F0F">
            <w:rPr>
              <w:sz w:val="20"/>
            </w:rPr>
            <w:instrText xml:space="preserve"> NUMPAGES  \* Arabic  \* MERGEFORMAT </w:instrText>
          </w:r>
          <w:r w:rsidRPr="00DC1F0F">
            <w:rPr>
              <w:sz w:val="20"/>
            </w:rPr>
            <w:fldChar w:fldCharType="separate"/>
          </w:r>
          <w:r w:rsidR="008A56B2">
            <w:rPr>
              <w:noProof/>
              <w:sz w:val="20"/>
            </w:rPr>
            <w:t>1</w:t>
          </w:r>
          <w:r w:rsidRPr="00DC1F0F">
            <w:rPr>
              <w:noProof/>
              <w:sz w:val="20"/>
            </w:rPr>
            <w:fldChar w:fldCharType="end"/>
          </w:r>
        </w:p>
      </w:tc>
    </w:tr>
  </w:tbl>
  <w:p w14:paraId="7E1C6A51" w14:textId="77777777" w:rsidR="00983000" w:rsidRPr="00B11C67" w:rsidRDefault="00983000" w:rsidP="00B11C67">
    <w:pPr>
      <w:pStyle w:val="Footer"/>
      <w:rPr>
        <w:rStyle w:val="NTGFooter2deptpagenumChar"/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5417" w:type="dxa"/>
      <w:tblInd w:w="-56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8505"/>
      <w:gridCol w:w="6912"/>
    </w:tblGrid>
    <w:tr w:rsidR="00983000" w:rsidRPr="00132658" w14:paraId="37CFA474" w14:textId="77777777" w:rsidTr="00EE193A">
      <w:trPr>
        <w:cantSplit/>
        <w:trHeight w:hRule="exact" w:val="1400"/>
        <w:tblHeader/>
      </w:trPr>
      <w:tc>
        <w:tcPr>
          <w:tcW w:w="8505" w:type="dxa"/>
          <w:vAlign w:val="center"/>
        </w:tcPr>
        <w:p w14:paraId="572624F6" w14:textId="77777777" w:rsidR="002A4417" w:rsidRPr="00C209FA" w:rsidRDefault="00C209FA" w:rsidP="0008765B">
          <w:pPr>
            <w:pStyle w:val="NTGFooter1items"/>
            <w:ind w:firstLine="570"/>
            <w:rPr>
              <w:b/>
            </w:rPr>
          </w:pPr>
          <w:r>
            <w:rPr>
              <w:rStyle w:val="NTGFooterDepartmentofChar"/>
            </w:rPr>
            <w:t xml:space="preserve">DEPARTMENT OF </w:t>
          </w:r>
          <w:r w:rsidRPr="00C209FA">
            <w:rPr>
              <w:rStyle w:val="NTGFooterDepartmentofChar"/>
              <w:b/>
            </w:rPr>
            <w:t>TREASURY AND FINANCE</w:t>
          </w:r>
        </w:p>
        <w:p w14:paraId="6D64CB47" w14:textId="3A3C2FC7" w:rsidR="00983000" w:rsidRPr="007B5DA2" w:rsidRDefault="002A4417" w:rsidP="001F2F03">
          <w:pPr>
            <w:pStyle w:val="NTGFooter1items"/>
            <w:ind w:firstLine="570"/>
          </w:pPr>
          <w:r w:rsidRPr="00055781">
            <w:rPr>
              <w:rStyle w:val="NTGFooter1itemsChar"/>
            </w:rPr>
            <w:t xml:space="preserve">Page </w:t>
          </w:r>
          <w:r w:rsidRPr="00055781">
            <w:rPr>
              <w:rStyle w:val="NTGFooter1itemsChar"/>
            </w:rPr>
            <w:fldChar w:fldCharType="begin"/>
          </w:r>
          <w:r w:rsidRPr="00055781">
            <w:rPr>
              <w:rStyle w:val="NTGFooter1itemsChar"/>
            </w:rPr>
            <w:instrText xml:space="preserve"> PAGE  \* Arabic  \* MERGEFORMAT </w:instrText>
          </w:r>
          <w:r w:rsidRPr="00055781">
            <w:rPr>
              <w:rStyle w:val="NTGFooter1itemsChar"/>
            </w:rPr>
            <w:fldChar w:fldCharType="separate"/>
          </w:r>
          <w:r w:rsidR="008A56B2">
            <w:rPr>
              <w:rStyle w:val="NTGFooter1itemsChar"/>
              <w:noProof/>
            </w:rPr>
            <w:t>1</w:t>
          </w:r>
          <w:r w:rsidRPr="00055781">
            <w:rPr>
              <w:rStyle w:val="NTGFooter1itemsChar"/>
            </w:rPr>
            <w:fldChar w:fldCharType="end"/>
          </w:r>
          <w:r w:rsidRPr="00055781">
            <w:rPr>
              <w:rStyle w:val="NTGFooter1itemsChar"/>
            </w:rPr>
            <w:t xml:space="preserve"> of </w:t>
          </w:r>
          <w:r w:rsidRPr="00055781">
            <w:rPr>
              <w:rStyle w:val="NTGFooter1itemsChar"/>
            </w:rPr>
            <w:fldChar w:fldCharType="begin"/>
          </w:r>
          <w:r w:rsidRPr="00055781">
            <w:rPr>
              <w:rStyle w:val="NTGFooter1itemsChar"/>
            </w:rPr>
            <w:instrText xml:space="preserve"> NUMPAGES  \* Arabic  \* MERGEFORMAT </w:instrText>
          </w:r>
          <w:r w:rsidRPr="00055781">
            <w:rPr>
              <w:rStyle w:val="NTGFooter1itemsChar"/>
            </w:rPr>
            <w:fldChar w:fldCharType="separate"/>
          </w:r>
          <w:r w:rsidR="008A56B2">
            <w:rPr>
              <w:rStyle w:val="NTGFooter1itemsChar"/>
              <w:noProof/>
            </w:rPr>
            <w:t>1</w:t>
          </w:r>
          <w:r w:rsidRPr="00055781">
            <w:rPr>
              <w:rStyle w:val="NTGFooter1itemsChar"/>
            </w:rPr>
            <w:fldChar w:fldCharType="end"/>
          </w:r>
          <w:r w:rsidRPr="004338E4">
            <w:tab/>
          </w:r>
          <w:r w:rsidR="001F2F03">
            <w:t>July</w:t>
          </w:r>
          <w:r w:rsidR="001F2F03">
            <w:rPr>
              <w:rStyle w:val="NTGFooter1itemsChar"/>
            </w:rPr>
            <w:t xml:space="preserve"> </w:t>
          </w:r>
          <w:r>
            <w:rPr>
              <w:rStyle w:val="NTGFooter1itemsChar"/>
            </w:rPr>
            <w:t>202</w:t>
          </w:r>
          <w:r w:rsidR="0008765B">
            <w:rPr>
              <w:rStyle w:val="NTGFooter1itemsChar"/>
            </w:rPr>
            <w:t>4</w:t>
          </w:r>
          <w:r w:rsidR="00C209FA">
            <w:rPr>
              <w:rStyle w:val="NTGFooter1itemsChar"/>
            </w:rPr>
            <w:t xml:space="preserve">, Version </w:t>
          </w:r>
          <w:r w:rsidR="00401407">
            <w:rPr>
              <w:rStyle w:val="NTGFooter1itemsChar"/>
            </w:rPr>
            <w:t>1</w:t>
          </w:r>
        </w:p>
      </w:tc>
      <w:tc>
        <w:tcPr>
          <w:tcW w:w="6912" w:type="dxa"/>
          <w:vAlign w:val="center"/>
        </w:tcPr>
        <w:p w14:paraId="4ED761CC" w14:textId="77777777" w:rsidR="00983000" w:rsidRPr="001E14EB" w:rsidRDefault="00983000" w:rsidP="00B606A1">
          <w:pPr>
            <w:spacing w:after="0"/>
            <w:jc w:val="right"/>
          </w:pPr>
        </w:p>
      </w:tc>
    </w:tr>
  </w:tbl>
  <w:p w14:paraId="33E4CBB6" w14:textId="77777777" w:rsidR="00983000" w:rsidRPr="00543BD1" w:rsidRDefault="00983000" w:rsidP="0016153B">
    <w:pPr>
      <w:pStyle w:val="NoSpacing"/>
      <w:spacing w:after="0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4C8115" w14:textId="77777777" w:rsidR="000A5644" w:rsidRDefault="000A5644" w:rsidP="007332FF">
      <w:r>
        <w:separator/>
      </w:r>
    </w:p>
  </w:footnote>
  <w:footnote w:type="continuationSeparator" w:id="0">
    <w:p w14:paraId="044B24FB" w14:textId="77777777" w:rsidR="000A5644" w:rsidRDefault="000A5644" w:rsidP="00733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865AB5" w14:textId="4E54DB6D" w:rsidR="007F7A97" w:rsidRDefault="007F7A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2F7037" w14:textId="2872D2AB" w:rsidR="00983000" w:rsidRDefault="00983000" w:rsidP="002926BC">
    <w:pPr>
      <w:pStyle w:val="Header"/>
      <w:tabs>
        <w:tab w:val="clear" w:pos="9026"/>
      </w:tabs>
      <w:ind w:right="-568"/>
    </w:pPr>
  </w:p>
  <w:sdt>
    <w:sdtPr>
      <w:alias w:val="Title"/>
      <w:tag w:val=""/>
      <w:id w:val="1595901116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7B9011B" w14:textId="2A575625" w:rsidR="00983000" w:rsidRDefault="00216C37" w:rsidP="002926BC">
        <w:pPr>
          <w:pStyle w:val="Header"/>
          <w:tabs>
            <w:tab w:val="clear" w:pos="9026"/>
          </w:tabs>
          <w:ind w:right="-568"/>
        </w:pPr>
        <w:r>
          <w:t>Appendix B.2 – Recovery of money: stage 2</w: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B5E73" w14:textId="5335B45B" w:rsidR="00983000" w:rsidRPr="00BE19E3" w:rsidRDefault="008A56B2" w:rsidP="0050530C">
    <w:pPr>
      <w:pStyle w:val="Title"/>
      <w:rPr>
        <w:rFonts w:ascii="Lato" w:hAnsi="Lato"/>
        <w:color w:val="1F1F5F"/>
      </w:rPr>
    </w:pPr>
    <w:sdt>
      <w:sdtPr>
        <w:rPr>
          <w:rFonts w:ascii="Lato" w:hAnsi="Lato"/>
          <w:color w:val="1F1F5F"/>
        </w:rPr>
        <w:alias w:val="Title"/>
        <w:tag w:val=""/>
        <w:id w:val="-1028412562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216C37">
          <w:rPr>
            <w:rFonts w:ascii="Lato" w:hAnsi="Lato"/>
            <w:color w:val="1F1F5F"/>
          </w:rPr>
          <w:t>Appendix B.2 – Recovery of money: stage 2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09806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4E204C"/>
    <w:multiLevelType w:val="hybridMultilevel"/>
    <w:tmpl w:val="B5FAC9AA"/>
    <w:lvl w:ilvl="0" w:tplc="354E530E">
      <w:start w:val="1"/>
      <w:numFmt w:val="lowerRoman"/>
      <w:lvlText w:val="%1."/>
      <w:lvlJc w:val="left"/>
      <w:pPr>
        <w:ind w:left="1996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356" w:hanging="360"/>
      </w:pPr>
    </w:lvl>
    <w:lvl w:ilvl="2" w:tplc="0C09001B" w:tentative="1">
      <w:start w:val="1"/>
      <w:numFmt w:val="lowerRoman"/>
      <w:lvlText w:val="%3."/>
      <w:lvlJc w:val="right"/>
      <w:pPr>
        <w:ind w:left="3076" w:hanging="180"/>
      </w:pPr>
    </w:lvl>
    <w:lvl w:ilvl="3" w:tplc="0C09000F" w:tentative="1">
      <w:start w:val="1"/>
      <w:numFmt w:val="decimal"/>
      <w:lvlText w:val="%4."/>
      <w:lvlJc w:val="left"/>
      <w:pPr>
        <w:ind w:left="3796" w:hanging="360"/>
      </w:pPr>
    </w:lvl>
    <w:lvl w:ilvl="4" w:tplc="0C090019" w:tentative="1">
      <w:start w:val="1"/>
      <w:numFmt w:val="lowerLetter"/>
      <w:lvlText w:val="%5."/>
      <w:lvlJc w:val="left"/>
      <w:pPr>
        <w:ind w:left="4516" w:hanging="360"/>
      </w:pPr>
    </w:lvl>
    <w:lvl w:ilvl="5" w:tplc="0C09001B" w:tentative="1">
      <w:start w:val="1"/>
      <w:numFmt w:val="lowerRoman"/>
      <w:lvlText w:val="%6."/>
      <w:lvlJc w:val="right"/>
      <w:pPr>
        <w:ind w:left="5236" w:hanging="180"/>
      </w:pPr>
    </w:lvl>
    <w:lvl w:ilvl="6" w:tplc="0C09000F" w:tentative="1">
      <w:start w:val="1"/>
      <w:numFmt w:val="decimal"/>
      <w:lvlText w:val="%7."/>
      <w:lvlJc w:val="left"/>
      <w:pPr>
        <w:ind w:left="5956" w:hanging="360"/>
      </w:pPr>
    </w:lvl>
    <w:lvl w:ilvl="7" w:tplc="0C090019" w:tentative="1">
      <w:start w:val="1"/>
      <w:numFmt w:val="lowerLetter"/>
      <w:lvlText w:val="%8."/>
      <w:lvlJc w:val="left"/>
      <w:pPr>
        <w:ind w:left="6676" w:hanging="360"/>
      </w:pPr>
    </w:lvl>
    <w:lvl w:ilvl="8" w:tplc="0C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 w15:restartNumberingAfterBreak="0">
    <w:nsid w:val="0B7245D0"/>
    <w:multiLevelType w:val="multilevel"/>
    <w:tmpl w:val="0C78A7AC"/>
    <w:name w:val="NTG Table Bullet List322"/>
    <w:numStyleLink w:val="Tablebulletlist"/>
  </w:abstractNum>
  <w:abstractNum w:abstractNumId="3" w15:restartNumberingAfterBreak="0">
    <w:nsid w:val="0F195B3C"/>
    <w:multiLevelType w:val="multilevel"/>
    <w:tmpl w:val="3928FD02"/>
    <w:name w:val="NTG Table Bullet List3322222"/>
    <w:numStyleLink w:val="Bulletlist"/>
  </w:abstractNum>
  <w:abstractNum w:abstractNumId="4" w15:restartNumberingAfterBreak="0">
    <w:nsid w:val="0FEF020E"/>
    <w:multiLevelType w:val="hybridMultilevel"/>
    <w:tmpl w:val="F3EE9B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244A1"/>
    <w:multiLevelType w:val="multilevel"/>
    <w:tmpl w:val="0C78A7AC"/>
    <w:name w:val="NTG Table Bullet List332"/>
    <w:numStyleLink w:val="Tablebulletlist"/>
  </w:abstractNum>
  <w:abstractNum w:abstractNumId="6" w15:restartNumberingAfterBreak="0">
    <w:nsid w:val="1012237B"/>
    <w:multiLevelType w:val="multilevel"/>
    <w:tmpl w:val="0C78A7AC"/>
    <w:name w:val="NTG Table Bullet List32"/>
    <w:numStyleLink w:val="Tablebulletlist"/>
  </w:abstractNum>
  <w:abstractNum w:abstractNumId="7" w15:restartNumberingAfterBreak="0">
    <w:nsid w:val="12A1594F"/>
    <w:multiLevelType w:val="multilevel"/>
    <w:tmpl w:val="D4B0E6AE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ind w:left="1305" w:hanging="454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left"/>
      <w:pPr>
        <w:ind w:left="1759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13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67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12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5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029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483" w:hanging="454"/>
      </w:pPr>
      <w:rPr>
        <w:rFonts w:hint="default"/>
      </w:rPr>
    </w:lvl>
  </w:abstractNum>
  <w:abstractNum w:abstractNumId="8" w15:restartNumberingAfterBreak="0">
    <w:nsid w:val="13736595"/>
    <w:multiLevelType w:val="hybridMultilevel"/>
    <w:tmpl w:val="A5A68472"/>
    <w:lvl w:ilvl="0" w:tplc="11F41B9E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E93577"/>
    <w:multiLevelType w:val="multilevel"/>
    <w:tmpl w:val="4E6AC8F6"/>
    <w:name w:val="NTG Table Bullet List33222222"/>
    <w:numStyleLink w:val="Numberlist"/>
  </w:abstractNum>
  <w:abstractNum w:abstractNumId="10" w15:restartNumberingAfterBreak="0">
    <w:nsid w:val="176A7676"/>
    <w:multiLevelType w:val="multilevel"/>
    <w:tmpl w:val="9B4E8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8A646F0"/>
    <w:multiLevelType w:val="hybridMultilevel"/>
    <w:tmpl w:val="63CC1C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D26C06"/>
    <w:multiLevelType w:val="multilevel"/>
    <w:tmpl w:val="3E5E177A"/>
    <w:name w:val="NTG Table Bullet List33222222222222222"/>
    <w:numStyleLink w:val="Tablenumberlist"/>
  </w:abstractNum>
  <w:abstractNum w:abstractNumId="13" w15:restartNumberingAfterBreak="0">
    <w:nsid w:val="19533A06"/>
    <w:multiLevelType w:val="multilevel"/>
    <w:tmpl w:val="3928FD02"/>
    <w:name w:val="NTG Table Bullet List3222"/>
    <w:numStyleLink w:val="Bulletlist"/>
  </w:abstractNum>
  <w:abstractNum w:abstractNumId="14" w15:restartNumberingAfterBreak="0">
    <w:nsid w:val="19AE65C9"/>
    <w:multiLevelType w:val="multilevel"/>
    <w:tmpl w:val="39746A98"/>
    <w:lvl w:ilvl="0">
      <w:start w:val="1"/>
      <w:numFmt w:val="decimal"/>
      <w:pStyle w:val="Tablenumberlistlevel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Tablenumberlistlevel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Tablenumberlistlevel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Tablenumberlistlevel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Tablenumberlistlevel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Tablenumberlistlevel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Tablenumberlistlevel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Tablenumberlistlevel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Tablenumberlistlevel9"/>
      <w:lvlText w:val="%9."/>
      <w:lvlJc w:val="left"/>
      <w:pPr>
        <w:ind w:left="2552" w:hanging="284"/>
      </w:pPr>
      <w:rPr>
        <w:rFonts w:hint="default"/>
      </w:rPr>
    </w:lvl>
  </w:abstractNum>
  <w:abstractNum w:abstractNumId="15" w15:restartNumberingAfterBreak="0">
    <w:nsid w:val="1ACF294D"/>
    <w:multiLevelType w:val="hybridMultilevel"/>
    <w:tmpl w:val="4C9698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26429D"/>
    <w:multiLevelType w:val="multilevel"/>
    <w:tmpl w:val="3E5E177A"/>
    <w:name w:val="NTG Table Bullet List33222222222"/>
    <w:numStyleLink w:val="Tablenumberlist"/>
  </w:abstractNum>
  <w:abstractNum w:abstractNumId="17" w15:restartNumberingAfterBreak="0">
    <w:nsid w:val="1B86276C"/>
    <w:multiLevelType w:val="multilevel"/>
    <w:tmpl w:val="3928FD02"/>
    <w:name w:val="NTG Table Bullet List32223"/>
    <w:numStyleLink w:val="Bulletlist"/>
  </w:abstractNum>
  <w:abstractNum w:abstractNumId="18" w15:restartNumberingAfterBreak="0">
    <w:nsid w:val="1BD5631E"/>
    <w:multiLevelType w:val="hybridMultilevel"/>
    <w:tmpl w:val="3F40E3A2"/>
    <w:lvl w:ilvl="0" w:tplc="43B04390">
      <w:numFmt w:val="bullet"/>
      <w:lvlText w:val="-"/>
      <w:lvlJc w:val="left"/>
      <w:pPr>
        <w:ind w:left="360" w:hanging="360"/>
      </w:pPr>
      <w:rPr>
        <w:rFonts w:ascii="Lato" w:eastAsia="Calibri" w:hAnsi="Lato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C2B5570"/>
    <w:multiLevelType w:val="multilevel"/>
    <w:tmpl w:val="F36AD9F6"/>
    <w:numStyleLink w:val="NTGTableList"/>
  </w:abstractNum>
  <w:abstractNum w:abstractNumId="20" w15:restartNumberingAfterBreak="0">
    <w:nsid w:val="1D0744AE"/>
    <w:multiLevelType w:val="multilevel"/>
    <w:tmpl w:val="3E5E177A"/>
    <w:name w:val="NTG Table Bullet List3222322"/>
    <w:numStyleLink w:val="Tablenumberlist"/>
  </w:abstractNum>
  <w:abstractNum w:abstractNumId="21" w15:restartNumberingAfterBreak="0">
    <w:nsid w:val="206C0258"/>
    <w:multiLevelType w:val="multilevel"/>
    <w:tmpl w:val="277409E6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305" w:hanging="454"/>
      </w:pPr>
      <w:rPr>
        <w:rFonts w:ascii="Symbol" w:hAnsi="Symbol" w:hint="default"/>
      </w:rPr>
    </w:lvl>
    <w:lvl w:ilvl="2">
      <w:start w:val="1"/>
      <w:numFmt w:val="lowerRoman"/>
      <w:lvlText w:val="%3."/>
      <w:lvlJc w:val="left"/>
      <w:pPr>
        <w:ind w:left="1759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13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67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12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5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029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483" w:hanging="454"/>
      </w:pPr>
      <w:rPr>
        <w:rFonts w:hint="default"/>
      </w:rPr>
    </w:lvl>
  </w:abstractNum>
  <w:abstractNum w:abstractNumId="22" w15:restartNumberingAfterBreak="0">
    <w:nsid w:val="22182E8A"/>
    <w:multiLevelType w:val="multilevel"/>
    <w:tmpl w:val="4E6AC8F6"/>
    <w:styleLink w:val="Numberlist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23" w15:restartNumberingAfterBreak="0">
    <w:nsid w:val="233C7864"/>
    <w:multiLevelType w:val="hybridMultilevel"/>
    <w:tmpl w:val="73481762"/>
    <w:lvl w:ilvl="0" w:tplc="0C090019">
      <w:start w:val="1"/>
      <w:numFmt w:val="lowerLetter"/>
      <w:lvlText w:val="%1."/>
      <w:lvlJc w:val="left"/>
      <w:pPr>
        <w:ind w:left="1077" w:hanging="360"/>
      </w:pPr>
    </w:lvl>
    <w:lvl w:ilvl="1" w:tplc="0C090019">
      <w:start w:val="1"/>
      <w:numFmt w:val="lowerLetter"/>
      <w:lvlText w:val="%2."/>
      <w:lvlJc w:val="left"/>
      <w:pPr>
        <w:ind w:left="1797" w:hanging="360"/>
      </w:pPr>
    </w:lvl>
    <w:lvl w:ilvl="2" w:tplc="0C09001B" w:tentative="1">
      <w:start w:val="1"/>
      <w:numFmt w:val="lowerRoman"/>
      <w:lvlText w:val="%3."/>
      <w:lvlJc w:val="right"/>
      <w:pPr>
        <w:ind w:left="2517" w:hanging="180"/>
      </w:pPr>
    </w:lvl>
    <w:lvl w:ilvl="3" w:tplc="0C09000F" w:tentative="1">
      <w:start w:val="1"/>
      <w:numFmt w:val="decimal"/>
      <w:lvlText w:val="%4."/>
      <w:lvlJc w:val="left"/>
      <w:pPr>
        <w:ind w:left="3237" w:hanging="360"/>
      </w:pPr>
    </w:lvl>
    <w:lvl w:ilvl="4" w:tplc="0C090019" w:tentative="1">
      <w:start w:val="1"/>
      <w:numFmt w:val="lowerLetter"/>
      <w:lvlText w:val="%5."/>
      <w:lvlJc w:val="left"/>
      <w:pPr>
        <w:ind w:left="3957" w:hanging="360"/>
      </w:pPr>
    </w:lvl>
    <w:lvl w:ilvl="5" w:tplc="0C09001B" w:tentative="1">
      <w:start w:val="1"/>
      <w:numFmt w:val="lowerRoman"/>
      <w:lvlText w:val="%6."/>
      <w:lvlJc w:val="right"/>
      <w:pPr>
        <w:ind w:left="4677" w:hanging="180"/>
      </w:pPr>
    </w:lvl>
    <w:lvl w:ilvl="6" w:tplc="0C09000F" w:tentative="1">
      <w:start w:val="1"/>
      <w:numFmt w:val="decimal"/>
      <w:lvlText w:val="%7."/>
      <w:lvlJc w:val="left"/>
      <w:pPr>
        <w:ind w:left="5397" w:hanging="360"/>
      </w:pPr>
    </w:lvl>
    <w:lvl w:ilvl="7" w:tplc="0C090019" w:tentative="1">
      <w:start w:val="1"/>
      <w:numFmt w:val="lowerLetter"/>
      <w:lvlText w:val="%8."/>
      <w:lvlJc w:val="left"/>
      <w:pPr>
        <w:ind w:left="6117" w:hanging="360"/>
      </w:pPr>
    </w:lvl>
    <w:lvl w:ilvl="8" w:tplc="0C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272E3F76"/>
    <w:multiLevelType w:val="multilevel"/>
    <w:tmpl w:val="3E5E177A"/>
    <w:name w:val="NTG Table Bullet List3322"/>
    <w:numStyleLink w:val="Tablenumberlist"/>
  </w:abstractNum>
  <w:abstractNum w:abstractNumId="25" w15:restartNumberingAfterBreak="0">
    <w:nsid w:val="27CE4608"/>
    <w:multiLevelType w:val="multilevel"/>
    <w:tmpl w:val="3E5E177A"/>
    <w:name w:val="NTG Table Bullet List33222"/>
    <w:numStyleLink w:val="Tablenumberlist"/>
  </w:abstractNum>
  <w:abstractNum w:abstractNumId="26" w15:restartNumberingAfterBreak="0">
    <w:nsid w:val="27D83E4D"/>
    <w:multiLevelType w:val="multilevel"/>
    <w:tmpl w:val="3928FD02"/>
    <w:numStyleLink w:val="Bulletlist"/>
  </w:abstractNum>
  <w:abstractNum w:abstractNumId="27" w15:restartNumberingAfterBreak="0">
    <w:nsid w:val="2A066B6D"/>
    <w:multiLevelType w:val="hybridMultilevel"/>
    <w:tmpl w:val="201069E4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A59584B"/>
    <w:multiLevelType w:val="multilevel"/>
    <w:tmpl w:val="F36AD9F6"/>
    <w:styleLink w:val="NTGTableList"/>
    <w:lvl w:ilvl="0">
      <w:start w:val="1"/>
      <w:numFmt w:val="bullet"/>
      <w:pStyle w:val="NTGTableBulletList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NTGTableBulletList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NTGTableBulletList3"/>
      <w:lvlText w:val=""/>
      <w:lvlJc w:val="left"/>
      <w:pPr>
        <w:ind w:left="851" w:hanging="284"/>
      </w:pPr>
      <w:rPr>
        <w:rFonts w:ascii="Wingdings" w:hAnsi="Wingdings" w:hint="default"/>
      </w:rPr>
    </w:lvl>
    <w:lvl w:ilvl="3">
      <w:start w:val="1"/>
      <w:numFmt w:val="bullet"/>
      <w:pStyle w:val="NTGTableBulletList4"/>
      <w:lvlText w:val=""/>
      <w:lvlJc w:val="left"/>
      <w:pPr>
        <w:ind w:left="1134" w:hanging="283"/>
      </w:pPr>
      <w:rPr>
        <w:rFonts w:ascii="Wingdings" w:hAnsi="Wingdings" w:hint="default"/>
      </w:rPr>
    </w:lvl>
    <w:lvl w:ilvl="4">
      <w:start w:val="1"/>
      <w:numFmt w:val="bullet"/>
      <w:pStyle w:val="NTGTableBulletList5"/>
      <w:lvlText w:val=""/>
      <w:lvlJc w:val="left"/>
      <w:pPr>
        <w:ind w:left="1418" w:hanging="284"/>
      </w:pPr>
      <w:rPr>
        <w:rFonts w:ascii="Symbol" w:hAnsi="Symbol" w:hint="default"/>
      </w:rPr>
    </w:lvl>
    <w:lvl w:ilvl="5">
      <w:start w:val="1"/>
      <w:numFmt w:val="bullet"/>
      <w:pStyle w:val="NTGTableBulletList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NTGTableBulletList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NTGTableBulletList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NTGTableBulletList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29" w15:restartNumberingAfterBreak="0">
    <w:nsid w:val="2D392732"/>
    <w:multiLevelType w:val="multilevel"/>
    <w:tmpl w:val="3E5E177A"/>
    <w:name w:val="NTG Table Bullet List322232"/>
    <w:styleLink w:val="Tablenumberlist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30" w15:restartNumberingAfterBreak="0">
    <w:nsid w:val="2E693641"/>
    <w:multiLevelType w:val="multilevel"/>
    <w:tmpl w:val="3E5E177A"/>
    <w:name w:val="NTG Table Bullet List33"/>
    <w:numStyleLink w:val="Tablenumberlist"/>
  </w:abstractNum>
  <w:abstractNum w:abstractNumId="31" w15:restartNumberingAfterBreak="0">
    <w:nsid w:val="2EB75C80"/>
    <w:multiLevelType w:val="hybridMultilevel"/>
    <w:tmpl w:val="BE36914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EF077BC"/>
    <w:multiLevelType w:val="multilevel"/>
    <w:tmpl w:val="0C78A7AC"/>
    <w:name w:val="NTG Table Bullet List33222222222222222222"/>
    <w:numStyleLink w:val="Tablebulletlist"/>
  </w:abstractNum>
  <w:abstractNum w:abstractNumId="33" w15:restartNumberingAfterBreak="0">
    <w:nsid w:val="32DF44DA"/>
    <w:multiLevelType w:val="multilevel"/>
    <w:tmpl w:val="3E5E177A"/>
    <w:name w:val="NTG Table Bullet List3222323"/>
    <w:numStyleLink w:val="Tablenumberlist"/>
  </w:abstractNum>
  <w:abstractNum w:abstractNumId="34" w15:restartNumberingAfterBreak="0">
    <w:nsid w:val="33DB14EA"/>
    <w:multiLevelType w:val="hybridMultilevel"/>
    <w:tmpl w:val="FAAC5902"/>
    <w:lvl w:ilvl="0" w:tplc="0C09001B">
      <w:start w:val="1"/>
      <w:numFmt w:val="lowerRoman"/>
      <w:lvlText w:val="%1."/>
      <w:lvlJc w:val="right"/>
      <w:pPr>
        <w:ind w:left="1429" w:hanging="360"/>
      </w:pPr>
    </w:lvl>
    <w:lvl w:ilvl="1" w:tplc="0C090019" w:tentative="1">
      <w:start w:val="1"/>
      <w:numFmt w:val="lowerLetter"/>
      <w:lvlText w:val="%2."/>
      <w:lvlJc w:val="left"/>
      <w:pPr>
        <w:ind w:left="2149" w:hanging="360"/>
      </w:pPr>
    </w:lvl>
    <w:lvl w:ilvl="2" w:tplc="0C09001B" w:tentative="1">
      <w:start w:val="1"/>
      <w:numFmt w:val="lowerRoman"/>
      <w:lvlText w:val="%3."/>
      <w:lvlJc w:val="right"/>
      <w:pPr>
        <w:ind w:left="2869" w:hanging="180"/>
      </w:pPr>
    </w:lvl>
    <w:lvl w:ilvl="3" w:tplc="0C09000F" w:tentative="1">
      <w:start w:val="1"/>
      <w:numFmt w:val="decimal"/>
      <w:lvlText w:val="%4."/>
      <w:lvlJc w:val="left"/>
      <w:pPr>
        <w:ind w:left="3589" w:hanging="360"/>
      </w:pPr>
    </w:lvl>
    <w:lvl w:ilvl="4" w:tplc="0C090019" w:tentative="1">
      <w:start w:val="1"/>
      <w:numFmt w:val="lowerLetter"/>
      <w:lvlText w:val="%5."/>
      <w:lvlJc w:val="left"/>
      <w:pPr>
        <w:ind w:left="4309" w:hanging="360"/>
      </w:pPr>
    </w:lvl>
    <w:lvl w:ilvl="5" w:tplc="0C09001B" w:tentative="1">
      <w:start w:val="1"/>
      <w:numFmt w:val="lowerRoman"/>
      <w:lvlText w:val="%6."/>
      <w:lvlJc w:val="right"/>
      <w:pPr>
        <w:ind w:left="5029" w:hanging="180"/>
      </w:pPr>
    </w:lvl>
    <w:lvl w:ilvl="6" w:tplc="0C09000F" w:tentative="1">
      <w:start w:val="1"/>
      <w:numFmt w:val="decimal"/>
      <w:lvlText w:val="%7."/>
      <w:lvlJc w:val="left"/>
      <w:pPr>
        <w:ind w:left="5749" w:hanging="360"/>
      </w:pPr>
    </w:lvl>
    <w:lvl w:ilvl="7" w:tplc="0C090019" w:tentative="1">
      <w:start w:val="1"/>
      <w:numFmt w:val="lowerLetter"/>
      <w:lvlText w:val="%8."/>
      <w:lvlJc w:val="left"/>
      <w:pPr>
        <w:ind w:left="6469" w:hanging="360"/>
      </w:pPr>
    </w:lvl>
    <w:lvl w:ilvl="8" w:tplc="0C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35261ECA"/>
    <w:multiLevelType w:val="hybridMultilevel"/>
    <w:tmpl w:val="563ED8F4"/>
    <w:lvl w:ilvl="0" w:tplc="E932BD78">
      <w:start w:val="1"/>
      <w:numFmt w:val="lowerRoman"/>
      <w:lvlText w:val="%1."/>
      <w:lvlJc w:val="right"/>
      <w:pPr>
        <w:ind w:left="1077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797" w:hanging="360"/>
      </w:pPr>
    </w:lvl>
    <w:lvl w:ilvl="2" w:tplc="0C09001B" w:tentative="1">
      <w:start w:val="1"/>
      <w:numFmt w:val="lowerRoman"/>
      <w:lvlText w:val="%3."/>
      <w:lvlJc w:val="right"/>
      <w:pPr>
        <w:ind w:left="2517" w:hanging="180"/>
      </w:pPr>
    </w:lvl>
    <w:lvl w:ilvl="3" w:tplc="0C09000F" w:tentative="1">
      <w:start w:val="1"/>
      <w:numFmt w:val="decimal"/>
      <w:lvlText w:val="%4."/>
      <w:lvlJc w:val="left"/>
      <w:pPr>
        <w:ind w:left="3237" w:hanging="360"/>
      </w:pPr>
    </w:lvl>
    <w:lvl w:ilvl="4" w:tplc="0C090019" w:tentative="1">
      <w:start w:val="1"/>
      <w:numFmt w:val="lowerLetter"/>
      <w:lvlText w:val="%5."/>
      <w:lvlJc w:val="left"/>
      <w:pPr>
        <w:ind w:left="3957" w:hanging="360"/>
      </w:pPr>
    </w:lvl>
    <w:lvl w:ilvl="5" w:tplc="0C09001B" w:tentative="1">
      <w:start w:val="1"/>
      <w:numFmt w:val="lowerRoman"/>
      <w:lvlText w:val="%6."/>
      <w:lvlJc w:val="right"/>
      <w:pPr>
        <w:ind w:left="4677" w:hanging="180"/>
      </w:pPr>
    </w:lvl>
    <w:lvl w:ilvl="6" w:tplc="0C09000F" w:tentative="1">
      <w:start w:val="1"/>
      <w:numFmt w:val="decimal"/>
      <w:lvlText w:val="%7."/>
      <w:lvlJc w:val="left"/>
      <w:pPr>
        <w:ind w:left="5397" w:hanging="360"/>
      </w:pPr>
    </w:lvl>
    <w:lvl w:ilvl="7" w:tplc="0C090019" w:tentative="1">
      <w:start w:val="1"/>
      <w:numFmt w:val="lowerLetter"/>
      <w:lvlText w:val="%8."/>
      <w:lvlJc w:val="left"/>
      <w:pPr>
        <w:ind w:left="6117" w:hanging="360"/>
      </w:pPr>
    </w:lvl>
    <w:lvl w:ilvl="8" w:tplc="0C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6" w15:restartNumberingAfterBreak="0">
    <w:nsid w:val="36744DFA"/>
    <w:multiLevelType w:val="multilevel"/>
    <w:tmpl w:val="3928FD02"/>
    <w:styleLink w:val="Bulletlist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pStyle w:val="ListBullet5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37" w15:restartNumberingAfterBreak="0">
    <w:nsid w:val="3BE61945"/>
    <w:multiLevelType w:val="multilevel"/>
    <w:tmpl w:val="3928FD02"/>
    <w:name w:val="NTG Table Bullet List332222222222222222"/>
    <w:numStyleLink w:val="Bulletlist"/>
  </w:abstractNum>
  <w:abstractNum w:abstractNumId="38" w15:restartNumberingAfterBreak="0">
    <w:nsid w:val="3C636783"/>
    <w:multiLevelType w:val="hybridMultilevel"/>
    <w:tmpl w:val="A2F04AA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0E782C"/>
    <w:multiLevelType w:val="hybridMultilevel"/>
    <w:tmpl w:val="1180AB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3B31DB"/>
    <w:multiLevelType w:val="hybridMultilevel"/>
    <w:tmpl w:val="CF243E2E"/>
    <w:lvl w:ilvl="0" w:tplc="F0024372">
      <w:numFmt w:val="bullet"/>
      <w:lvlText w:val="-"/>
      <w:lvlJc w:val="left"/>
      <w:pPr>
        <w:ind w:left="720" w:hanging="360"/>
      </w:pPr>
      <w:rPr>
        <w:rFonts w:ascii="Lato" w:eastAsia="Calibri" w:hAnsi="Lato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8B4474"/>
    <w:multiLevelType w:val="multilevel"/>
    <w:tmpl w:val="4E6AC8F6"/>
    <w:lvl w:ilvl="0">
      <w:start w:val="1"/>
      <w:numFmt w:val="decimal"/>
      <w:lvlText w:val="%1."/>
      <w:lvlJc w:val="left"/>
      <w:pPr>
        <w:ind w:left="2768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5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42" w15:restartNumberingAfterBreak="0">
    <w:nsid w:val="421261AF"/>
    <w:multiLevelType w:val="hybridMultilevel"/>
    <w:tmpl w:val="9D4E3024"/>
    <w:lvl w:ilvl="0" w:tplc="0C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5534EF8"/>
    <w:multiLevelType w:val="hybridMultilevel"/>
    <w:tmpl w:val="9182B9EC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C5EECF4E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2C50DD"/>
    <w:multiLevelType w:val="hybridMultilevel"/>
    <w:tmpl w:val="E9F2A3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9FD3A20"/>
    <w:multiLevelType w:val="multilevel"/>
    <w:tmpl w:val="3E5E177A"/>
    <w:name w:val="NTG Table Bullet List3322222222222"/>
    <w:numStyleLink w:val="Tablenumberlist"/>
  </w:abstractNum>
  <w:abstractNum w:abstractNumId="46" w15:restartNumberingAfterBreak="0">
    <w:nsid w:val="4BB76081"/>
    <w:multiLevelType w:val="multilevel"/>
    <w:tmpl w:val="0C78A7AC"/>
    <w:styleLink w:val="Tablebulletlist"/>
    <w:lvl w:ilvl="0">
      <w:start w:val="1"/>
      <w:numFmt w:val="bullet"/>
      <w:pStyle w:val="Tablebulletlistlevel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Tablebulletlistlevel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Tablebulletlistlevel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Tablebulletlistlevel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Tablebulletlistlevel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Tablebulletlistlevel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Tablebulletlistlevel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Tablebulletlistlevel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Tablebulletlistlevel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47" w15:restartNumberingAfterBreak="0">
    <w:nsid w:val="4D5634AF"/>
    <w:multiLevelType w:val="multilevel"/>
    <w:tmpl w:val="2BBEA3BA"/>
    <w:name w:val="NTG Table Bullet 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48" w15:restartNumberingAfterBreak="0">
    <w:nsid w:val="4D90555D"/>
    <w:multiLevelType w:val="multilevel"/>
    <w:tmpl w:val="4E6AC8F6"/>
    <w:styleLink w:val="NTGStandardNumList"/>
    <w:lvl w:ilvl="0">
      <w:start w:val="1"/>
      <w:numFmt w:val="decimal"/>
      <w:lvlText w:val="%1."/>
      <w:lvlJc w:val="left"/>
      <w:pPr>
        <w:ind w:left="2768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5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49" w15:restartNumberingAfterBreak="0">
    <w:nsid w:val="4E084FF5"/>
    <w:multiLevelType w:val="hybridMultilevel"/>
    <w:tmpl w:val="5768B49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AD74FD"/>
    <w:multiLevelType w:val="hybridMultilevel"/>
    <w:tmpl w:val="C820FA76"/>
    <w:lvl w:ilvl="0" w:tplc="11F41B9E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842BC6"/>
    <w:multiLevelType w:val="multilevel"/>
    <w:tmpl w:val="0C78A7AC"/>
    <w:numStyleLink w:val="Tablebulletlist"/>
  </w:abstractNum>
  <w:abstractNum w:abstractNumId="52" w15:restartNumberingAfterBreak="0">
    <w:nsid w:val="54D23F9E"/>
    <w:multiLevelType w:val="multilevel"/>
    <w:tmpl w:val="2BBEA3BA"/>
    <w:name w:val="NTG Table Bullet List322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53" w15:restartNumberingAfterBreak="0">
    <w:nsid w:val="56DA2CAE"/>
    <w:multiLevelType w:val="multilevel"/>
    <w:tmpl w:val="3E5E177A"/>
    <w:name w:val="NTG Table Bullet List332222222222222"/>
    <w:numStyleLink w:val="Tablenumberlist"/>
  </w:abstractNum>
  <w:abstractNum w:abstractNumId="54" w15:restartNumberingAfterBreak="0">
    <w:nsid w:val="583359D9"/>
    <w:multiLevelType w:val="multilevel"/>
    <w:tmpl w:val="3E5E177A"/>
    <w:name w:val="NTG Table Bullet List332222222"/>
    <w:numStyleLink w:val="Tablenumberlist"/>
  </w:abstractNum>
  <w:abstractNum w:abstractNumId="55" w15:restartNumberingAfterBreak="0">
    <w:nsid w:val="5B9A5FFE"/>
    <w:multiLevelType w:val="multilevel"/>
    <w:tmpl w:val="0C78A7AC"/>
    <w:name w:val="NTG Table Bullet List33222222222222"/>
    <w:numStyleLink w:val="Tablebulletlist"/>
  </w:abstractNum>
  <w:abstractNum w:abstractNumId="56" w15:restartNumberingAfterBreak="0">
    <w:nsid w:val="5D014AB1"/>
    <w:multiLevelType w:val="hybridMultilevel"/>
    <w:tmpl w:val="4080E2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D444259"/>
    <w:multiLevelType w:val="multilevel"/>
    <w:tmpl w:val="0C78A7AC"/>
    <w:name w:val="NTG Table Bullet List332222"/>
    <w:numStyleLink w:val="Tablebulletlist"/>
  </w:abstractNum>
  <w:abstractNum w:abstractNumId="58" w15:restartNumberingAfterBreak="0">
    <w:nsid w:val="610A7CEA"/>
    <w:multiLevelType w:val="hybridMultilevel"/>
    <w:tmpl w:val="F9D4E7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9262556"/>
    <w:multiLevelType w:val="multilevel"/>
    <w:tmpl w:val="3E5E177A"/>
    <w:name w:val="NTG Table Bullet List3322222222222222"/>
    <w:numStyleLink w:val="Tablenumberlist"/>
  </w:abstractNum>
  <w:abstractNum w:abstractNumId="60" w15:restartNumberingAfterBreak="0">
    <w:nsid w:val="69373B5D"/>
    <w:multiLevelType w:val="hybridMultilevel"/>
    <w:tmpl w:val="54665F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A353C18"/>
    <w:multiLevelType w:val="hybridMultilevel"/>
    <w:tmpl w:val="3EEA15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B1E3B39"/>
    <w:multiLevelType w:val="hybridMultilevel"/>
    <w:tmpl w:val="83F841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1E94652"/>
    <w:multiLevelType w:val="hybridMultilevel"/>
    <w:tmpl w:val="FDD21DB6"/>
    <w:lvl w:ilvl="0" w:tplc="7AA80832">
      <w:start w:val="6"/>
      <w:numFmt w:val="lowerRoman"/>
      <w:lvlText w:val="%1."/>
      <w:lvlJc w:val="right"/>
      <w:pPr>
        <w:ind w:left="1077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797" w:hanging="360"/>
      </w:pPr>
    </w:lvl>
    <w:lvl w:ilvl="2" w:tplc="0C09001B" w:tentative="1">
      <w:start w:val="1"/>
      <w:numFmt w:val="lowerRoman"/>
      <w:lvlText w:val="%3."/>
      <w:lvlJc w:val="right"/>
      <w:pPr>
        <w:ind w:left="2517" w:hanging="180"/>
      </w:pPr>
    </w:lvl>
    <w:lvl w:ilvl="3" w:tplc="0C09000F" w:tentative="1">
      <w:start w:val="1"/>
      <w:numFmt w:val="decimal"/>
      <w:lvlText w:val="%4."/>
      <w:lvlJc w:val="left"/>
      <w:pPr>
        <w:ind w:left="3237" w:hanging="360"/>
      </w:pPr>
    </w:lvl>
    <w:lvl w:ilvl="4" w:tplc="0C090019" w:tentative="1">
      <w:start w:val="1"/>
      <w:numFmt w:val="lowerLetter"/>
      <w:lvlText w:val="%5."/>
      <w:lvlJc w:val="left"/>
      <w:pPr>
        <w:ind w:left="3957" w:hanging="360"/>
      </w:pPr>
    </w:lvl>
    <w:lvl w:ilvl="5" w:tplc="0C09001B" w:tentative="1">
      <w:start w:val="1"/>
      <w:numFmt w:val="lowerRoman"/>
      <w:lvlText w:val="%6."/>
      <w:lvlJc w:val="right"/>
      <w:pPr>
        <w:ind w:left="4677" w:hanging="180"/>
      </w:pPr>
    </w:lvl>
    <w:lvl w:ilvl="6" w:tplc="0C09000F" w:tentative="1">
      <w:start w:val="1"/>
      <w:numFmt w:val="decimal"/>
      <w:lvlText w:val="%7."/>
      <w:lvlJc w:val="left"/>
      <w:pPr>
        <w:ind w:left="5397" w:hanging="360"/>
      </w:pPr>
    </w:lvl>
    <w:lvl w:ilvl="7" w:tplc="0C090019" w:tentative="1">
      <w:start w:val="1"/>
      <w:numFmt w:val="lowerLetter"/>
      <w:lvlText w:val="%8."/>
      <w:lvlJc w:val="left"/>
      <w:pPr>
        <w:ind w:left="6117" w:hanging="360"/>
      </w:pPr>
    </w:lvl>
    <w:lvl w:ilvl="8" w:tplc="0C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4" w15:restartNumberingAfterBreak="0">
    <w:nsid w:val="720570A0"/>
    <w:multiLevelType w:val="hybridMultilevel"/>
    <w:tmpl w:val="F836E5A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453664D"/>
    <w:multiLevelType w:val="multilevel"/>
    <w:tmpl w:val="0C78A7AC"/>
    <w:name w:val="NTG Table Bullet List3322222222222222222"/>
    <w:numStyleLink w:val="Tablebulletlist"/>
  </w:abstractNum>
  <w:abstractNum w:abstractNumId="66" w15:restartNumberingAfterBreak="0">
    <w:nsid w:val="749078C8"/>
    <w:multiLevelType w:val="hybridMultilevel"/>
    <w:tmpl w:val="D8AA92F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76141D1E"/>
    <w:multiLevelType w:val="multilevel"/>
    <w:tmpl w:val="0C78A7AC"/>
    <w:name w:val="NTG Table Bullet List332222222222"/>
    <w:numStyleLink w:val="Tablebulletlist"/>
  </w:abstractNum>
  <w:abstractNum w:abstractNumId="68" w15:restartNumberingAfterBreak="0">
    <w:nsid w:val="79503C9D"/>
    <w:multiLevelType w:val="hybridMultilevel"/>
    <w:tmpl w:val="1EF646C4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9" w15:restartNumberingAfterBreak="0">
    <w:nsid w:val="79992808"/>
    <w:multiLevelType w:val="hybridMultilevel"/>
    <w:tmpl w:val="CC464700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9CC6470"/>
    <w:multiLevelType w:val="multilevel"/>
    <w:tmpl w:val="0D62A85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1" w15:restartNumberingAfterBreak="0">
    <w:nsid w:val="7A107A9A"/>
    <w:multiLevelType w:val="hybridMultilevel"/>
    <w:tmpl w:val="675ED684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B327DEE"/>
    <w:multiLevelType w:val="hybridMultilevel"/>
    <w:tmpl w:val="D130CE6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CA3498E"/>
    <w:multiLevelType w:val="hybridMultilevel"/>
    <w:tmpl w:val="4DAAC7A6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EB377EB"/>
    <w:multiLevelType w:val="multilevel"/>
    <w:tmpl w:val="2BBEA3BA"/>
    <w:name w:val="NTG Table Bullet List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75" w15:restartNumberingAfterBreak="0">
    <w:nsid w:val="7FB0566F"/>
    <w:multiLevelType w:val="hybridMultilevel"/>
    <w:tmpl w:val="302ED2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BC1511"/>
    <w:multiLevelType w:val="multilevel"/>
    <w:tmpl w:val="B4F49064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05" w:hanging="45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59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13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67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12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5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029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483" w:hanging="454"/>
      </w:pPr>
      <w:rPr>
        <w:rFonts w:hint="default"/>
      </w:rPr>
    </w:lvl>
  </w:abstractNum>
  <w:num w:numId="1">
    <w:abstractNumId w:val="36"/>
  </w:num>
  <w:num w:numId="2">
    <w:abstractNumId w:val="22"/>
  </w:num>
  <w:num w:numId="3">
    <w:abstractNumId w:val="70"/>
  </w:num>
  <w:num w:numId="4">
    <w:abstractNumId w:val="46"/>
  </w:num>
  <w:num w:numId="5">
    <w:abstractNumId w:val="29"/>
  </w:num>
  <w:num w:numId="6">
    <w:abstractNumId w:val="14"/>
  </w:num>
  <w:num w:numId="7">
    <w:abstractNumId w:val="51"/>
  </w:num>
  <w:num w:numId="8">
    <w:abstractNumId w:val="26"/>
  </w:num>
  <w:num w:numId="9">
    <w:abstractNumId w:val="64"/>
  </w:num>
  <w:num w:numId="10">
    <w:abstractNumId w:val="49"/>
  </w:num>
  <w:num w:numId="11">
    <w:abstractNumId w:val="42"/>
  </w:num>
  <w:num w:numId="12">
    <w:abstractNumId w:val="48"/>
  </w:num>
  <w:num w:numId="13">
    <w:abstractNumId w:val="41"/>
  </w:num>
  <w:num w:numId="14">
    <w:abstractNumId w:val="56"/>
  </w:num>
  <w:num w:numId="15">
    <w:abstractNumId w:val="0"/>
  </w:num>
  <w:num w:numId="16">
    <w:abstractNumId w:val="11"/>
  </w:num>
  <w:num w:numId="17">
    <w:abstractNumId w:val="68"/>
  </w:num>
  <w:num w:numId="18">
    <w:abstractNumId w:val="8"/>
  </w:num>
  <w:num w:numId="19">
    <w:abstractNumId w:val="15"/>
  </w:num>
  <w:num w:numId="20">
    <w:abstractNumId w:val="60"/>
  </w:num>
  <w:num w:numId="21">
    <w:abstractNumId w:val="28"/>
  </w:num>
  <w:num w:numId="22">
    <w:abstractNumId w:val="19"/>
  </w:num>
  <w:num w:numId="23">
    <w:abstractNumId w:val="76"/>
  </w:num>
  <w:num w:numId="24">
    <w:abstractNumId w:val="21"/>
  </w:num>
  <w:num w:numId="25">
    <w:abstractNumId w:val="10"/>
  </w:num>
  <w:num w:numId="26">
    <w:abstractNumId w:val="4"/>
  </w:num>
  <w:num w:numId="27">
    <w:abstractNumId w:val="7"/>
  </w:num>
  <w:num w:numId="28">
    <w:abstractNumId w:val="23"/>
  </w:num>
  <w:num w:numId="29">
    <w:abstractNumId w:val="34"/>
  </w:num>
  <w:num w:numId="30">
    <w:abstractNumId w:val="73"/>
  </w:num>
  <w:num w:numId="31">
    <w:abstractNumId w:val="43"/>
  </w:num>
  <w:num w:numId="32">
    <w:abstractNumId w:val="38"/>
  </w:num>
  <w:num w:numId="33">
    <w:abstractNumId w:val="44"/>
  </w:num>
  <w:num w:numId="34">
    <w:abstractNumId w:val="50"/>
  </w:num>
  <w:num w:numId="35">
    <w:abstractNumId w:val="69"/>
  </w:num>
  <w:num w:numId="36">
    <w:abstractNumId w:val="35"/>
  </w:num>
  <w:num w:numId="37">
    <w:abstractNumId w:val="31"/>
  </w:num>
  <w:num w:numId="38">
    <w:abstractNumId w:val="18"/>
  </w:num>
  <w:num w:numId="39">
    <w:abstractNumId w:val="39"/>
  </w:num>
  <w:num w:numId="40">
    <w:abstractNumId w:val="27"/>
  </w:num>
  <w:num w:numId="41">
    <w:abstractNumId w:val="40"/>
  </w:num>
  <w:num w:numId="42">
    <w:abstractNumId w:val="66"/>
  </w:num>
  <w:num w:numId="43">
    <w:abstractNumId w:val="1"/>
  </w:num>
  <w:num w:numId="44">
    <w:abstractNumId w:val="71"/>
  </w:num>
  <w:num w:numId="45">
    <w:abstractNumId w:val="63"/>
  </w:num>
  <w:num w:numId="46">
    <w:abstractNumId w:val="72"/>
  </w:num>
  <w:num w:numId="47">
    <w:abstractNumId w:val="58"/>
  </w:num>
  <w:num w:numId="48">
    <w:abstractNumId w:val="62"/>
  </w:num>
  <w:num w:numId="49">
    <w:abstractNumId w:val="75"/>
  </w:num>
  <w:num w:numId="50">
    <w:abstractNumId w:val="6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stylePaneFormatFilter w:val="D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1"/>
  <w:defaultTabStop w:val="284"/>
  <w:drawingGridHorizontalSpacing w:val="110"/>
  <w:displayHorizontalDrawingGridEvery w:val="2"/>
  <w:displayVerticalDrawingGridEvery w:val="2"/>
  <w:characterSpacingControl w:val="doNotCompress"/>
  <w:hdrShapeDefaults>
    <o:shapedefaults v:ext="edit" spidmax="4710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9FB"/>
    <w:rsid w:val="00001DDF"/>
    <w:rsid w:val="0000322D"/>
    <w:rsid w:val="00004B91"/>
    <w:rsid w:val="00007670"/>
    <w:rsid w:val="00010665"/>
    <w:rsid w:val="0001127E"/>
    <w:rsid w:val="0001386C"/>
    <w:rsid w:val="00013E16"/>
    <w:rsid w:val="00016716"/>
    <w:rsid w:val="000218A4"/>
    <w:rsid w:val="0002393A"/>
    <w:rsid w:val="00027DB8"/>
    <w:rsid w:val="00031A96"/>
    <w:rsid w:val="00036FCA"/>
    <w:rsid w:val="00040BF3"/>
    <w:rsid w:val="0004211C"/>
    <w:rsid w:val="000427EC"/>
    <w:rsid w:val="00046C59"/>
    <w:rsid w:val="00046FB1"/>
    <w:rsid w:val="00051362"/>
    <w:rsid w:val="00051F45"/>
    <w:rsid w:val="00052953"/>
    <w:rsid w:val="0005341A"/>
    <w:rsid w:val="0005530D"/>
    <w:rsid w:val="00056DEF"/>
    <w:rsid w:val="00056EDC"/>
    <w:rsid w:val="0006635A"/>
    <w:rsid w:val="000667C4"/>
    <w:rsid w:val="000720BE"/>
    <w:rsid w:val="0007259C"/>
    <w:rsid w:val="00072F4F"/>
    <w:rsid w:val="0007665D"/>
    <w:rsid w:val="00076A0A"/>
    <w:rsid w:val="00080202"/>
    <w:rsid w:val="00080CD5"/>
    <w:rsid w:val="00080DCD"/>
    <w:rsid w:val="00080E22"/>
    <w:rsid w:val="0008173B"/>
    <w:rsid w:val="00082573"/>
    <w:rsid w:val="000840A3"/>
    <w:rsid w:val="00084495"/>
    <w:rsid w:val="00085062"/>
    <w:rsid w:val="00085E0B"/>
    <w:rsid w:val="00086A5F"/>
    <w:rsid w:val="0008765B"/>
    <w:rsid w:val="000911EF"/>
    <w:rsid w:val="000912DF"/>
    <w:rsid w:val="000913F9"/>
    <w:rsid w:val="00092DC9"/>
    <w:rsid w:val="000962C5"/>
    <w:rsid w:val="000A396F"/>
    <w:rsid w:val="000A4317"/>
    <w:rsid w:val="000A559C"/>
    <w:rsid w:val="000A5644"/>
    <w:rsid w:val="000A5980"/>
    <w:rsid w:val="000A6284"/>
    <w:rsid w:val="000B2CA1"/>
    <w:rsid w:val="000B33C8"/>
    <w:rsid w:val="000B576B"/>
    <w:rsid w:val="000B754D"/>
    <w:rsid w:val="000C25E5"/>
    <w:rsid w:val="000C5F44"/>
    <w:rsid w:val="000C671C"/>
    <w:rsid w:val="000D1F29"/>
    <w:rsid w:val="000D633D"/>
    <w:rsid w:val="000D7EE1"/>
    <w:rsid w:val="000E342B"/>
    <w:rsid w:val="000E5DD2"/>
    <w:rsid w:val="000F2958"/>
    <w:rsid w:val="000F2DDC"/>
    <w:rsid w:val="000F3850"/>
    <w:rsid w:val="001014EA"/>
    <w:rsid w:val="00104E3A"/>
    <w:rsid w:val="00104E7F"/>
    <w:rsid w:val="0010637D"/>
    <w:rsid w:val="001126C4"/>
    <w:rsid w:val="001131B6"/>
    <w:rsid w:val="001137EC"/>
    <w:rsid w:val="001152F5"/>
    <w:rsid w:val="00115F0F"/>
    <w:rsid w:val="00117743"/>
    <w:rsid w:val="00117F5B"/>
    <w:rsid w:val="00121D01"/>
    <w:rsid w:val="00122957"/>
    <w:rsid w:val="0012380E"/>
    <w:rsid w:val="0012671A"/>
    <w:rsid w:val="00127339"/>
    <w:rsid w:val="00132658"/>
    <w:rsid w:val="001334AE"/>
    <w:rsid w:val="00140428"/>
    <w:rsid w:val="00141525"/>
    <w:rsid w:val="0014721A"/>
    <w:rsid w:val="0015005A"/>
    <w:rsid w:val="00150DC0"/>
    <w:rsid w:val="001539DB"/>
    <w:rsid w:val="0015471B"/>
    <w:rsid w:val="00155EAE"/>
    <w:rsid w:val="00156365"/>
    <w:rsid w:val="00156CD4"/>
    <w:rsid w:val="001608A0"/>
    <w:rsid w:val="0016153B"/>
    <w:rsid w:val="00164A3E"/>
    <w:rsid w:val="00166595"/>
    <w:rsid w:val="00166FF6"/>
    <w:rsid w:val="00167432"/>
    <w:rsid w:val="001710C5"/>
    <w:rsid w:val="00174687"/>
    <w:rsid w:val="00176123"/>
    <w:rsid w:val="00181620"/>
    <w:rsid w:val="00186F15"/>
    <w:rsid w:val="0018765C"/>
    <w:rsid w:val="00191886"/>
    <w:rsid w:val="00193845"/>
    <w:rsid w:val="001957AD"/>
    <w:rsid w:val="001A1938"/>
    <w:rsid w:val="001A2B7F"/>
    <w:rsid w:val="001A3AFD"/>
    <w:rsid w:val="001A496C"/>
    <w:rsid w:val="001A576A"/>
    <w:rsid w:val="001B2B6C"/>
    <w:rsid w:val="001B6D10"/>
    <w:rsid w:val="001C24E1"/>
    <w:rsid w:val="001C29D0"/>
    <w:rsid w:val="001C3435"/>
    <w:rsid w:val="001D01C4"/>
    <w:rsid w:val="001D2383"/>
    <w:rsid w:val="001D2F5E"/>
    <w:rsid w:val="001D4F99"/>
    <w:rsid w:val="001D52B0"/>
    <w:rsid w:val="001D5A18"/>
    <w:rsid w:val="001D7CA4"/>
    <w:rsid w:val="001E057F"/>
    <w:rsid w:val="001E14EB"/>
    <w:rsid w:val="001E1565"/>
    <w:rsid w:val="001E35DE"/>
    <w:rsid w:val="001E6428"/>
    <w:rsid w:val="001F15DB"/>
    <w:rsid w:val="001F19D0"/>
    <w:rsid w:val="001F1C60"/>
    <w:rsid w:val="001F2738"/>
    <w:rsid w:val="001F2F03"/>
    <w:rsid w:val="001F59E6"/>
    <w:rsid w:val="001F6155"/>
    <w:rsid w:val="001F7EFC"/>
    <w:rsid w:val="002006B1"/>
    <w:rsid w:val="00200A6F"/>
    <w:rsid w:val="00202BF1"/>
    <w:rsid w:val="00203F1C"/>
    <w:rsid w:val="002057A3"/>
    <w:rsid w:val="00206936"/>
    <w:rsid w:val="00206C6F"/>
    <w:rsid w:val="00206FBD"/>
    <w:rsid w:val="00207746"/>
    <w:rsid w:val="002124F8"/>
    <w:rsid w:val="00216C37"/>
    <w:rsid w:val="0021790D"/>
    <w:rsid w:val="002179FB"/>
    <w:rsid w:val="00222C03"/>
    <w:rsid w:val="0022526B"/>
    <w:rsid w:val="00227D13"/>
    <w:rsid w:val="00230031"/>
    <w:rsid w:val="002304E7"/>
    <w:rsid w:val="002329B5"/>
    <w:rsid w:val="00235B0B"/>
    <w:rsid w:val="00235C01"/>
    <w:rsid w:val="002417DD"/>
    <w:rsid w:val="00247343"/>
    <w:rsid w:val="00250320"/>
    <w:rsid w:val="002539DD"/>
    <w:rsid w:val="0025417F"/>
    <w:rsid w:val="00256250"/>
    <w:rsid w:val="00257BF0"/>
    <w:rsid w:val="00260792"/>
    <w:rsid w:val="002611CD"/>
    <w:rsid w:val="00263EC2"/>
    <w:rsid w:val="00265C56"/>
    <w:rsid w:val="00267647"/>
    <w:rsid w:val="00267DE5"/>
    <w:rsid w:val="00270CCC"/>
    <w:rsid w:val="002716CD"/>
    <w:rsid w:val="002720DF"/>
    <w:rsid w:val="00274D4B"/>
    <w:rsid w:val="002751FA"/>
    <w:rsid w:val="002806F5"/>
    <w:rsid w:val="00281577"/>
    <w:rsid w:val="00282229"/>
    <w:rsid w:val="002926BC"/>
    <w:rsid w:val="00293A72"/>
    <w:rsid w:val="002959FA"/>
    <w:rsid w:val="002A0160"/>
    <w:rsid w:val="002A30C3"/>
    <w:rsid w:val="002A4417"/>
    <w:rsid w:val="002A6F6A"/>
    <w:rsid w:val="002A7712"/>
    <w:rsid w:val="002B38F7"/>
    <w:rsid w:val="002B536E"/>
    <w:rsid w:val="002B5591"/>
    <w:rsid w:val="002B6485"/>
    <w:rsid w:val="002B6AA4"/>
    <w:rsid w:val="002C1CB1"/>
    <w:rsid w:val="002C1FE9"/>
    <w:rsid w:val="002C2A77"/>
    <w:rsid w:val="002D3A57"/>
    <w:rsid w:val="002D4648"/>
    <w:rsid w:val="002D4B6E"/>
    <w:rsid w:val="002D7D05"/>
    <w:rsid w:val="002E20C8"/>
    <w:rsid w:val="002E26A8"/>
    <w:rsid w:val="002E2DAF"/>
    <w:rsid w:val="002E4290"/>
    <w:rsid w:val="002E66A6"/>
    <w:rsid w:val="002E7771"/>
    <w:rsid w:val="002F0DB1"/>
    <w:rsid w:val="002F2885"/>
    <w:rsid w:val="002F45A1"/>
    <w:rsid w:val="002F53BD"/>
    <w:rsid w:val="003027D6"/>
    <w:rsid w:val="0030364F"/>
    <w:rsid w:val="003037F9"/>
    <w:rsid w:val="0030583E"/>
    <w:rsid w:val="003061C0"/>
    <w:rsid w:val="00306E44"/>
    <w:rsid w:val="00307FE1"/>
    <w:rsid w:val="003157D9"/>
    <w:rsid w:val="003164BA"/>
    <w:rsid w:val="00317FF4"/>
    <w:rsid w:val="0032187F"/>
    <w:rsid w:val="0032226E"/>
    <w:rsid w:val="003258E6"/>
    <w:rsid w:val="003260D7"/>
    <w:rsid w:val="0033272A"/>
    <w:rsid w:val="003336D8"/>
    <w:rsid w:val="003365BC"/>
    <w:rsid w:val="00342283"/>
    <w:rsid w:val="00343A87"/>
    <w:rsid w:val="00344A36"/>
    <w:rsid w:val="003456F4"/>
    <w:rsid w:val="00347FB6"/>
    <w:rsid w:val="003504FD"/>
    <w:rsid w:val="00350881"/>
    <w:rsid w:val="003546A3"/>
    <w:rsid w:val="00356B0E"/>
    <w:rsid w:val="00357D55"/>
    <w:rsid w:val="00362B49"/>
    <w:rsid w:val="00363513"/>
    <w:rsid w:val="00363EF8"/>
    <w:rsid w:val="003640AA"/>
    <w:rsid w:val="003657E5"/>
    <w:rsid w:val="0036589C"/>
    <w:rsid w:val="00371312"/>
    <w:rsid w:val="00371DC7"/>
    <w:rsid w:val="003728D8"/>
    <w:rsid w:val="00373395"/>
    <w:rsid w:val="003745FF"/>
    <w:rsid w:val="003770CC"/>
    <w:rsid w:val="00377B21"/>
    <w:rsid w:val="00390932"/>
    <w:rsid w:val="00390CE3"/>
    <w:rsid w:val="00394876"/>
    <w:rsid w:val="00394AAF"/>
    <w:rsid w:val="00394CE5"/>
    <w:rsid w:val="003965DE"/>
    <w:rsid w:val="0039689A"/>
    <w:rsid w:val="003A6341"/>
    <w:rsid w:val="003A784A"/>
    <w:rsid w:val="003A7BDE"/>
    <w:rsid w:val="003B049C"/>
    <w:rsid w:val="003B2771"/>
    <w:rsid w:val="003B67FD"/>
    <w:rsid w:val="003B6A61"/>
    <w:rsid w:val="003C1460"/>
    <w:rsid w:val="003C284E"/>
    <w:rsid w:val="003D0F63"/>
    <w:rsid w:val="003D42C0"/>
    <w:rsid w:val="003D48AF"/>
    <w:rsid w:val="003D5B29"/>
    <w:rsid w:val="003D7818"/>
    <w:rsid w:val="003E1962"/>
    <w:rsid w:val="003E1F74"/>
    <w:rsid w:val="003E2445"/>
    <w:rsid w:val="003E3A27"/>
    <w:rsid w:val="003E3BB2"/>
    <w:rsid w:val="003F4043"/>
    <w:rsid w:val="003F5B58"/>
    <w:rsid w:val="003F632E"/>
    <w:rsid w:val="003F6F59"/>
    <w:rsid w:val="00401407"/>
    <w:rsid w:val="00401CE5"/>
    <w:rsid w:val="0040222A"/>
    <w:rsid w:val="004047BC"/>
    <w:rsid w:val="004100F7"/>
    <w:rsid w:val="0041288A"/>
    <w:rsid w:val="0041364A"/>
    <w:rsid w:val="00413871"/>
    <w:rsid w:val="00413C69"/>
    <w:rsid w:val="00414CB3"/>
    <w:rsid w:val="0041563D"/>
    <w:rsid w:val="00417748"/>
    <w:rsid w:val="004179BF"/>
    <w:rsid w:val="00422C6E"/>
    <w:rsid w:val="00424AF0"/>
    <w:rsid w:val="004262AE"/>
    <w:rsid w:val="00426E25"/>
    <w:rsid w:val="00427D9C"/>
    <w:rsid w:val="00427E7E"/>
    <w:rsid w:val="00427F14"/>
    <w:rsid w:val="0043454F"/>
    <w:rsid w:val="004366A2"/>
    <w:rsid w:val="00440381"/>
    <w:rsid w:val="00443B6E"/>
    <w:rsid w:val="00446085"/>
    <w:rsid w:val="0045420A"/>
    <w:rsid w:val="00454730"/>
    <w:rsid w:val="004554D4"/>
    <w:rsid w:val="00461744"/>
    <w:rsid w:val="00463E56"/>
    <w:rsid w:val="00466185"/>
    <w:rsid w:val="00466303"/>
    <w:rsid w:val="004668A7"/>
    <w:rsid w:val="00466D96"/>
    <w:rsid w:val="00467747"/>
    <w:rsid w:val="00470017"/>
    <w:rsid w:val="00470631"/>
    <w:rsid w:val="00470807"/>
    <w:rsid w:val="00470FD8"/>
    <w:rsid w:val="00471070"/>
    <w:rsid w:val="004734FD"/>
    <w:rsid w:val="00473C98"/>
    <w:rsid w:val="00473EC6"/>
    <w:rsid w:val="0047460D"/>
    <w:rsid w:val="00474965"/>
    <w:rsid w:val="004764DE"/>
    <w:rsid w:val="004773F9"/>
    <w:rsid w:val="00477B9F"/>
    <w:rsid w:val="00481E94"/>
    <w:rsid w:val="00482DF8"/>
    <w:rsid w:val="004864DE"/>
    <w:rsid w:val="004870B5"/>
    <w:rsid w:val="0049062E"/>
    <w:rsid w:val="004931C6"/>
    <w:rsid w:val="00494BE5"/>
    <w:rsid w:val="00495E04"/>
    <w:rsid w:val="004A0EBA"/>
    <w:rsid w:val="004A2538"/>
    <w:rsid w:val="004A3D37"/>
    <w:rsid w:val="004A45C0"/>
    <w:rsid w:val="004A6183"/>
    <w:rsid w:val="004A63A1"/>
    <w:rsid w:val="004A65C1"/>
    <w:rsid w:val="004A75A1"/>
    <w:rsid w:val="004B09E4"/>
    <w:rsid w:val="004B0C15"/>
    <w:rsid w:val="004B35EA"/>
    <w:rsid w:val="004B69E4"/>
    <w:rsid w:val="004B73D8"/>
    <w:rsid w:val="004C0E07"/>
    <w:rsid w:val="004C3A61"/>
    <w:rsid w:val="004C579C"/>
    <w:rsid w:val="004C6C39"/>
    <w:rsid w:val="004D075F"/>
    <w:rsid w:val="004D1B76"/>
    <w:rsid w:val="004D344E"/>
    <w:rsid w:val="004D3931"/>
    <w:rsid w:val="004E019E"/>
    <w:rsid w:val="004E06EC"/>
    <w:rsid w:val="004E0A3F"/>
    <w:rsid w:val="004E1B1F"/>
    <w:rsid w:val="004E2989"/>
    <w:rsid w:val="004E2CB7"/>
    <w:rsid w:val="004E4C71"/>
    <w:rsid w:val="004F016A"/>
    <w:rsid w:val="004F0E0C"/>
    <w:rsid w:val="004F4B78"/>
    <w:rsid w:val="005009BD"/>
    <w:rsid w:val="00500F94"/>
    <w:rsid w:val="00500FF4"/>
    <w:rsid w:val="00501FC9"/>
    <w:rsid w:val="00502FB3"/>
    <w:rsid w:val="00503DE9"/>
    <w:rsid w:val="0050530C"/>
    <w:rsid w:val="00505DEA"/>
    <w:rsid w:val="00507782"/>
    <w:rsid w:val="00512A04"/>
    <w:rsid w:val="00513FEC"/>
    <w:rsid w:val="00517B51"/>
    <w:rsid w:val="00520499"/>
    <w:rsid w:val="005236E2"/>
    <w:rsid w:val="005249F5"/>
    <w:rsid w:val="005260F7"/>
    <w:rsid w:val="00532184"/>
    <w:rsid w:val="005348B4"/>
    <w:rsid w:val="00543BD1"/>
    <w:rsid w:val="00550547"/>
    <w:rsid w:val="00551EA0"/>
    <w:rsid w:val="00552B72"/>
    <w:rsid w:val="0055587F"/>
    <w:rsid w:val="00556113"/>
    <w:rsid w:val="00560085"/>
    <w:rsid w:val="005613D0"/>
    <w:rsid w:val="00561FE4"/>
    <w:rsid w:val="00562379"/>
    <w:rsid w:val="00564C12"/>
    <w:rsid w:val="005654B8"/>
    <w:rsid w:val="00565C4D"/>
    <w:rsid w:val="00565FA2"/>
    <w:rsid w:val="00571351"/>
    <w:rsid w:val="0057171C"/>
    <w:rsid w:val="00572464"/>
    <w:rsid w:val="005732B8"/>
    <w:rsid w:val="005762CC"/>
    <w:rsid w:val="00582D3D"/>
    <w:rsid w:val="005846A6"/>
    <w:rsid w:val="0058797C"/>
    <w:rsid w:val="00587ECE"/>
    <w:rsid w:val="0059008B"/>
    <w:rsid w:val="005923D1"/>
    <w:rsid w:val="00592734"/>
    <w:rsid w:val="00595386"/>
    <w:rsid w:val="00595D03"/>
    <w:rsid w:val="00596D35"/>
    <w:rsid w:val="00597234"/>
    <w:rsid w:val="005A2142"/>
    <w:rsid w:val="005A4AC0"/>
    <w:rsid w:val="005A5FDF"/>
    <w:rsid w:val="005B0FB7"/>
    <w:rsid w:val="005B122A"/>
    <w:rsid w:val="005B1FCB"/>
    <w:rsid w:val="005B3EA8"/>
    <w:rsid w:val="005B4A89"/>
    <w:rsid w:val="005B5AC2"/>
    <w:rsid w:val="005C2566"/>
    <w:rsid w:val="005C2833"/>
    <w:rsid w:val="005C5970"/>
    <w:rsid w:val="005D346F"/>
    <w:rsid w:val="005D4ABF"/>
    <w:rsid w:val="005D4FC9"/>
    <w:rsid w:val="005E144D"/>
    <w:rsid w:val="005E1500"/>
    <w:rsid w:val="005E2DCB"/>
    <w:rsid w:val="005E3A43"/>
    <w:rsid w:val="005E67D7"/>
    <w:rsid w:val="005E6D28"/>
    <w:rsid w:val="005F0A7B"/>
    <w:rsid w:val="005F0A99"/>
    <w:rsid w:val="005F0B17"/>
    <w:rsid w:val="005F214B"/>
    <w:rsid w:val="005F3625"/>
    <w:rsid w:val="005F4DF5"/>
    <w:rsid w:val="005F5758"/>
    <w:rsid w:val="005F77C7"/>
    <w:rsid w:val="00601488"/>
    <w:rsid w:val="00602281"/>
    <w:rsid w:val="00603AE8"/>
    <w:rsid w:val="00604AA8"/>
    <w:rsid w:val="006148C4"/>
    <w:rsid w:val="00620675"/>
    <w:rsid w:val="00622910"/>
    <w:rsid w:val="006244C4"/>
    <w:rsid w:val="006254B6"/>
    <w:rsid w:val="00626AB9"/>
    <w:rsid w:val="00627FC8"/>
    <w:rsid w:val="00630C82"/>
    <w:rsid w:val="00630F0A"/>
    <w:rsid w:val="006316DB"/>
    <w:rsid w:val="0063235C"/>
    <w:rsid w:val="006326C0"/>
    <w:rsid w:val="006351D5"/>
    <w:rsid w:val="00636029"/>
    <w:rsid w:val="00640C2C"/>
    <w:rsid w:val="006433C3"/>
    <w:rsid w:val="00650F5B"/>
    <w:rsid w:val="006555F2"/>
    <w:rsid w:val="0065638C"/>
    <w:rsid w:val="006570FF"/>
    <w:rsid w:val="00657633"/>
    <w:rsid w:val="00660BA6"/>
    <w:rsid w:val="00665512"/>
    <w:rsid w:val="006670D7"/>
    <w:rsid w:val="0066775F"/>
    <w:rsid w:val="006719EA"/>
    <w:rsid w:val="00671F13"/>
    <w:rsid w:val="0067400A"/>
    <w:rsid w:val="006847AD"/>
    <w:rsid w:val="006859FB"/>
    <w:rsid w:val="00687603"/>
    <w:rsid w:val="0069114B"/>
    <w:rsid w:val="00694638"/>
    <w:rsid w:val="006959A1"/>
    <w:rsid w:val="0069742E"/>
    <w:rsid w:val="0069780E"/>
    <w:rsid w:val="006A1A12"/>
    <w:rsid w:val="006A4A21"/>
    <w:rsid w:val="006A56FD"/>
    <w:rsid w:val="006A5FB1"/>
    <w:rsid w:val="006A756A"/>
    <w:rsid w:val="006B535E"/>
    <w:rsid w:val="006C270B"/>
    <w:rsid w:val="006C622C"/>
    <w:rsid w:val="006D046D"/>
    <w:rsid w:val="006D23F2"/>
    <w:rsid w:val="006D4AFB"/>
    <w:rsid w:val="006D66F7"/>
    <w:rsid w:val="006D7FD5"/>
    <w:rsid w:val="006E3BFF"/>
    <w:rsid w:val="006E7E0F"/>
    <w:rsid w:val="006F3C50"/>
    <w:rsid w:val="00702F7D"/>
    <w:rsid w:val="00703193"/>
    <w:rsid w:val="00705C9D"/>
    <w:rsid w:val="00705F13"/>
    <w:rsid w:val="00713D03"/>
    <w:rsid w:val="00714F1D"/>
    <w:rsid w:val="00715225"/>
    <w:rsid w:val="00715F8F"/>
    <w:rsid w:val="007163CE"/>
    <w:rsid w:val="00720CC6"/>
    <w:rsid w:val="00722DDB"/>
    <w:rsid w:val="00723BEB"/>
    <w:rsid w:val="00724728"/>
    <w:rsid w:val="00724F98"/>
    <w:rsid w:val="00730B9B"/>
    <w:rsid w:val="00731271"/>
    <w:rsid w:val="0073182E"/>
    <w:rsid w:val="007332FF"/>
    <w:rsid w:val="00734A12"/>
    <w:rsid w:val="00734BDA"/>
    <w:rsid w:val="00737022"/>
    <w:rsid w:val="007408F5"/>
    <w:rsid w:val="00741EAE"/>
    <w:rsid w:val="00744400"/>
    <w:rsid w:val="00750962"/>
    <w:rsid w:val="00754A27"/>
    <w:rsid w:val="00755248"/>
    <w:rsid w:val="00756C34"/>
    <w:rsid w:val="00760E60"/>
    <w:rsid w:val="0076190B"/>
    <w:rsid w:val="0076355D"/>
    <w:rsid w:val="007635AF"/>
    <w:rsid w:val="00763A2D"/>
    <w:rsid w:val="00766FAC"/>
    <w:rsid w:val="007676A4"/>
    <w:rsid w:val="0077645D"/>
    <w:rsid w:val="00777795"/>
    <w:rsid w:val="00780C9F"/>
    <w:rsid w:val="007820F0"/>
    <w:rsid w:val="00783A57"/>
    <w:rsid w:val="00784C92"/>
    <w:rsid w:val="007859CD"/>
    <w:rsid w:val="007907E4"/>
    <w:rsid w:val="00790FDE"/>
    <w:rsid w:val="00791E1F"/>
    <w:rsid w:val="00792E72"/>
    <w:rsid w:val="00796371"/>
    <w:rsid w:val="00796461"/>
    <w:rsid w:val="007A15DA"/>
    <w:rsid w:val="007A1FB2"/>
    <w:rsid w:val="007A42CA"/>
    <w:rsid w:val="007A6562"/>
    <w:rsid w:val="007A6A4F"/>
    <w:rsid w:val="007B03F5"/>
    <w:rsid w:val="007B2D64"/>
    <w:rsid w:val="007B386F"/>
    <w:rsid w:val="007B483B"/>
    <w:rsid w:val="007B5C09"/>
    <w:rsid w:val="007B5DA2"/>
    <w:rsid w:val="007B7226"/>
    <w:rsid w:val="007B7E3B"/>
    <w:rsid w:val="007C0966"/>
    <w:rsid w:val="007C19E7"/>
    <w:rsid w:val="007C5355"/>
    <w:rsid w:val="007C5CFD"/>
    <w:rsid w:val="007C6D9F"/>
    <w:rsid w:val="007D1978"/>
    <w:rsid w:val="007D1A00"/>
    <w:rsid w:val="007D2066"/>
    <w:rsid w:val="007D4893"/>
    <w:rsid w:val="007D62A8"/>
    <w:rsid w:val="007D7814"/>
    <w:rsid w:val="007E0AC3"/>
    <w:rsid w:val="007E1214"/>
    <w:rsid w:val="007E43EE"/>
    <w:rsid w:val="007E70CF"/>
    <w:rsid w:val="007E74A4"/>
    <w:rsid w:val="007F263F"/>
    <w:rsid w:val="007F2AD5"/>
    <w:rsid w:val="007F7A97"/>
    <w:rsid w:val="008015A8"/>
    <w:rsid w:val="00803B66"/>
    <w:rsid w:val="00803F99"/>
    <w:rsid w:val="0080605A"/>
    <w:rsid w:val="0080766E"/>
    <w:rsid w:val="00811169"/>
    <w:rsid w:val="00815297"/>
    <w:rsid w:val="008157D5"/>
    <w:rsid w:val="008170DB"/>
    <w:rsid w:val="00817BA1"/>
    <w:rsid w:val="008215BF"/>
    <w:rsid w:val="00823022"/>
    <w:rsid w:val="00823F24"/>
    <w:rsid w:val="0082634E"/>
    <w:rsid w:val="00827243"/>
    <w:rsid w:val="00827DFD"/>
    <w:rsid w:val="00830A00"/>
    <w:rsid w:val="008313C4"/>
    <w:rsid w:val="00833A6C"/>
    <w:rsid w:val="00835434"/>
    <w:rsid w:val="008358C0"/>
    <w:rsid w:val="00835994"/>
    <w:rsid w:val="0083624F"/>
    <w:rsid w:val="008413F6"/>
    <w:rsid w:val="00841B06"/>
    <w:rsid w:val="00842838"/>
    <w:rsid w:val="00842E20"/>
    <w:rsid w:val="008455B7"/>
    <w:rsid w:val="00845E41"/>
    <w:rsid w:val="00846EDB"/>
    <w:rsid w:val="008476EF"/>
    <w:rsid w:val="0085077F"/>
    <w:rsid w:val="008509CC"/>
    <w:rsid w:val="008512A1"/>
    <w:rsid w:val="0085171B"/>
    <w:rsid w:val="00853EEC"/>
    <w:rsid w:val="00854EC1"/>
    <w:rsid w:val="00855B54"/>
    <w:rsid w:val="008571F0"/>
    <w:rsid w:val="0085797F"/>
    <w:rsid w:val="008579D5"/>
    <w:rsid w:val="00861421"/>
    <w:rsid w:val="00861DC3"/>
    <w:rsid w:val="008628F8"/>
    <w:rsid w:val="00863633"/>
    <w:rsid w:val="00864FDB"/>
    <w:rsid w:val="008654B6"/>
    <w:rsid w:val="00866C2B"/>
    <w:rsid w:val="00867019"/>
    <w:rsid w:val="00871A09"/>
    <w:rsid w:val="00872471"/>
    <w:rsid w:val="008735A9"/>
    <w:rsid w:val="00874D4A"/>
    <w:rsid w:val="00875E06"/>
    <w:rsid w:val="008764D5"/>
    <w:rsid w:val="00877BC5"/>
    <w:rsid w:val="00877D20"/>
    <w:rsid w:val="00881530"/>
    <w:rsid w:val="00881C48"/>
    <w:rsid w:val="008822FC"/>
    <w:rsid w:val="0088459A"/>
    <w:rsid w:val="00885B80"/>
    <w:rsid w:val="00885C30"/>
    <w:rsid w:val="00885E9B"/>
    <w:rsid w:val="00893C96"/>
    <w:rsid w:val="00894665"/>
    <w:rsid w:val="0089500A"/>
    <w:rsid w:val="0089763F"/>
    <w:rsid w:val="00897C94"/>
    <w:rsid w:val="008A05A4"/>
    <w:rsid w:val="008A10D2"/>
    <w:rsid w:val="008A56B2"/>
    <w:rsid w:val="008A5B17"/>
    <w:rsid w:val="008A658D"/>
    <w:rsid w:val="008A7C12"/>
    <w:rsid w:val="008B03CE"/>
    <w:rsid w:val="008B529E"/>
    <w:rsid w:val="008C02D2"/>
    <w:rsid w:val="008C17FB"/>
    <w:rsid w:val="008C683A"/>
    <w:rsid w:val="008D19E3"/>
    <w:rsid w:val="008D1B00"/>
    <w:rsid w:val="008D57B8"/>
    <w:rsid w:val="008E03FC"/>
    <w:rsid w:val="008E32E2"/>
    <w:rsid w:val="008E510B"/>
    <w:rsid w:val="008E535D"/>
    <w:rsid w:val="008E55AA"/>
    <w:rsid w:val="008F4C07"/>
    <w:rsid w:val="008F7E64"/>
    <w:rsid w:val="00902B13"/>
    <w:rsid w:val="009035C4"/>
    <w:rsid w:val="009066E6"/>
    <w:rsid w:val="00907677"/>
    <w:rsid w:val="0091092E"/>
    <w:rsid w:val="00911941"/>
    <w:rsid w:val="00911BE4"/>
    <w:rsid w:val="00916CA2"/>
    <w:rsid w:val="0092024D"/>
    <w:rsid w:val="00920AE2"/>
    <w:rsid w:val="00921E82"/>
    <w:rsid w:val="009245A5"/>
    <w:rsid w:val="00924855"/>
    <w:rsid w:val="00925F0F"/>
    <w:rsid w:val="009266CF"/>
    <w:rsid w:val="009301C8"/>
    <w:rsid w:val="00932F6B"/>
    <w:rsid w:val="009334C3"/>
    <w:rsid w:val="00942009"/>
    <w:rsid w:val="0094310D"/>
    <w:rsid w:val="009443A7"/>
    <w:rsid w:val="00945EEB"/>
    <w:rsid w:val="009464D1"/>
    <w:rsid w:val="009468BC"/>
    <w:rsid w:val="00947413"/>
    <w:rsid w:val="009507A8"/>
    <w:rsid w:val="00951975"/>
    <w:rsid w:val="00954058"/>
    <w:rsid w:val="009616DF"/>
    <w:rsid w:val="0096263D"/>
    <w:rsid w:val="009629F4"/>
    <w:rsid w:val="00962EB1"/>
    <w:rsid w:val="0096542F"/>
    <w:rsid w:val="00967FA7"/>
    <w:rsid w:val="00971645"/>
    <w:rsid w:val="0097186B"/>
    <w:rsid w:val="00973098"/>
    <w:rsid w:val="00977919"/>
    <w:rsid w:val="0098074C"/>
    <w:rsid w:val="00980EEF"/>
    <w:rsid w:val="00983000"/>
    <w:rsid w:val="0098592A"/>
    <w:rsid w:val="00985DB5"/>
    <w:rsid w:val="009866B1"/>
    <w:rsid w:val="009870FA"/>
    <w:rsid w:val="00991909"/>
    <w:rsid w:val="00991D2A"/>
    <w:rsid w:val="009921C3"/>
    <w:rsid w:val="0099551D"/>
    <w:rsid w:val="00997C96"/>
    <w:rsid w:val="009A0B39"/>
    <w:rsid w:val="009A2655"/>
    <w:rsid w:val="009A3C57"/>
    <w:rsid w:val="009A5897"/>
    <w:rsid w:val="009A5F24"/>
    <w:rsid w:val="009B0B3E"/>
    <w:rsid w:val="009B1913"/>
    <w:rsid w:val="009B503D"/>
    <w:rsid w:val="009B6657"/>
    <w:rsid w:val="009C145B"/>
    <w:rsid w:val="009D0CAA"/>
    <w:rsid w:val="009D0EB5"/>
    <w:rsid w:val="009D14F9"/>
    <w:rsid w:val="009D2B74"/>
    <w:rsid w:val="009D63FF"/>
    <w:rsid w:val="009E175D"/>
    <w:rsid w:val="009E3CC2"/>
    <w:rsid w:val="009F06BD"/>
    <w:rsid w:val="009F2A4D"/>
    <w:rsid w:val="00A00828"/>
    <w:rsid w:val="00A00A53"/>
    <w:rsid w:val="00A03290"/>
    <w:rsid w:val="00A0387E"/>
    <w:rsid w:val="00A07490"/>
    <w:rsid w:val="00A07A17"/>
    <w:rsid w:val="00A10004"/>
    <w:rsid w:val="00A10655"/>
    <w:rsid w:val="00A111AC"/>
    <w:rsid w:val="00A120A9"/>
    <w:rsid w:val="00A123B9"/>
    <w:rsid w:val="00A12B64"/>
    <w:rsid w:val="00A21854"/>
    <w:rsid w:val="00A21F7E"/>
    <w:rsid w:val="00A22216"/>
    <w:rsid w:val="00A22C38"/>
    <w:rsid w:val="00A23085"/>
    <w:rsid w:val="00A25193"/>
    <w:rsid w:val="00A253EC"/>
    <w:rsid w:val="00A26E80"/>
    <w:rsid w:val="00A31AE8"/>
    <w:rsid w:val="00A34318"/>
    <w:rsid w:val="00A3739D"/>
    <w:rsid w:val="00A37DDA"/>
    <w:rsid w:val="00A4029B"/>
    <w:rsid w:val="00A422D6"/>
    <w:rsid w:val="00A45005"/>
    <w:rsid w:val="00A47824"/>
    <w:rsid w:val="00A47B1D"/>
    <w:rsid w:val="00A55FA5"/>
    <w:rsid w:val="00A62385"/>
    <w:rsid w:val="00A62B08"/>
    <w:rsid w:val="00A65836"/>
    <w:rsid w:val="00A660E7"/>
    <w:rsid w:val="00A6779A"/>
    <w:rsid w:val="00A721CE"/>
    <w:rsid w:val="00A76790"/>
    <w:rsid w:val="00A81E64"/>
    <w:rsid w:val="00A81F27"/>
    <w:rsid w:val="00A82EFD"/>
    <w:rsid w:val="00A85663"/>
    <w:rsid w:val="00A91F0E"/>
    <w:rsid w:val="00A925EC"/>
    <w:rsid w:val="00A9293C"/>
    <w:rsid w:val="00A929AA"/>
    <w:rsid w:val="00A92B6B"/>
    <w:rsid w:val="00A953CC"/>
    <w:rsid w:val="00A95428"/>
    <w:rsid w:val="00AA3612"/>
    <w:rsid w:val="00AA541E"/>
    <w:rsid w:val="00AB207D"/>
    <w:rsid w:val="00AB2784"/>
    <w:rsid w:val="00AC7513"/>
    <w:rsid w:val="00AD0DA4"/>
    <w:rsid w:val="00AD31B1"/>
    <w:rsid w:val="00AD3EA0"/>
    <w:rsid w:val="00AD4169"/>
    <w:rsid w:val="00AD51F0"/>
    <w:rsid w:val="00AD566C"/>
    <w:rsid w:val="00AE25C6"/>
    <w:rsid w:val="00AE29C0"/>
    <w:rsid w:val="00AE306C"/>
    <w:rsid w:val="00AE7B8C"/>
    <w:rsid w:val="00AF1ED4"/>
    <w:rsid w:val="00AF28C1"/>
    <w:rsid w:val="00AF3A60"/>
    <w:rsid w:val="00AF50BA"/>
    <w:rsid w:val="00AF6207"/>
    <w:rsid w:val="00B00500"/>
    <w:rsid w:val="00B019F2"/>
    <w:rsid w:val="00B0290F"/>
    <w:rsid w:val="00B02EF1"/>
    <w:rsid w:val="00B07B14"/>
    <w:rsid w:val="00B07C97"/>
    <w:rsid w:val="00B07F07"/>
    <w:rsid w:val="00B11C67"/>
    <w:rsid w:val="00B15754"/>
    <w:rsid w:val="00B16EEB"/>
    <w:rsid w:val="00B2046E"/>
    <w:rsid w:val="00B20E8B"/>
    <w:rsid w:val="00B230AD"/>
    <w:rsid w:val="00B23BEB"/>
    <w:rsid w:val="00B257E1"/>
    <w:rsid w:val="00B2599A"/>
    <w:rsid w:val="00B27AC4"/>
    <w:rsid w:val="00B3037D"/>
    <w:rsid w:val="00B30517"/>
    <w:rsid w:val="00B343CC"/>
    <w:rsid w:val="00B359DC"/>
    <w:rsid w:val="00B40C1C"/>
    <w:rsid w:val="00B41929"/>
    <w:rsid w:val="00B45A23"/>
    <w:rsid w:val="00B472FA"/>
    <w:rsid w:val="00B47499"/>
    <w:rsid w:val="00B5084A"/>
    <w:rsid w:val="00B55A82"/>
    <w:rsid w:val="00B606A1"/>
    <w:rsid w:val="00B614F7"/>
    <w:rsid w:val="00B61B26"/>
    <w:rsid w:val="00B61D91"/>
    <w:rsid w:val="00B65E6B"/>
    <w:rsid w:val="00B674DD"/>
    <w:rsid w:val="00B675B2"/>
    <w:rsid w:val="00B70D1A"/>
    <w:rsid w:val="00B72BB0"/>
    <w:rsid w:val="00B753D3"/>
    <w:rsid w:val="00B81261"/>
    <w:rsid w:val="00B81270"/>
    <w:rsid w:val="00B81B7F"/>
    <w:rsid w:val="00B8223E"/>
    <w:rsid w:val="00B832AE"/>
    <w:rsid w:val="00B8343B"/>
    <w:rsid w:val="00B86678"/>
    <w:rsid w:val="00B874DF"/>
    <w:rsid w:val="00B92F9B"/>
    <w:rsid w:val="00B941B3"/>
    <w:rsid w:val="00B94E7F"/>
    <w:rsid w:val="00B96513"/>
    <w:rsid w:val="00B973F5"/>
    <w:rsid w:val="00BA1818"/>
    <w:rsid w:val="00BA1D47"/>
    <w:rsid w:val="00BA66F0"/>
    <w:rsid w:val="00BB2239"/>
    <w:rsid w:val="00BB2AE7"/>
    <w:rsid w:val="00BB4592"/>
    <w:rsid w:val="00BB567D"/>
    <w:rsid w:val="00BB6464"/>
    <w:rsid w:val="00BB6936"/>
    <w:rsid w:val="00BB7869"/>
    <w:rsid w:val="00BC0DFA"/>
    <w:rsid w:val="00BC1BB8"/>
    <w:rsid w:val="00BC6CCB"/>
    <w:rsid w:val="00BD3ADD"/>
    <w:rsid w:val="00BD7FE1"/>
    <w:rsid w:val="00BE19E3"/>
    <w:rsid w:val="00BE37CA"/>
    <w:rsid w:val="00BE47DF"/>
    <w:rsid w:val="00BE6144"/>
    <w:rsid w:val="00BE635A"/>
    <w:rsid w:val="00BE6905"/>
    <w:rsid w:val="00BE75E2"/>
    <w:rsid w:val="00BF17E9"/>
    <w:rsid w:val="00BF1AF0"/>
    <w:rsid w:val="00BF29FE"/>
    <w:rsid w:val="00BF2ABB"/>
    <w:rsid w:val="00BF5099"/>
    <w:rsid w:val="00C03DFD"/>
    <w:rsid w:val="00C06ABD"/>
    <w:rsid w:val="00C10F10"/>
    <w:rsid w:val="00C11288"/>
    <w:rsid w:val="00C138E9"/>
    <w:rsid w:val="00C15D4D"/>
    <w:rsid w:val="00C175DC"/>
    <w:rsid w:val="00C209FA"/>
    <w:rsid w:val="00C21B4E"/>
    <w:rsid w:val="00C22612"/>
    <w:rsid w:val="00C22E74"/>
    <w:rsid w:val="00C23A75"/>
    <w:rsid w:val="00C23F29"/>
    <w:rsid w:val="00C30171"/>
    <w:rsid w:val="00C309D8"/>
    <w:rsid w:val="00C34222"/>
    <w:rsid w:val="00C35F96"/>
    <w:rsid w:val="00C3655F"/>
    <w:rsid w:val="00C379BE"/>
    <w:rsid w:val="00C41CE4"/>
    <w:rsid w:val="00C43519"/>
    <w:rsid w:val="00C51537"/>
    <w:rsid w:val="00C52BC3"/>
    <w:rsid w:val="00C54B65"/>
    <w:rsid w:val="00C55F9B"/>
    <w:rsid w:val="00C60042"/>
    <w:rsid w:val="00C60F89"/>
    <w:rsid w:val="00C61AFA"/>
    <w:rsid w:val="00C61D64"/>
    <w:rsid w:val="00C62099"/>
    <w:rsid w:val="00C64EA3"/>
    <w:rsid w:val="00C72867"/>
    <w:rsid w:val="00C75E81"/>
    <w:rsid w:val="00C76075"/>
    <w:rsid w:val="00C80CF7"/>
    <w:rsid w:val="00C81F65"/>
    <w:rsid w:val="00C858C3"/>
    <w:rsid w:val="00C86609"/>
    <w:rsid w:val="00C91104"/>
    <w:rsid w:val="00C922E9"/>
    <w:rsid w:val="00C92B4C"/>
    <w:rsid w:val="00C954F6"/>
    <w:rsid w:val="00C978A5"/>
    <w:rsid w:val="00CA4508"/>
    <w:rsid w:val="00CA6BC5"/>
    <w:rsid w:val="00CB0DD3"/>
    <w:rsid w:val="00CB172C"/>
    <w:rsid w:val="00CB561F"/>
    <w:rsid w:val="00CB6A36"/>
    <w:rsid w:val="00CB78BF"/>
    <w:rsid w:val="00CC27F0"/>
    <w:rsid w:val="00CC61CD"/>
    <w:rsid w:val="00CC737B"/>
    <w:rsid w:val="00CD191D"/>
    <w:rsid w:val="00CD4C40"/>
    <w:rsid w:val="00CD5011"/>
    <w:rsid w:val="00CD56C8"/>
    <w:rsid w:val="00CE51C6"/>
    <w:rsid w:val="00CE640F"/>
    <w:rsid w:val="00CE6895"/>
    <w:rsid w:val="00CE76BC"/>
    <w:rsid w:val="00CF31D5"/>
    <w:rsid w:val="00CF49A9"/>
    <w:rsid w:val="00CF540E"/>
    <w:rsid w:val="00CF5838"/>
    <w:rsid w:val="00CF6183"/>
    <w:rsid w:val="00D0124C"/>
    <w:rsid w:val="00D02F07"/>
    <w:rsid w:val="00D116B6"/>
    <w:rsid w:val="00D13937"/>
    <w:rsid w:val="00D156DD"/>
    <w:rsid w:val="00D158C5"/>
    <w:rsid w:val="00D17910"/>
    <w:rsid w:val="00D22A0D"/>
    <w:rsid w:val="00D22F3D"/>
    <w:rsid w:val="00D23796"/>
    <w:rsid w:val="00D27EBE"/>
    <w:rsid w:val="00D33AEE"/>
    <w:rsid w:val="00D368A6"/>
    <w:rsid w:val="00D36A49"/>
    <w:rsid w:val="00D42B7C"/>
    <w:rsid w:val="00D44A7E"/>
    <w:rsid w:val="00D47536"/>
    <w:rsid w:val="00D47829"/>
    <w:rsid w:val="00D50E34"/>
    <w:rsid w:val="00D517C6"/>
    <w:rsid w:val="00D57347"/>
    <w:rsid w:val="00D60298"/>
    <w:rsid w:val="00D6033D"/>
    <w:rsid w:val="00D60589"/>
    <w:rsid w:val="00D61320"/>
    <w:rsid w:val="00D614ED"/>
    <w:rsid w:val="00D64068"/>
    <w:rsid w:val="00D70A9E"/>
    <w:rsid w:val="00D71D84"/>
    <w:rsid w:val="00D72464"/>
    <w:rsid w:val="00D75611"/>
    <w:rsid w:val="00D768EB"/>
    <w:rsid w:val="00D80136"/>
    <w:rsid w:val="00D80C30"/>
    <w:rsid w:val="00D81B14"/>
    <w:rsid w:val="00D81E17"/>
    <w:rsid w:val="00D82AB5"/>
    <w:rsid w:val="00D82D1E"/>
    <w:rsid w:val="00D832D9"/>
    <w:rsid w:val="00D83C45"/>
    <w:rsid w:val="00D90F00"/>
    <w:rsid w:val="00D91115"/>
    <w:rsid w:val="00D975C0"/>
    <w:rsid w:val="00DA04FA"/>
    <w:rsid w:val="00DA5285"/>
    <w:rsid w:val="00DA7C24"/>
    <w:rsid w:val="00DB0E2E"/>
    <w:rsid w:val="00DB191D"/>
    <w:rsid w:val="00DB29FD"/>
    <w:rsid w:val="00DB2AE8"/>
    <w:rsid w:val="00DB4F91"/>
    <w:rsid w:val="00DB6D0A"/>
    <w:rsid w:val="00DB6F97"/>
    <w:rsid w:val="00DC06BE"/>
    <w:rsid w:val="00DC1F0F"/>
    <w:rsid w:val="00DC3117"/>
    <w:rsid w:val="00DC59C9"/>
    <w:rsid w:val="00DC5DD9"/>
    <w:rsid w:val="00DC6D2D"/>
    <w:rsid w:val="00DD2472"/>
    <w:rsid w:val="00DD2BB4"/>
    <w:rsid w:val="00DD38FC"/>
    <w:rsid w:val="00DD4E59"/>
    <w:rsid w:val="00DD6E49"/>
    <w:rsid w:val="00DE1DAF"/>
    <w:rsid w:val="00DE33B5"/>
    <w:rsid w:val="00DE37D1"/>
    <w:rsid w:val="00DE5E18"/>
    <w:rsid w:val="00DE7504"/>
    <w:rsid w:val="00DE76CB"/>
    <w:rsid w:val="00DF0487"/>
    <w:rsid w:val="00DF2242"/>
    <w:rsid w:val="00DF2F0E"/>
    <w:rsid w:val="00DF5DD4"/>
    <w:rsid w:val="00DF5EA4"/>
    <w:rsid w:val="00E02681"/>
    <w:rsid w:val="00E02792"/>
    <w:rsid w:val="00E034D8"/>
    <w:rsid w:val="00E04B31"/>
    <w:rsid w:val="00E04CC0"/>
    <w:rsid w:val="00E052C0"/>
    <w:rsid w:val="00E10A91"/>
    <w:rsid w:val="00E119E4"/>
    <w:rsid w:val="00E15816"/>
    <w:rsid w:val="00E1592D"/>
    <w:rsid w:val="00E160D5"/>
    <w:rsid w:val="00E17CCE"/>
    <w:rsid w:val="00E20AC4"/>
    <w:rsid w:val="00E239FF"/>
    <w:rsid w:val="00E27D7B"/>
    <w:rsid w:val="00E30330"/>
    <w:rsid w:val="00E30556"/>
    <w:rsid w:val="00E30981"/>
    <w:rsid w:val="00E30CB5"/>
    <w:rsid w:val="00E30F53"/>
    <w:rsid w:val="00E32876"/>
    <w:rsid w:val="00E32CBC"/>
    <w:rsid w:val="00E33136"/>
    <w:rsid w:val="00E34D7C"/>
    <w:rsid w:val="00E35602"/>
    <w:rsid w:val="00E3723D"/>
    <w:rsid w:val="00E374CA"/>
    <w:rsid w:val="00E37F03"/>
    <w:rsid w:val="00E44C89"/>
    <w:rsid w:val="00E52DDC"/>
    <w:rsid w:val="00E53617"/>
    <w:rsid w:val="00E55BBA"/>
    <w:rsid w:val="00E56194"/>
    <w:rsid w:val="00E56F0E"/>
    <w:rsid w:val="00E57FA6"/>
    <w:rsid w:val="00E602A2"/>
    <w:rsid w:val="00E609E6"/>
    <w:rsid w:val="00E61BA2"/>
    <w:rsid w:val="00E63864"/>
    <w:rsid w:val="00E6403F"/>
    <w:rsid w:val="00E66FEE"/>
    <w:rsid w:val="00E70F28"/>
    <w:rsid w:val="00E7159D"/>
    <w:rsid w:val="00E71AA1"/>
    <w:rsid w:val="00E73D70"/>
    <w:rsid w:val="00E76EBD"/>
    <w:rsid w:val="00E770C4"/>
    <w:rsid w:val="00E77413"/>
    <w:rsid w:val="00E84C5A"/>
    <w:rsid w:val="00E861DB"/>
    <w:rsid w:val="00E86CB1"/>
    <w:rsid w:val="00E90FD8"/>
    <w:rsid w:val="00E93406"/>
    <w:rsid w:val="00E955CC"/>
    <w:rsid w:val="00E956C5"/>
    <w:rsid w:val="00E95C39"/>
    <w:rsid w:val="00E96A26"/>
    <w:rsid w:val="00E9754D"/>
    <w:rsid w:val="00EA0AFB"/>
    <w:rsid w:val="00EA0CB7"/>
    <w:rsid w:val="00EA1FC3"/>
    <w:rsid w:val="00EA2C39"/>
    <w:rsid w:val="00EA2F7D"/>
    <w:rsid w:val="00EA38D1"/>
    <w:rsid w:val="00EA49C5"/>
    <w:rsid w:val="00EA727C"/>
    <w:rsid w:val="00EA7B97"/>
    <w:rsid w:val="00EA7C41"/>
    <w:rsid w:val="00EB0A3C"/>
    <w:rsid w:val="00EB0A96"/>
    <w:rsid w:val="00EB151C"/>
    <w:rsid w:val="00EB4391"/>
    <w:rsid w:val="00EB559B"/>
    <w:rsid w:val="00EB6091"/>
    <w:rsid w:val="00EB77F9"/>
    <w:rsid w:val="00EC4746"/>
    <w:rsid w:val="00EC52B4"/>
    <w:rsid w:val="00EC5769"/>
    <w:rsid w:val="00EC6553"/>
    <w:rsid w:val="00EC7D00"/>
    <w:rsid w:val="00ED0304"/>
    <w:rsid w:val="00ED7398"/>
    <w:rsid w:val="00EE193A"/>
    <w:rsid w:val="00EE38FA"/>
    <w:rsid w:val="00EE3E2C"/>
    <w:rsid w:val="00EE5D23"/>
    <w:rsid w:val="00EE69B2"/>
    <w:rsid w:val="00EE750D"/>
    <w:rsid w:val="00EF1E36"/>
    <w:rsid w:val="00EF26C9"/>
    <w:rsid w:val="00EF3CA4"/>
    <w:rsid w:val="00EF6A58"/>
    <w:rsid w:val="00EF7859"/>
    <w:rsid w:val="00F00357"/>
    <w:rsid w:val="00F014DA"/>
    <w:rsid w:val="00F02591"/>
    <w:rsid w:val="00F11FAB"/>
    <w:rsid w:val="00F136B1"/>
    <w:rsid w:val="00F17D87"/>
    <w:rsid w:val="00F22F28"/>
    <w:rsid w:val="00F2717F"/>
    <w:rsid w:val="00F3053C"/>
    <w:rsid w:val="00F33055"/>
    <w:rsid w:val="00F33289"/>
    <w:rsid w:val="00F37CD2"/>
    <w:rsid w:val="00F40C89"/>
    <w:rsid w:val="00F43E2E"/>
    <w:rsid w:val="00F4557C"/>
    <w:rsid w:val="00F512AA"/>
    <w:rsid w:val="00F52F9F"/>
    <w:rsid w:val="00F550A2"/>
    <w:rsid w:val="00F5696E"/>
    <w:rsid w:val="00F60EFF"/>
    <w:rsid w:val="00F64DF5"/>
    <w:rsid w:val="00F67AE7"/>
    <w:rsid w:val="00F67D2D"/>
    <w:rsid w:val="00F7079D"/>
    <w:rsid w:val="00F7306E"/>
    <w:rsid w:val="00F837F1"/>
    <w:rsid w:val="00F85623"/>
    <w:rsid w:val="00F858F2"/>
    <w:rsid w:val="00F860CC"/>
    <w:rsid w:val="00F87963"/>
    <w:rsid w:val="00F90E0F"/>
    <w:rsid w:val="00F94398"/>
    <w:rsid w:val="00FA36A5"/>
    <w:rsid w:val="00FA6330"/>
    <w:rsid w:val="00FA6C13"/>
    <w:rsid w:val="00FB1FC3"/>
    <w:rsid w:val="00FB2B56"/>
    <w:rsid w:val="00FB37E4"/>
    <w:rsid w:val="00FB55D5"/>
    <w:rsid w:val="00FC0312"/>
    <w:rsid w:val="00FC12BF"/>
    <w:rsid w:val="00FC2C60"/>
    <w:rsid w:val="00FD3E6F"/>
    <w:rsid w:val="00FD4D76"/>
    <w:rsid w:val="00FD51B9"/>
    <w:rsid w:val="00FD55DC"/>
    <w:rsid w:val="00FD55EC"/>
    <w:rsid w:val="00FD5849"/>
    <w:rsid w:val="00FD64D4"/>
    <w:rsid w:val="00FE2A39"/>
    <w:rsid w:val="00FF39CF"/>
    <w:rsid w:val="00FF55AA"/>
    <w:rsid w:val="00FF7159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8"/>
    <o:shapelayout v:ext="edit">
      <o:idmap v:ext="edit" data="1"/>
    </o:shapelayout>
  </w:shapeDefaults>
  <w:decimalSymbol w:val="."/>
  <w:listSeparator w:val=","/>
  <w14:docId w14:val="68DF1680"/>
  <w15:docId w15:val="{85151504-8A1F-46C3-99EB-23A90AF55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4F99"/>
  </w:style>
  <w:style w:type="paragraph" w:styleId="Heading1">
    <w:name w:val="heading 1"/>
    <w:basedOn w:val="Normal"/>
    <w:next w:val="Normal"/>
    <w:link w:val="Heading1Char"/>
    <w:uiPriority w:val="1"/>
    <w:qFormat/>
    <w:rsid w:val="001A576A"/>
    <w:pPr>
      <w:keepNext/>
      <w:keepLines/>
      <w:spacing w:before="24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1A576A"/>
    <w:pPr>
      <w:keepNext/>
      <w:keepLines/>
      <w:spacing w:before="240"/>
      <w:outlineLvl w:val="1"/>
    </w:pPr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1A576A"/>
    <w:pPr>
      <w:keepNext/>
      <w:keepLines/>
      <w:spacing w:before="24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1"/>
    <w:qFormat/>
    <w:rsid w:val="001A576A"/>
    <w:pPr>
      <w:keepNext/>
      <w:keepLines/>
      <w:spacing w:before="240"/>
      <w:outlineLvl w:val="3"/>
    </w:pPr>
    <w:rPr>
      <w:rFonts w:eastAsiaTheme="majorEastAsia" w:cstheme="majorBidi"/>
      <w:b/>
      <w:bCs/>
      <w:iCs/>
      <w:color w:val="606060"/>
    </w:rPr>
  </w:style>
  <w:style w:type="paragraph" w:styleId="Heading5">
    <w:name w:val="heading 5"/>
    <w:basedOn w:val="Normal"/>
    <w:next w:val="Normal"/>
    <w:link w:val="Heading5Char"/>
    <w:uiPriority w:val="2"/>
    <w:semiHidden/>
    <w:rsid w:val="009A5F24"/>
    <w:pPr>
      <w:keepNext/>
      <w:keepLines/>
      <w:numPr>
        <w:ilvl w:val="4"/>
        <w:numId w:val="3"/>
      </w:numPr>
      <w:outlineLvl w:val="4"/>
    </w:pPr>
    <w:rPr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2"/>
    <w:semiHidden/>
    <w:rsid w:val="009A5F24"/>
    <w:pPr>
      <w:keepNext/>
      <w:keepLines/>
      <w:numPr>
        <w:ilvl w:val="5"/>
        <w:numId w:val="3"/>
      </w:numPr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2"/>
    <w:semiHidden/>
    <w:rsid w:val="009A5F24"/>
    <w:pPr>
      <w:keepNext/>
      <w:keepLines/>
      <w:numPr>
        <w:ilvl w:val="6"/>
        <w:numId w:val="3"/>
      </w:numPr>
      <w:outlineLvl w:val="6"/>
    </w:pPr>
    <w:rPr>
      <w:b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2"/>
    <w:semiHidden/>
    <w:rsid w:val="009A5F24"/>
    <w:pPr>
      <w:keepNext/>
      <w:keepLines/>
      <w:numPr>
        <w:ilvl w:val="7"/>
        <w:numId w:val="3"/>
      </w:numPr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2"/>
    <w:semiHidden/>
    <w:rsid w:val="009A5F24"/>
    <w:pPr>
      <w:keepNext/>
      <w:keepLines/>
      <w:numPr>
        <w:ilvl w:val="8"/>
        <w:numId w:val="3"/>
      </w:numPr>
      <w:outlineLvl w:val="8"/>
    </w:pPr>
    <w:rPr>
      <w:b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rsid w:val="003504FD"/>
  </w:style>
  <w:style w:type="character" w:customStyle="1" w:styleId="Heading1Char">
    <w:name w:val="Heading 1 Char"/>
    <w:basedOn w:val="DefaultParagraphFont"/>
    <w:link w:val="Heading1"/>
    <w:uiPriority w:val="1"/>
    <w:rsid w:val="009A5F24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9A5F24"/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Title">
    <w:name w:val="Title"/>
    <w:next w:val="Normal"/>
    <w:link w:val="TitleChar"/>
    <w:uiPriority w:val="10"/>
    <w:rsid w:val="00BF5099"/>
    <w:pPr>
      <w:spacing w:after="240"/>
    </w:pPr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rsid w:val="0089500A"/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5654B8"/>
    <w:pPr>
      <w:spacing w:after="60"/>
      <w:jc w:val="center"/>
      <w:outlineLvl w:val="1"/>
    </w:pPr>
    <w:rPr>
      <w:rFonts w:eastAsiaTheme="majorEastAsia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EE3E2C"/>
    <w:rPr>
      <w:rFonts w:ascii="Arial" w:eastAsiaTheme="majorEastAsia" w:hAnsi="Arial" w:cstheme="majorBidi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1"/>
    <w:rsid w:val="009A5F24"/>
    <w:rPr>
      <w:rFonts w:cs="Arial"/>
      <w:b/>
      <w:bCs/>
      <w:sz w:val="24"/>
      <w:szCs w:val="26"/>
    </w:rPr>
  </w:style>
  <w:style w:type="paragraph" w:styleId="BlockText">
    <w:name w:val="Block Text"/>
    <w:basedOn w:val="Normal"/>
    <w:semiHidden/>
    <w:rsid w:val="00414CB3"/>
    <w:rPr>
      <w:rFonts w:eastAsiaTheme="minorEastAsia"/>
      <w:iCs/>
    </w:rPr>
  </w:style>
  <w:style w:type="paragraph" w:styleId="Header">
    <w:name w:val="header"/>
    <w:aliases w:val="NTG Page Header"/>
    <w:basedOn w:val="Normal"/>
    <w:next w:val="Normal"/>
    <w:link w:val="HeaderChar"/>
    <w:uiPriority w:val="11"/>
    <w:semiHidden/>
    <w:rsid w:val="005A4AC0"/>
    <w:pPr>
      <w:tabs>
        <w:tab w:val="center" w:pos="4513"/>
        <w:tab w:val="right" w:pos="9026"/>
      </w:tabs>
      <w:jc w:val="right"/>
    </w:pPr>
    <w:rPr>
      <w:b/>
    </w:rPr>
  </w:style>
  <w:style w:type="character" w:customStyle="1" w:styleId="HeaderChar">
    <w:name w:val="Header Char"/>
    <w:aliases w:val="NTG Page Header Char"/>
    <w:basedOn w:val="DefaultParagraphFont"/>
    <w:link w:val="Header"/>
    <w:uiPriority w:val="11"/>
    <w:semiHidden/>
    <w:rsid w:val="00B606A1"/>
    <w:rPr>
      <w:b/>
    </w:rPr>
  </w:style>
  <w:style w:type="paragraph" w:styleId="Footer">
    <w:name w:val="footer"/>
    <w:basedOn w:val="Normal"/>
    <w:link w:val="FooterChar"/>
    <w:uiPriority w:val="99"/>
    <w:semiHidden/>
    <w:rsid w:val="00B02EF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5386"/>
    <w:rPr>
      <w:rFonts w:ascii="Arial" w:eastAsia="Times New Roman" w:hAnsi="Arial"/>
      <w:sz w:val="22"/>
      <w:lang w:eastAsia="en-AU"/>
    </w:rPr>
  </w:style>
  <w:style w:type="paragraph" w:customStyle="1" w:styleId="SubTitle0">
    <w:name w:val="Sub Title"/>
    <w:basedOn w:val="Normal"/>
    <w:semiHidden/>
    <w:rsid w:val="004864DE"/>
    <w:pPr>
      <w:spacing w:after="0"/>
    </w:pPr>
    <w:rPr>
      <w:b/>
      <w:sz w:val="32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1"/>
    <w:rsid w:val="009A5F24"/>
    <w:rPr>
      <w:rFonts w:eastAsiaTheme="majorEastAsia" w:cstheme="majorBidi"/>
      <w:b/>
      <w:bCs/>
      <w:iCs/>
      <w:color w:val="606060"/>
    </w:rPr>
  </w:style>
  <w:style w:type="paragraph" w:styleId="NormalWeb">
    <w:name w:val="Normal (Web)"/>
    <w:basedOn w:val="Normal"/>
    <w:uiPriority w:val="99"/>
    <w:semiHidden/>
    <w:unhideWhenUsed/>
    <w:rsid w:val="00342283"/>
    <w:rPr>
      <w:rFonts w:ascii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762CC"/>
    <w:rPr>
      <w:color w:val="808080"/>
    </w:rPr>
  </w:style>
  <w:style w:type="paragraph" w:styleId="ListParagraph">
    <w:name w:val="List Paragraph"/>
    <w:basedOn w:val="BlockText"/>
    <w:uiPriority w:val="34"/>
    <w:rsid w:val="003B6A61"/>
    <w:pPr>
      <w:spacing w:after="120"/>
    </w:pPr>
  </w:style>
  <w:style w:type="table" w:styleId="TableGrid">
    <w:name w:val="Table Grid"/>
    <w:basedOn w:val="TableNormal"/>
    <w:uiPriority w:val="59"/>
    <w:rsid w:val="00132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TGFooter1items">
    <w:name w:val="NTG Footer 1 items"/>
    <w:basedOn w:val="Normal"/>
    <w:link w:val="NTGFooter1itemsChar"/>
    <w:uiPriority w:val="7"/>
    <w:rsid w:val="00705C9D"/>
    <w:pPr>
      <w:widowControl w:val="0"/>
      <w:tabs>
        <w:tab w:val="left" w:pos="1778"/>
        <w:tab w:val="right" w:pos="9026"/>
      </w:tabs>
      <w:spacing w:after="0"/>
    </w:pPr>
    <w:rPr>
      <w:rFonts w:cs="Arial"/>
      <w:sz w:val="20"/>
      <w:szCs w:val="16"/>
    </w:rPr>
  </w:style>
  <w:style w:type="paragraph" w:customStyle="1" w:styleId="NTGFooterDepartmentof">
    <w:name w:val="NTG Footer Department of"/>
    <w:link w:val="NTGFooterDepartmentofChar"/>
    <w:uiPriority w:val="7"/>
    <w:rsid w:val="00705C9D"/>
    <w:pPr>
      <w:widowControl w:val="0"/>
      <w:tabs>
        <w:tab w:val="right" w:pos="9026"/>
      </w:tabs>
    </w:pPr>
    <w:rPr>
      <w:rFonts w:cs="Arial"/>
      <w:caps/>
      <w:szCs w:val="16"/>
    </w:rPr>
  </w:style>
  <w:style w:type="paragraph" w:customStyle="1" w:styleId="NTGFooterDepartmentName">
    <w:name w:val="NTG Footer Department Name"/>
    <w:link w:val="NTGFooterDepartmentNameChar"/>
    <w:uiPriority w:val="7"/>
    <w:rsid w:val="00705C9D"/>
    <w:pPr>
      <w:widowControl w:val="0"/>
      <w:tabs>
        <w:tab w:val="right" w:pos="9026"/>
      </w:tabs>
    </w:pPr>
    <w:rPr>
      <w:rFonts w:ascii="Arial Black" w:hAnsi="Arial Black" w:cs="Arial"/>
      <w:caps/>
      <w:szCs w:val="16"/>
    </w:rPr>
  </w:style>
  <w:style w:type="character" w:customStyle="1" w:styleId="NTGFooter1itemsChar">
    <w:name w:val="NTG Footer 1 items Char"/>
    <w:basedOn w:val="DefaultParagraphFont"/>
    <w:link w:val="NTGFooter1items"/>
    <w:uiPriority w:val="7"/>
    <w:rsid w:val="00C52BC3"/>
    <w:rPr>
      <w:rFonts w:cs="Arial"/>
      <w:sz w:val="20"/>
      <w:szCs w:val="16"/>
    </w:rPr>
  </w:style>
  <w:style w:type="character" w:customStyle="1" w:styleId="NTGFooterDepartmentofChar">
    <w:name w:val="NTG Footer Department of Char"/>
    <w:basedOn w:val="DefaultParagraphFont"/>
    <w:link w:val="NTGFooterDepartmentof"/>
    <w:uiPriority w:val="7"/>
    <w:rsid w:val="00C52BC3"/>
    <w:rPr>
      <w:rFonts w:cs="Arial"/>
      <w:caps/>
      <w:szCs w:val="16"/>
    </w:rPr>
  </w:style>
  <w:style w:type="character" w:customStyle="1" w:styleId="NTGFooterDepartmentNameChar">
    <w:name w:val="NTG Footer Department Name Char"/>
    <w:basedOn w:val="NTGFooterDepartmentofChar"/>
    <w:link w:val="NTGFooterDepartmentName"/>
    <w:uiPriority w:val="7"/>
    <w:rsid w:val="00C52BC3"/>
    <w:rPr>
      <w:rFonts w:ascii="Arial Black" w:hAnsi="Arial Black" w:cs="Arial"/>
      <w:caps/>
      <w:szCs w:val="16"/>
    </w:rPr>
  </w:style>
  <w:style w:type="paragraph" w:customStyle="1" w:styleId="Appendix">
    <w:name w:val="Appendix"/>
    <w:basedOn w:val="Heading1"/>
    <w:next w:val="Normal"/>
    <w:uiPriority w:val="11"/>
    <w:semiHidden/>
    <w:qFormat/>
    <w:rsid w:val="00414CB3"/>
  </w:style>
  <w:style w:type="paragraph" w:styleId="BodyText">
    <w:name w:val="Body Text"/>
    <w:basedOn w:val="Normal"/>
    <w:link w:val="BodyTextChar"/>
    <w:uiPriority w:val="99"/>
    <w:semiHidden/>
    <w:rsid w:val="00414CB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14CB3"/>
    <w:rPr>
      <w:rFonts w:ascii="Arial" w:hAnsi="Arial"/>
      <w:sz w:val="22"/>
      <w:szCs w:val="22"/>
    </w:rPr>
  </w:style>
  <w:style w:type="paragraph" w:customStyle="1" w:styleId="NTGFooter2DateVersion">
    <w:name w:val="NTG Footer 2 Date &amp; Version"/>
    <w:basedOn w:val="NTGFooter2deptpagenum"/>
    <w:link w:val="NTGFooter2DateVersionChar"/>
    <w:uiPriority w:val="9"/>
    <w:semiHidden/>
    <w:rsid w:val="002926BC"/>
    <w:pPr>
      <w:spacing w:after="480"/>
    </w:pPr>
  </w:style>
  <w:style w:type="numbering" w:customStyle="1" w:styleId="Bulletlist">
    <w:name w:val="Bullet list"/>
    <w:basedOn w:val="NoList"/>
    <w:rsid w:val="009F2A4D"/>
    <w:pPr>
      <w:numPr>
        <w:numId w:val="1"/>
      </w:numPr>
    </w:pPr>
  </w:style>
  <w:style w:type="table" w:styleId="TableGridLight">
    <w:name w:val="Grid Table Light"/>
    <w:basedOn w:val="TableNormal"/>
    <w:uiPriority w:val="40"/>
    <w:rsid w:val="00B2599A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semiHidden/>
    <w:unhideWhenUsed/>
    <w:rsid w:val="00414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2"/>
    <w:semiHidden/>
    <w:rsid w:val="00EE750D"/>
    <w:rPr>
      <w:b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2"/>
    <w:semiHidden/>
    <w:rsid w:val="00EE750D"/>
    <w:rPr>
      <w:b/>
      <w:color w:val="606060"/>
    </w:rPr>
  </w:style>
  <w:style w:type="character" w:customStyle="1" w:styleId="Heading7Char">
    <w:name w:val="Heading 7 Char"/>
    <w:basedOn w:val="DefaultParagraphFont"/>
    <w:link w:val="Heading7"/>
    <w:uiPriority w:val="2"/>
    <w:semiHidden/>
    <w:rsid w:val="00EE750D"/>
    <w:rPr>
      <w:b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2"/>
    <w:semiHidden/>
    <w:rsid w:val="00EE750D"/>
    <w:rPr>
      <w:b/>
      <w:color w:val="606060"/>
    </w:rPr>
  </w:style>
  <w:style w:type="character" w:customStyle="1" w:styleId="Heading9Char">
    <w:name w:val="Heading 9 Char"/>
    <w:basedOn w:val="DefaultParagraphFont"/>
    <w:link w:val="Heading9"/>
    <w:uiPriority w:val="2"/>
    <w:semiHidden/>
    <w:rsid w:val="00EE750D"/>
    <w:rPr>
      <w:b/>
      <w:color w:val="000000" w:themeColor="text1"/>
    </w:rPr>
  </w:style>
  <w:style w:type="paragraph" w:customStyle="1" w:styleId="NTGFooter2deptpagenum">
    <w:name w:val="NTG Footer 2 dept &amp; page num"/>
    <w:basedOn w:val="Normal"/>
    <w:link w:val="NTGFooter2deptpagenumChar"/>
    <w:uiPriority w:val="9"/>
    <w:semiHidden/>
    <w:rsid w:val="002926BC"/>
    <w:pPr>
      <w:tabs>
        <w:tab w:val="right" w:pos="9639"/>
      </w:tabs>
      <w:spacing w:after="0"/>
    </w:pPr>
    <w:rPr>
      <w:sz w:val="20"/>
    </w:rPr>
  </w:style>
  <w:style w:type="character" w:customStyle="1" w:styleId="NTGFooter2deptpagenumChar">
    <w:name w:val="NTG Footer 2 dept &amp; page num Char"/>
    <w:basedOn w:val="DefaultParagraphFont"/>
    <w:link w:val="NTGFooter2deptpagenum"/>
    <w:uiPriority w:val="9"/>
    <w:semiHidden/>
    <w:rsid w:val="00C52BC3"/>
    <w:rPr>
      <w:sz w:val="20"/>
    </w:rPr>
  </w:style>
  <w:style w:type="character" w:customStyle="1" w:styleId="NTGFooter2DateVersionChar">
    <w:name w:val="NTG Footer 2 Date &amp; Version Char"/>
    <w:basedOn w:val="NTGFooter2deptpagenumChar"/>
    <w:link w:val="NTGFooter2DateVersion"/>
    <w:uiPriority w:val="9"/>
    <w:semiHidden/>
    <w:rsid w:val="00C52BC3"/>
    <w:rPr>
      <w:sz w:val="20"/>
    </w:rPr>
  </w:style>
  <w:style w:type="numbering" w:customStyle="1" w:styleId="Numberlist">
    <w:name w:val="Number list"/>
    <w:uiPriority w:val="99"/>
    <w:rsid w:val="007C6D9F"/>
    <w:pPr>
      <w:numPr>
        <w:numId w:val="2"/>
      </w:numPr>
    </w:pPr>
  </w:style>
  <w:style w:type="paragraph" w:styleId="ListNumber">
    <w:name w:val="List Number"/>
    <w:aliases w:val="Number list level 1"/>
    <w:basedOn w:val="Normal"/>
    <w:uiPriority w:val="99"/>
    <w:qFormat/>
    <w:rsid w:val="00A22C38"/>
    <w:pPr>
      <w:spacing w:after="120"/>
    </w:pPr>
  </w:style>
  <w:style w:type="paragraph" w:styleId="ListNumber2">
    <w:name w:val="List Number 2"/>
    <w:aliases w:val="Number list level 2"/>
    <w:basedOn w:val="Normal"/>
    <w:uiPriority w:val="99"/>
    <w:rsid w:val="00A22C38"/>
    <w:pPr>
      <w:spacing w:after="120"/>
    </w:pPr>
  </w:style>
  <w:style w:type="paragraph" w:styleId="ListNumber3">
    <w:name w:val="List Number 3"/>
    <w:aliases w:val="Number list level 3"/>
    <w:basedOn w:val="Normal"/>
    <w:uiPriority w:val="99"/>
    <w:rsid w:val="00A22C38"/>
    <w:pPr>
      <w:spacing w:after="120"/>
    </w:pPr>
  </w:style>
  <w:style w:type="paragraph" w:styleId="ListNumber4">
    <w:name w:val="List Number 4"/>
    <w:aliases w:val="Number list level 4"/>
    <w:basedOn w:val="Normal"/>
    <w:uiPriority w:val="99"/>
    <w:rsid w:val="00A22C38"/>
    <w:pPr>
      <w:spacing w:after="120"/>
    </w:pPr>
  </w:style>
  <w:style w:type="paragraph" w:styleId="ListNumber5">
    <w:name w:val="List Number 5"/>
    <w:aliases w:val="List number 5 - with space"/>
    <w:basedOn w:val="Normal"/>
    <w:uiPriority w:val="99"/>
    <w:rsid w:val="00A22C38"/>
    <w:pPr>
      <w:spacing w:after="120"/>
    </w:pPr>
  </w:style>
  <w:style w:type="paragraph" w:styleId="ListBullet">
    <w:name w:val="List Bullet"/>
    <w:aliases w:val="Bullet list level 1"/>
    <w:basedOn w:val="Normal"/>
    <w:uiPriority w:val="4"/>
    <w:semiHidden/>
    <w:rsid w:val="00176123"/>
    <w:pPr>
      <w:numPr>
        <w:numId w:val="8"/>
      </w:numPr>
      <w:spacing w:after="120"/>
      <w:ind w:left="0" w:firstLine="0"/>
    </w:pPr>
  </w:style>
  <w:style w:type="paragraph" w:styleId="ListBullet2">
    <w:name w:val="List Bullet 2"/>
    <w:aliases w:val="Bullet list level 2"/>
    <w:basedOn w:val="Normal"/>
    <w:uiPriority w:val="4"/>
    <w:semiHidden/>
    <w:rsid w:val="006847AD"/>
    <w:pPr>
      <w:numPr>
        <w:ilvl w:val="1"/>
        <w:numId w:val="8"/>
      </w:numPr>
      <w:spacing w:after="120"/>
    </w:pPr>
  </w:style>
  <w:style w:type="paragraph" w:styleId="ListBullet3">
    <w:name w:val="List Bullet 3"/>
    <w:aliases w:val="Bullet list level 3"/>
    <w:basedOn w:val="Normal"/>
    <w:uiPriority w:val="4"/>
    <w:semiHidden/>
    <w:rsid w:val="006847AD"/>
    <w:pPr>
      <w:numPr>
        <w:ilvl w:val="2"/>
        <w:numId w:val="8"/>
      </w:numPr>
      <w:spacing w:after="120"/>
    </w:pPr>
  </w:style>
  <w:style w:type="paragraph" w:styleId="ListBullet4">
    <w:name w:val="List Bullet 4"/>
    <w:aliases w:val="Bullet list level 4"/>
    <w:basedOn w:val="Normal"/>
    <w:uiPriority w:val="4"/>
    <w:semiHidden/>
    <w:rsid w:val="006847AD"/>
    <w:pPr>
      <w:numPr>
        <w:ilvl w:val="3"/>
        <w:numId w:val="8"/>
      </w:numPr>
      <w:spacing w:after="120"/>
    </w:pPr>
  </w:style>
  <w:style w:type="paragraph" w:styleId="ListBullet5">
    <w:name w:val="List Bullet 5"/>
    <w:aliases w:val="Bullet list level 5"/>
    <w:basedOn w:val="Normal"/>
    <w:uiPriority w:val="4"/>
    <w:semiHidden/>
    <w:rsid w:val="004E2CB7"/>
    <w:pPr>
      <w:numPr>
        <w:ilvl w:val="4"/>
        <w:numId w:val="8"/>
      </w:numPr>
      <w:ind w:left="1008" w:hanging="1008"/>
    </w:pPr>
  </w:style>
  <w:style w:type="character" w:styleId="Hyperlink">
    <w:name w:val="Hyperlink"/>
    <w:basedOn w:val="DefaultParagraphFont"/>
    <w:uiPriority w:val="99"/>
    <w:rsid w:val="002F0DB1"/>
    <w:rPr>
      <w:color w:val="0563C1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qFormat/>
    <w:rsid w:val="003B67FD"/>
    <w:pPr>
      <w:spacing w:before="480" w:after="0"/>
      <w:outlineLvl w:val="9"/>
    </w:pPr>
    <w:rPr>
      <w:kern w:val="0"/>
      <w:szCs w:val="28"/>
    </w:rPr>
  </w:style>
  <w:style w:type="paragraph" w:styleId="TOC1">
    <w:name w:val="toc 1"/>
    <w:basedOn w:val="Normal"/>
    <w:next w:val="Normal"/>
    <w:autoRedefine/>
    <w:uiPriority w:val="39"/>
    <w:semiHidden/>
    <w:rsid w:val="007859CD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rsid w:val="007859C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rsid w:val="007859CD"/>
    <w:pPr>
      <w:spacing w:after="100"/>
      <w:ind w:left="440"/>
    </w:pPr>
  </w:style>
  <w:style w:type="paragraph" w:customStyle="1" w:styleId="Tablebulletlistlevel1">
    <w:name w:val="Table bullet list level 1"/>
    <w:uiPriority w:val="6"/>
    <w:rsid w:val="002716CD"/>
    <w:pPr>
      <w:numPr>
        <w:numId w:val="7"/>
      </w:numPr>
      <w:spacing w:after="20"/>
    </w:pPr>
  </w:style>
  <w:style w:type="paragraph" w:customStyle="1" w:styleId="Tablebulletlistlevel2">
    <w:name w:val="Table bullet list level 2"/>
    <w:basedOn w:val="Tablebulletlistlevel1"/>
    <w:uiPriority w:val="6"/>
    <w:semiHidden/>
    <w:rsid w:val="002716CD"/>
    <w:pPr>
      <w:numPr>
        <w:ilvl w:val="1"/>
      </w:numPr>
    </w:pPr>
  </w:style>
  <w:style w:type="paragraph" w:customStyle="1" w:styleId="Tablebulletlistlevel3">
    <w:name w:val="Table bullet list level 3"/>
    <w:basedOn w:val="Tablebulletlistlevel2"/>
    <w:uiPriority w:val="6"/>
    <w:semiHidden/>
    <w:qFormat/>
    <w:rsid w:val="002716CD"/>
    <w:pPr>
      <w:numPr>
        <w:ilvl w:val="2"/>
      </w:numPr>
    </w:pPr>
  </w:style>
  <w:style w:type="paragraph" w:customStyle="1" w:styleId="Tablebulletlistlevel4">
    <w:name w:val="Table bullet list level 4"/>
    <w:basedOn w:val="Tablebulletlistlevel3"/>
    <w:uiPriority w:val="6"/>
    <w:semiHidden/>
    <w:qFormat/>
    <w:rsid w:val="002716CD"/>
    <w:pPr>
      <w:numPr>
        <w:ilvl w:val="3"/>
      </w:numPr>
    </w:pPr>
  </w:style>
  <w:style w:type="paragraph" w:customStyle="1" w:styleId="Tablebulletlistlevel5">
    <w:name w:val="Table bullet list level 5"/>
    <w:basedOn w:val="Tablebulletlistlevel4"/>
    <w:uiPriority w:val="6"/>
    <w:semiHidden/>
    <w:qFormat/>
    <w:rsid w:val="002716CD"/>
    <w:pPr>
      <w:numPr>
        <w:ilvl w:val="4"/>
      </w:numPr>
    </w:pPr>
  </w:style>
  <w:style w:type="paragraph" w:customStyle="1" w:styleId="Tablebulletlistlevel6">
    <w:name w:val="Table bullet list level 6"/>
    <w:basedOn w:val="Tablebulletlistlevel5"/>
    <w:uiPriority w:val="6"/>
    <w:semiHidden/>
    <w:qFormat/>
    <w:rsid w:val="001D7CA4"/>
    <w:pPr>
      <w:numPr>
        <w:ilvl w:val="5"/>
      </w:numPr>
    </w:pPr>
  </w:style>
  <w:style w:type="paragraph" w:customStyle="1" w:styleId="Tablebulletlistlevel7">
    <w:name w:val="Table bullet list level 7"/>
    <w:basedOn w:val="Tablebulletlistlevel6"/>
    <w:uiPriority w:val="6"/>
    <w:semiHidden/>
    <w:qFormat/>
    <w:rsid w:val="002716CD"/>
    <w:pPr>
      <w:numPr>
        <w:ilvl w:val="6"/>
      </w:numPr>
    </w:pPr>
  </w:style>
  <w:style w:type="paragraph" w:customStyle="1" w:styleId="Tablebulletlistlevel8">
    <w:name w:val="Table bullet list level 8"/>
    <w:basedOn w:val="Tablebulletlistlevel7"/>
    <w:uiPriority w:val="6"/>
    <w:semiHidden/>
    <w:qFormat/>
    <w:rsid w:val="002716CD"/>
    <w:pPr>
      <w:numPr>
        <w:ilvl w:val="7"/>
      </w:numPr>
    </w:pPr>
  </w:style>
  <w:style w:type="paragraph" w:customStyle="1" w:styleId="Tablebulletlistlevel9">
    <w:name w:val="Table bullet list level 9"/>
    <w:basedOn w:val="Tablebulletlistlevel8"/>
    <w:uiPriority w:val="6"/>
    <w:semiHidden/>
    <w:qFormat/>
    <w:rsid w:val="002716CD"/>
    <w:pPr>
      <w:numPr>
        <w:ilvl w:val="8"/>
      </w:numPr>
    </w:pPr>
  </w:style>
  <w:style w:type="numbering" w:customStyle="1" w:styleId="Tablebulletlist">
    <w:name w:val="Table bullet list"/>
    <w:uiPriority w:val="99"/>
    <w:rsid w:val="002716CD"/>
    <w:pPr>
      <w:numPr>
        <w:numId w:val="4"/>
      </w:numPr>
    </w:pPr>
  </w:style>
  <w:style w:type="paragraph" w:customStyle="1" w:styleId="Tablenumberlistlevel1">
    <w:name w:val="Table number list level 1"/>
    <w:uiPriority w:val="7"/>
    <w:rsid w:val="002716CD"/>
    <w:pPr>
      <w:numPr>
        <w:numId w:val="6"/>
      </w:numPr>
      <w:spacing w:after="20"/>
    </w:pPr>
  </w:style>
  <w:style w:type="paragraph" w:customStyle="1" w:styleId="Tablenumberlistlevel2">
    <w:name w:val="Table number list level 2"/>
    <w:basedOn w:val="Tablenumberlistlevel1"/>
    <w:uiPriority w:val="7"/>
    <w:semiHidden/>
    <w:rsid w:val="002716CD"/>
    <w:pPr>
      <w:numPr>
        <w:ilvl w:val="1"/>
      </w:numPr>
    </w:pPr>
  </w:style>
  <w:style w:type="paragraph" w:customStyle="1" w:styleId="Tablenumberlistlevel3">
    <w:name w:val="Table number list level 3"/>
    <w:basedOn w:val="Tablenumberlistlevel2"/>
    <w:uiPriority w:val="7"/>
    <w:semiHidden/>
    <w:qFormat/>
    <w:rsid w:val="002716CD"/>
    <w:pPr>
      <w:numPr>
        <w:ilvl w:val="2"/>
      </w:numPr>
    </w:pPr>
  </w:style>
  <w:style w:type="paragraph" w:customStyle="1" w:styleId="Tablenumberlistlevel4">
    <w:name w:val="Table number list level 4"/>
    <w:basedOn w:val="Tablenumberlistlevel3"/>
    <w:uiPriority w:val="7"/>
    <w:semiHidden/>
    <w:qFormat/>
    <w:rsid w:val="002716CD"/>
    <w:pPr>
      <w:numPr>
        <w:ilvl w:val="3"/>
      </w:numPr>
    </w:pPr>
  </w:style>
  <w:style w:type="paragraph" w:customStyle="1" w:styleId="Tablenumberlistlevel5">
    <w:name w:val="Table number list level 5"/>
    <w:basedOn w:val="Tablenumberlistlevel4"/>
    <w:uiPriority w:val="7"/>
    <w:semiHidden/>
    <w:qFormat/>
    <w:rsid w:val="002716CD"/>
    <w:pPr>
      <w:numPr>
        <w:ilvl w:val="4"/>
      </w:numPr>
    </w:pPr>
  </w:style>
  <w:style w:type="paragraph" w:customStyle="1" w:styleId="Tablenumberlistlevel6">
    <w:name w:val="Table number list level 6"/>
    <w:basedOn w:val="Tablenumberlistlevel5"/>
    <w:uiPriority w:val="7"/>
    <w:semiHidden/>
    <w:qFormat/>
    <w:rsid w:val="002716CD"/>
    <w:pPr>
      <w:numPr>
        <w:ilvl w:val="5"/>
      </w:numPr>
    </w:pPr>
  </w:style>
  <w:style w:type="paragraph" w:customStyle="1" w:styleId="Tablenumberlistlevel7">
    <w:name w:val="Table number list level 7"/>
    <w:basedOn w:val="Tablenumberlistlevel6"/>
    <w:uiPriority w:val="7"/>
    <w:semiHidden/>
    <w:qFormat/>
    <w:rsid w:val="002716CD"/>
    <w:pPr>
      <w:numPr>
        <w:ilvl w:val="6"/>
      </w:numPr>
    </w:pPr>
  </w:style>
  <w:style w:type="paragraph" w:customStyle="1" w:styleId="Tablenumberlistlevel8">
    <w:name w:val="Table number list level 8"/>
    <w:basedOn w:val="Tablenumberlistlevel7"/>
    <w:uiPriority w:val="7"/>
    <w:semiHidden/>
    <w:qFormat/>
    <w:rsid w:val="002716CD"/>
    <w:pPr>
      <w:numPr>
        <w:ilvl w:val="7"/>
      </w:numPr>
    </w:pPr>
  </w:style>
  <w:style w:type="paragraph" w:customStyle="1" w:styleId="Tablenumberlistlevel9">
    <w:name w:val="Table number list level 9"/>
    <w:basedOn w:val="Tablenumberlistlevel8"/>
    <w:uiPriority w:val="7"/>
    <w:semiHidden/>
    <w:qFormat/>
    <w:rsid w:val="002716CD"/>
    <w:pPr>
      <w:numPr>
        <w:ilvl w:val="8"/>
      </w:numPr>
    </w:pPr>
  </w:style>
  <w:style w:type="numbering" w:customStyle="1" w:styleId="Tablenumberlist">
    <w:name w:val="Table number list"/>
    <w:uiPriority w:val="99"/>
    <w:rsid w:val="002716CD"/>
    <w:pPr>
      <w:numPr>
        <w:numId w:val="5"/>
      </w:numPr>
    </w:pPr>
  </w:style>
  <w:style w:type="table" w:styleId="GridTable1Light-Accent4">
    <w:name w:val="Grid Table 1 Light Accent 4"/>
    <w:basedOn w:val="TableNormal"/>
    <w:uiPriority w:val="46"/>
    <w:rsid w:val="00EB0A3C"/>
    <w:pPr>
      <w:spacing w:after="0"/>
    </w:pPr>
    <w:tblPr>
      <w:tblStyleRowBandSize w:val="1"/>
      <w:tblStyleColBandSize w:val="1"/>
      <w:tblBorders>
        <w:top w:val="single" w:sz="4" w:space="0" w:color="D3B0DA" w:themeColor="accent4" w:themeTint="66"/>
        <w:left w:val="single" w:sz="4" w:space="0" w:color="D3B0DA" w:themeColor="accent4" w:themeTint="66"/>
        <w:bottom w:val="single" w:sz="4" w:space="0" w:color="D3B0DA" w:themeColor="accent4" w:themeTint="66"/>
        <w:right w:val="single" w:sz="4" w:space="0" w:color="D3B0DA" w:themeColor="accent4" w:themeTint="66"/>
        <w:insideH w:val="single" w:sz="4" w:space="0" w:color="D3B0DA" w:themeColor="accent4" w:themeTint="66"/>
        <w:insideV w:val="single" w:sz="4" w:space="0" w:color="D3B0DA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E89C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89C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NTGTable">
    <w:name w:val="NTG Table"/>
    <w:basedOn w:val="TableGrid"/>
    <w:uiPriority w:val="99"/>
    <w:rsid w:val="003D0F63"/>
    <w:pPr>
      <w:spacing w:after="40"/>
    </w:pPr>
    <w:rPr>
      <w:szCs w:val="20"/>
      <w:lang w:eastAsia="en-AU"/>
    </w:r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Arial" w:hAnsi="Arial"/>
        <w:b/>
        <w:sz w:val="22"/>
      </w:rPr>
      <w:tblPr/>
      <w:trPr>
        <w:tblHeader/>
      </w:trPr>
      <w:tcPr>
        <w:shd w:val="clear" w:color="auto" w:fill="D9D9D9" w:themeFill="background1" w:themeFillShade="D9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sz w:val="22"/>
      </w:r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paragraph" w:styleId="Caption">
    <w:name w:val="caption"/>
    <w:basedOn w:val="Normal"/>
    <w:next w:val="Normal"/>
    <w:uiPriority w:val="35"/>
    <w:unhideWhenUsed/>
    <w:rsid w:val="00F858F2"/>
    <w:rPr>
      <w:iCs/>
      <w:sz w:val="20"/>
      <w:szCs w:val="18"/>
    </w:rPr>
  </w:style>
  <w:style w:type="numbering" w:customStyle="1" w:styleId="NTGStandardNumList">
    <w:name w:val="NTG Standard Num List"/>
    <w:uiPriority w:val="99"/>
    <w:rsid w:val="004179BF"/>
    <w:pPr>
      <w:numPr>
        <w:numId w:val="1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5E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5E04"/>
    <w:rPr>
      <w:rFonts w:ascii="Segoe UI" w:hAnsi="Segoe UI" w:cs="Segoe UI"/>
      <w:sz w:val="18"/>
      <w:szCs w:val="18"/>
    </w:rPr>
  </w:style>
  <w:style w:type="numbering" w:customStyle="1" w:styleId="NTGTableList">
    <w:name w:val="NTG Table List"/>
    <w:uiPriority w:val="99"/>
    <w:rsid w:val="00BE19E3"/>
    <w:pPr>
      <w:numPr>
        <w:numId w:val="21"/>
      </w:numPr>
    </w:pPr>
  </w:style>
  <w:style w:type="paragraph" w:customStyle="1" w:styleId="NTGTableBulletList1">
    <w:name w:val="NTG Table Bullet List 1"/>
    <w:semiHidden/>
    <w:qFormat/>
    <w:rsid w:val="00BE19E3"/>
    <w:pPr>
      <w:numPr>
        <w:numId w:val="22"/>
      </w:numPr>
      <w:spacing w:after="20"/>
    </w:pPr>
  </w:style>
  <w:style w:type="paragraph" w:customStyle="1" w:styleId="NTGTableBulletList2">
    <w:name w:val="NTG Table Bullet List 2"/>
    <w:basedOn w:val="NTGTableBulletList1"/>
    <w:semiHidden/>
    <w:qFormat/>
    <w:rsid w:val="00BE19E3"/>
    <w:pPr>
      <w:numPr>
        <w:ilvl w:val="1"/>
      </w:numPr>
    </w:pPr>
  </w:style>
  <w:style w:type="paragraph" w:customStyle="1" w:styleId="NTGTableBulletList3">
    <w:name w:val="NTG Table Bullet List 3"/>
    <w:basedOn w:val="NTGTableBulletList2"/>
    <w:semiHidden/>
    <w:qFormat/>
    <w:rsid w:val="00BE19E3"/>
    <w:pPr>
      <w:numPr>
        <w:ilvl w:val="2"/>
      </w:numPr>
    </w:pPr>
  </w:style>
  <w:style w:type="paragraph" w:customStyle="1" w:styleId="NTGTableBulletList4">
    <w:name w:val="NTG Table Bullet List 4"/>
    <w:basedOn w:val="NTGTableBulletList3"/>
    <w:semiHidden/>
    <w:qFormat/>
    <w:rsid w:val="00BE19E3"/>
    <w:pPr>
      <w:numPr>
        <w:ilvl w:val="3"/>
      </w:numPr>
    </w:pPr>
  </w:style>
  <w:style w:type="paragraph" w:customStyle="1" w:styleId="NTGTableBulletList5">
    <w:name w:val="NTG Table Bullet List 5"/>
    <w:basedOn w:val="NTGTableBulletList4"/>
    <w:semiHidden/>
    <w:qFormat/>
    <w:rsid w:val="00BE19E3"/>
    <w:pPr>
      <w:numPr>
        <w:ilvl w:val="4"/>
      </w:numPr>
    </w:pPr>
  </w:style>
  <w:style w:type="paragraph" w:customStyle="1" w:styleId="NTGTableBulletList6">
    <w:name w:val="NTG Table Bullet List 6"/>
    <w:basedOn w:val="NTGTableBulletList5"/>
    <w:semiHidden/>
    <w:qFormat/>
    <w:rsid w:val="00BE19E3"/>
    <w:pPr>
      <w:numPr>
        <w:ilvl w:val="5"/>
      </w:numPr>
    </w:pPr>
  </w:style>
  <w:style w:type="paragraph" w:customStyle="1" w:styleId="NTGTableBulletList7">
    <w:name w:val="NTG Table Bullet List 7"/>
    <w:basedOn w:val="NTGTableBulletList6"/>
    <w:semiHidden/>
    <w:qFormat/>
    <w:rsid w:val="00BE19E3"/>
    <w:pPr>
      <w:numPr>
        <w:ilvl w:val="6"/>
      </w:numPr>
    </w:pPr>
  </w:style>
  <w:style w:type="paragraph" w:customStyle="1" w:styleId="NTGTableBulletList8">
    <w:name w:val="NTG Table Bullet List 8"/>
    <w:basedOn w:val="NTGTableBulletList7"/>
    <w:semiHidden/>
    <w:qFormat/>
    <w:rsid w:val="00BE19E3"/>
    <w:pPr>
      <w:numPr>
        <w:ilvl w:val="7"/>
      </w:numPr>
    </w:pPr>
  </w:style>
  <w:style w:type="paragraph" w:customStyle="1" w:styleId="NTGTableBulletList9">
    <w:name w:val="NTG Table Bullet List 9"/>
    <w:basedOn w:val="NTGTableBulletList8"/>
    <w:semiHidden/>
    <w:qFormat/>
    <w:rsid w:val="00BE19E3"/>
    <w:pPr>
      <w:numPr>
        <w:ilvl w:val="8"/>
      </w:numPr>
    </w:pPr>
  </w:style>
  <w:style w:type="character" w:styleId="CommentReference">
    <w:name w:val="annotation reference"/>
    <w:basedOn w:val="DefaultParagraphFont"/>
    <w:unhideWhenUsed/>
    <w:rsid w:val="00A222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12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12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2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12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9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85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8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ci\AppData\Local\Microsoft\Windows\Temporary%20Internet%20Files\Content.IE5\TT6Z7DPN\ntg-general-portrait-word-template%20(1).dotx" TargetMode="External"/></Relationships>
</file>

<file path=word/theme/theme1.xml><?xml version="1.0" encoding="utf-8"?>
<a:theme xmlns:a="http://schemas.openxmlformats.org/drawingml/2006/main" name="NTG branding">
  <a:themeElements>
    <a:clrScheme name="NTG Colours">
      <a:dk1>
        <a:sysClr val="windowText" lastClr="000000"/>
      </a:dk1>
      <a:lt1>
        <a:sysClr val="window" lastClr="FFFFFF"/>
      </a:lt1>
      <a:dk2>
        <a:srgbClr val="BC5915"/>
      </a:dk2>
      <a:lt2>
        <a:srgbClr val="FFFFFF"/>
      </a:lt2>
      <a:accent1>
        <a:srgbClr val="527AA1"/>
      </a:accent1>
      <a:accent2>
        <a:srgbClr val="77794B"/>
      </a:accent2>
      <a:accent3>
        <a:srgbClr val="6E7C00"/>
      </a:accent3>
      <a:accent4>
        <a:srgbClr val="8C4799"/>
      </a:accent4>
      <a:accent5>
        <a:srgbClr val="A26B21"/>
      </a:accent5>
      <a:accent6>
        <a:srgbClr val="BD472A"/>
      </a:accent6>
      <a:hlink>
        <a:srgbClr val="0563C1"/>
      </a:hlink>
      <a:folHlink>
        <a:srgbClr val="8C4799"/>
      </a:folHlink>
    </a:clrScheme>
    <a:fontScheme name="NTG Font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4519B-E5D0-477E-827F-DBA62801D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ntg-general-portrait-word-template (1).dotx</Template>
  <TotalTime>399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B.2 – Recovery of money: stage 2</vt:lpstr>
    </vt:vector>
  </TitlesOfParts>
  <Company>Northern Territory Government</Company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B.2 – Recovery of money: stage 2</dc:title>
  <dc:creator>nlu</dc:creator>
  <cp:lastModifiedBy>Diana Gaerth</cp:lastModifiedBy>
  <cp:revision>52</cp:revision>
  <cp:lastPrinted>2024-05-28T03:36:00Z</cp:lastPrinted>
  <dcterms:created xsi:type="dcterms:W3CDTF">2023-04-03T00:23:00Z</dcterms:created>
  <dcterms:modified xsi:type="dcterms:W3CDTF">2024-05-28T03:38:00Z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 1.0">
    <vt:lpwstr>Version 1.0</vt:lpwstr>
  </property>
</Properties>
</file>