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EA25E" w14:textId="594D2AA0" w:rsidR="00237E1E" w:rsidRDefault="00186AE4" w:rsidP="00E54F84">
      <w:pPr>
        <w:tabs>
          <w:tab w:val="left" w:pos="7655"/>
          <w:tab w:val="left" w:pos="9214"/>
        </w:tabs>
        <w:rPr>
          <w:rFonts w:ascii="Lato" w:hAnsi="Lato"/>
          <w:i/>
          <w:iCs/>
        </w:rPr>
      </w:pPr>
      <w:bookmarkStart w:id="0" w:name="_GoBack"/>
      <w:bookmarkEnd w:id="0"/>
      <w:r>
        <w:rPr>
          <w:rFonts w:ascii="Lato" w:hAnsi="Lato"/>
        </w:rPr>
        <w:t xml:space="preserve">This process applies to recovery of money owing to the Territory or agency, except for those related to </w:t>
      </w:r>
      <w:r w:rsidR="00411FF9">
        <w:rPr>
          <w:rFonts w:ascii="Lato" w:hAnsi="Lato"/>
        </w:rPr>
        <w:t xml:space="preserve">an </w:t>
      </w:r>
      <w:r>
        <w:rPr>
          <w:rFonts w:ascii="Lato" w:hAnsi="Lato"/>
        </w:rPr>
        <w:t>overpayment to current or former employee</w:t>
      </w:r>
      <w:r w:rsidR="00237E1E" w:rsidRPr="00E70B6D">
        <w:rPr>
          <w:rFonts w:ascii="Lato" w:hAnsi="Lato"/>
        </w:rPr>
        <w:t xml:space="preserve">. In this Appendix, TD means the </w:t>
      </w:r>
      <w:r w:rsidR="00237E1E" w:rsidRPr="00E70B6D">
        <w:rPr>
          <w:rFonts w:ascii="Lato" w:hAnsi="Lato"/>
          <w:i/>
          <w:iCs/>
        </w:rPr>
        <w:t>Treasurer’s Direction on Losses, Write offs, Waivers and Postponements.</w:t>
      </w:r>
    </w:p>
    <w:p w14:paraId="6D98E16E" w14:textId="4C5CCA8D" w:rsidR="007E4D4E" w:rsidRDefault="00AA7647" w:rsidP="00E54F84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142016" behindDoc="0" locked="0" layoutInCell="1" allowOverlap="1" wp14:anchorId="4A22746B" wp14:editId="66FBB0A8">
                <wp:simplePos x="0" y="0"/>
                <wp:positionH relativeFrom="margin">
                  <wp:posOffset>3291942</wp:posOffset>
                </wp:positionH>
                <wp:positionV relativeFrom="paragraph">
                  <wp:posOffset>72619</wp:posOffset>
                </wp:positionV>
                <wp:extent cx="6338493" cy="438785"/>
                <wp:effectExtent l="0" t="0" r="24765" b="1841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8493" cy="43878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B8D3BD" w14:textId="188175A2" w:rsidR="007C7EDD" w:rsidRPr="0032367E" w:rsidRDefault="007C7EDD" w:rsidP="007C7ED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(A1)</w:t>
                            </w:r>
                            <w:r w:rsidRPr="0032367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Consider whether there is a reasonable suspicion that the </w:t>
                            </w:r>
                            <w:r w:rsidR="001E49BC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recovery of money</w:t>
                            </w:r>
                            <w:r w:rsidR="001E49BC" w:rsidRPr="0032367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2367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relates to suspected criminal conduct, and if so follow paragraphs 1</w:t>
                            </w:r>
                            <w:r w:rsidR="00D42FB2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1</w:t>
                            </w:r>
                            <w:r w:rsidRPr="0032367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to 1</w:t>
                            </w:r>
                            <w:r w:rsidR="00A52DD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3</w:t>
                            </w:r>
                            <w:r w:rsidRPr="0032367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of the TD before continuing.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22746B" id="Text Box 29" o:spid="_x0000_s1026" style="position:absolute;margin-left:259.2pt;margin-top:5.7pt;width:499.1pt;height:34.55pt;z-index:253142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" fillcolor="#002060">
                <v:stroke joinstyle="miter"/>
                <v:textbox>
                  <w:txbxContent>
                    <w:p w14:paraId="39B8D3BD" w14:textId="188175A2" w:rsidR="007C7EDD" w:rsidRPr="0032367E" w:rsidRDefault="007C7EDD" w:rsidP="007C7EDD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(A1)</w:t>
                      </w:r>
                      <w:r w:rsidRPr="0032367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Consider whether there is a reasonable suspicion that the </w:t>
                      </w:r>
                      <w:r w:rsidR="001E49BC">
                        <w:rPr>
                          <w:rFonts w:ascii="Lato" w:hAnsi="Lato"/>
                          <w:sz w:val="18"/>
                          <w:szCs w:val="18"/>
                        </w:rPr>
                        <w:t>recovery of money</w:t>
                      </w:r>
                      <w:r w:rsidR="001E49BC" w:rsidRPr="0032367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32367E">
                        <w:rPr>
                          <w:rFonts w:ascii="Lato" w:hAnsi="Lato"/>
                          <w:sz w:val="18"/>
                          <w:szCs w:val="18"/>
                        </w:rPr>
                        <w:t>relates to suspected criminal conduct, and if so follow paragraphs 1</w:t>
                      </w:r>
                      <w:r w:rsidR="00D42FB2">
                        <w:rPr>
                          <w:rFonts w:ascii="Lato" w:hAnsi="Lato"/>
                          <w:sz w:val="18"/>
                          <w:szCs w:val="18"/>
                        </w:rPr>
                        <w:t>1</w:t>
                      </w:r>
                      <w:r w:rsidRPr="0032367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to 1</w:t>
                      </w:r>
                      <w:r w:rsidR="00A52DDD">
                        <w:rPr>
                          <w:rFonts w:ascii="Lato" w:hAnsi="Lato"/>
                          <w:sz w:val="18"/>
                          <w:szCs w:val="18"/>
                        </w:rPr>
                        <w:t>3</w:t>
                      </w:r>
                      <w:r w:rsidRPr="0032367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of the TD before continuing.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74CE7FB8" wp14:editId="7731D702">
                <wp:simplePos x="0" y="0"/>
                <wp:positionH relativeFrom="margin">
                  <wp:posOffset>76810</wp:posOffset>
                </wp:positionH>
                <wp:positionV relativeFrom="paragraph">
                  <wp:posOffset>72619</wp:posOffset>
                </wp:positionV>
                <wp:extent cx="2994964" cy="561975"/>
                <wp:effectExtent l="0" t="0" r="1524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4964" cy="561975"/>
                        </a:xfrm>
                        <a:prstGeom prst="roundRect">
                          <a:avLst>
                            <a:gd name="adj" fmla="val 18277"/>
                          </a:avLst>
                        </a:prstGeom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764DC1" w14:textId="5CDAC928" w:rsidR="002E26A8" w:rsidRPr="00AD7D19" w:rsidRDefault="0018765C" w:rsidP="00BB7869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D7D19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Agency identifies </w:t>
                            </w:r>
                            <w:r w:rsidR="00375D4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debt,</w:t>
                            </w:r>
                            <w:r w:rsidR="00A11311" w:rsidRPr="00AD7D19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or</w:t>
                            </w:r>
                            <w:r w:rsidR="00237E1E" w:rsidRPr="00AD7D19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confirmed</w:t>
                            </w:r>
                            <w:r w:rsidR="00237E1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loss of </w:t>
                            </w:r>
                            <w:r w:rsidR="00A11311" w:rsidRPr="00AD7D19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money</w:t>
                            </w:r>
                            <w:r w:rsidR="00AE270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in accordance with paragraph </w:t>
                            </w:r>
                            <w:r w:rsidR="00FF6F8B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9</w:t>
                            </w:r>
                            <w:r w:rsidR="007C7ED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of the TD</w:t>
                            </w:r>
                            <w:r w:rsidR="001F15DB" w:rsidRPr="00AD7D19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CE7FB8" id="Text Box 1" o:spid="_x0000_s1027" style="position:absolute;margin-left:6.05pt;margin-top:5.7pt;width:235.8pt;height:44.25pt;z-index:25195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9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" fillcolor="black [3200]" strokecolor="black [1600]">
                <v:stroke joinstyle="miter"/>
                <v:textbox>
                  <w:txbxContent>
                    <w:p w14:paraId="2E764DC1" w14:textId="5CDAC928" w:rsidR="002E26A8" w:rsidRPr="00AD7D19" w:rsidRDefault="0018765C" w:rsidP="00BB7869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D7D19">
                        <w:rPr>
                          <w:rFonts w:ascii="Lato" w:hAnsi="Lato"/>
                          <w:sz w:val="18"/>
                          <w:szCs w:val="18"/>
                        </w:rPr>
                        <w:t xml:space="preserve">Agency identifies </w:t>
                      </w:r>
                      <w:r w:rsidR="00375D4D">
                        <w:rPr>
                          <w:rFonts w:ascii="Lato" w:hAnsi="Lato"/>
                          <w:sz w:val="18"/>
                          <w:szCs w:val="18"/>
                        </w:rPr>
                        <w:t>debt,</w:t>
                      </w:r>
                      <w:r w:rsidR="00A11311" w:rsidRPr="00AD7D19">
                        <w:rPr>
                          <w:rFonts w:ascii="Lato" w:hAnsi="Lato"/>
                          <w:sz w:val="18"/>
                          <w:szCs w:val="18"/>
                        </w:rPr>
                        <w:t xml:space="preserve"> or</w:t>
                      </w:r>
                      <w:r w:rsidR="00237E1E" w:rsidRPr="00AD7D19">
                        <w:rPr>
                          <w:rFonts w:ascii="Lato" w:hAnsi="Lato"/>
                          <w:sz w:val="18"/>
                          <w:szCs w:val="18"/>
                        </w:rPr>
                        <w:t xml:space="preserve"> confirmed</w:t>
                      </w:r>
                      <w:r w:rsidR="00237E1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loss of </w:t>
                      </w:r>
                      <w:r w:rsidR="00A11311" w:rsidRPr="00AD7D19">
                        <w:rPr>
                          <w:rFonts w:ascii="Lato" w:hAnsi="Lato"/>
                          <w:sz w:val="18"/>
                          <w:szCs w:val="18"/>
                        </w:rPr>
                        <w:t>money</w:t>
                      </w:r>
                      <w:r w:rsidR="00AE2706">
                        <w:rPr>
                          <w:rFonts w:ascii="Lato" w:hAnsi="Lato"/>
                          <w:sz w:val="18"/>
                          <w:szCs w:val="18"/>
                        </w:rPr>
                        <w:t xml:space="preserve"> in accordance with paragraph </w:t>
                      </w:r>
                      <w:r w:rsidR="00FF6F8B">
                        <w:rPr>
                          <w:rFonts w:ascii="Lato" w:hAnsi="Lato"/>
                          <w:sz w:val="18"/>
                          <w:szCs w:val="18"/>
                        </w:rPr>
                        <w:t>9</w:t>
                      </w:r>
                      <w:r w:rsidR="007C7EDD">
                        <w:rPr>
                          <w:rFonts w:ascii="Lato" w:hAnsi="Lato"/>
                          <w:sz w:val="18"/>
                          <w:szCs w:val="18"/>
                        </w:rPr>
                        <w:t xml:space="preserve"> of the TD</w:t>
                      </w:r>
                      <w:r w:rsidR="001F15DB" w:rsidRPr="00AD7D19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209012D" w14:textId="1960D9DC" w:rsidR="007E4D4E" w:rsidRDefault="007C7EDD" w:rsidP="00E54F84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97984" behindDoc="0" locked="0" layoutInCell="1" allowOverlap="1" wp14:anchorId="59B42F3E" wp14:editId="44EE063C">
                <wp:simplePos x="0" y="0"/>
                <wp:positionH relativeFrom="margin">
                  <wp:posOffset>3075533</wp:posOffset>
                </wp:positionH>
                <wp:positionV relativeFrom="paragraph">
                  <wp:posOffset>125095</wp:posOffset>
                </wp:positionV>
                <wp:extent cx="216000" cy="0"/>
                <wp:effectExtent l="0" t="76200" r="12700" b="952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77EB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242.15pt;margin-top:9.85pt;width:17pt;height:0;z-index:25309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" strokecolor="black [3200]">
                <v:stroke endarrow="block" joinstyle="miter"/>
                <w10:wrap anchorx="margin"/>
              </v:shape>
            </w:pict>
          </mc:Fallback>
        </mc:AlternateContent>
      </w:r>
    </w:p>
    <w:p w14:paraId="71014455" w14:textId="4857C8FE" w:rsidR="00F2717F" w:rsidRPr="00D75611" w:rsidRDefault="007C7EDD" w:rsidP="00E54F84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00032" behindDoc="1" locked="0" layoutInCell="1" allowOverlap="1" wp14:anchorId="4A8D9804" wp14:editId="0B57F1F6">
                <wp:simplePos x="0" y="0"/>
                <wp:positionH relativeFrom="column">
                  <wp:posOffset>4845050</wp:posOffset>
                </wp:positionH>
                <wp:positionV relativeFrom="paragraph">
                  <wp:posOffset>23902</wp:posOffset>
                </wp:positionV>
                <wp:extent cx="0" cy="252000"/>
                <wp:effectExtent l="76200" t="0" r="57150" b="5334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2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3110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9" o:spid="_x0000_s1026" type="#_x0000_t32" style="position:absolute;margin-left:381.5pt;margin-top:1.9pt;width:0;height:19.85pt;flip:x;z-index:-2502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" strokecolor="black [3200]">
                <v:stroke endarrow="block" joinstyle="miter"/>
              </v:shape>
            </w:pict>
          </mc:Fallback>
        </mc:AlternateContent>
      </w:r>
    </w:p>
    <w:p w14:paraId="58A76265" w14:textId="14DB70DD" w:rsidR="00EA0AFB" w:rsidRPr="00D75611" w:rsidRDefault="00AA7647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93888" behindDoc="0" locked="0" layoutInCell="1" allowOverlap="1" wp14:anchorId="36329C64" wp14:editId="57DB240B">
                <wp:simplePos x="0" y="0"/>
                <wp:positionH relativeFrom="margin">
                  <wp:posOffset>3216859</wp:posOffset>
                </wp:positionH>
                <wp:positionV relativeFrom="paragraph">
                  <wp:posOffset>28727</wp:posOffset>
                </wp:positionV>
                <wp:extent cx="2957932" cy="519380"/>
                <wp:effectExtent l="0" t="0" r="13970" b="1460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7932" cy="51938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BB50F5" w14:textId="75DC45FB" w:rsidR="00DD7FD1" w:rsidRPr="003965DE" w:rsidRDefault="00DD7FD1" w:rsidP="00DD7FD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0C1596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(D1)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the money owing related to</w:t>
                            </w:r>
                            <w:r w:rsidR="00A52DD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confirmed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loss of money</w:t>
                            </w:r>
                            <w:r w:rsidR="00A52DD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in accordance with paragraph 9 of the TD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329C64" id="Text Box 10" o:spid="_x0000_s1028" style="position:absolute;margin-left:253.3pt;margin-top:2.25pt;width:232.9pt;height:40.9pt;z-index:253093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" fillcolor="#e35205" strokecolor="black [1600]">
                <v:stroke joinstyle="miter"/>
                <v:textbox>
                  <w:txbxContent>
                    <w:p w14:paraId="7ABB50F5" w14:textId="75DC45FB" w:rsidR="00DD7FD1" w:rsidRPr="003965DE" w:rsidRDefault="00DD7FD1" w:rsidP="00DD7FD1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0C1596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(D1)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the money owing related to</w:t>
                      </w:r>
                      <w:r w:rsidR="00A52DDD">
                        <w:rPr>
                          <w:rFonts w:ascii="Lato" w:hAnsi="Lato"/>
                          <w:sz w:val="18"/>
                          <w:szCs w:val="18"/>
                        </w:rPr>
                        <w:t xml:space="preserve"> confirmed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loss of money</w:t>
                      </w:r>
                      <w:r w:rsidR="00A52DDD">
                        <w:rPr>
                          <w:rFonts w:ascii="Lato" w:hAnsi="Lato"/>
                          <w:sz w:val="18"/>
                          <w:szCs w:val="18"/>
                        </w:rPr>
                        <w:t xml:space="preserve"> in accordance with paragraph 9 of the TD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B56A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144064" behindDoc="0" locked="0" layoutInCell="1" allowOverlap="1" wp14:anchorId="34EEBA57" wp14:editId="0974FCD7">
                <wp:simplePos x="0" y="0"/>
                <wp:positionH relativeFrom="margin">
                  <wp:posOffset>6426403</wp:posOffset>
                </wp:positionH>
                <wp:positionV relativeFrom="paragraph">
                  <wp:posOffset>28727</wp:posOffset>
                </wp:positionV>
                <wp:extent cx="3173095" cy="560528"/>
                <wp:effectExtent l="0" t="0" r="27305" b="11430"/>
                <wp:wrapNone/>
                <wp:docPr id="42314434" name="Text Box 42314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3095" cy="560528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1FE0AF" w14:textId="398A9840" w:rsidR="007C7EDD" w:rsidRPr="0032367E" w:rsidRDefault="007C7EDD" w:rsidP="007C7ED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(A2) 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  <w:t>Create a record in the Register of Losses</w:t>
                            </w:r>
                            <w:r w:rsidR="004B56A1"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  <w:t>, Write Offs and Waivers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  <w:t xml:space="preserve"> setting out the matters in paragraph 5</w:t>
                            </w:r>
                            <w:r w:rsidR="00AA7647"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  <w:t xml:space="preserve"> of the TD.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EEBA57" id="Text Box 42314434" o:spid="_x0000_s1029" style="position:absolute;margin-left:506pt;margin-top:2.25pt;width:249.85pt;height:44.15pt;z-index:253144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" fillcolor="#002060">
                <v:stroke joinstyle="miter"/>
                <v:textbox>
                  <w:txbxContent>
                    <w:p w14:paraId="6D1FE0AF" w14:textId="398A9840" w:rsidR="007C7EDD" w:rsidRPr="0032367E" w:rsidRDefault="007C7EDD" w:rsidP="007C7EDD">
                      <w:pPr>
                        <w:spacing w:after="0"/>
                        <w:jc w:val="center"/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(A2) </w:t>
                      </w:r>
                      <w:r w:rsidRPr="0032367E"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  <w:t>Create a record in the Register of Losses</w:t>
                      </w:r>
                      <w:r w:rsidR="004B56A1"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  <w:t>, Write Offs and Waivers</w:t>
                      </w:r>
                      <w:r w:rsidRPr="0032367E"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  <w:t xml:space="preserve"> setting out the matters in paragraph 5</w:t>
                      </w:r>
                      <w:r w:rsidR="00AA7647"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  <w:t>5</w:t>
                      </w:r>
                      <w:r w:rsidRPr="0032367E"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  <w:t xml:space="preserve"> of the TD.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B6F6D90" w14:textId="120B68E8" w:rsidR="00237E1E" w:rsidRDefault="00AA7647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10272" behindDoc="1" locked="0" layoutInCell="1" allowOverlap="1" wp14:anchorId="69C04AD7" wp14:editId="634F7AB6">
                <wp:simplePos x="0" y="0"/>
                <wp:positionH relativeFrom="margin">
                  <wp:posOffset>6055360</wp:posOffset>
                </wp:positionH>
                <wp:positionV relativeFrom="paragraph">
                  <wp:posOffset>135585</wp:posOffset>
                </wp:positionV>
                <wp:extent cx="429260" cy="228600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87F01D" w14:textId="77777777" w:rsidR="00E751E9" w:rsidRPr="002D4648" w:rsidRDefault="00E751E9" w:rsidP="00E751E9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2D4648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C04AD7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30" type="#_x0000_t202" style="position:absolute;margin-left:476.8pt;margin-top:10.7pt;width:33.8pt;height:18pt;z-index:-250206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" filled="f" stroked="f" strokeweight=".5pt">
                <v:textbox>
                  <w:txbxContent>
                    <w:p w14:paraId="5987F01D" w14:textId="77777777" w:rsidR="00E751E9" w:rsidRPr="002D4648" w:rsidRDefault="00E751E9" w:rsidP="00E751E9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2D4648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17440" behindDoc="0" locked="0" layoutInCell="1" allowOverlap="1" wp14:anchorId="3F5A2EFB" wp14:editId="6D537A99">
                <wp:simplePos x="0" y="0"/>
                <wp:positionH relativeFrom="margin">
                  <wp:posOffset>4771390</wp:posOffset>
                </wp:positionH>
                <wp:positionV relativeFrom="paragraph">
                  <wp:posOffset>226060</wp:posOffset>
                </wp:positionV>
                <wp:extent cx="403860" cy="263525"/>
                <wp:effectExtent l="0" t="0" r="0" b="31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" cy="263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6FBD45" w14:textId="77777777" w:rsidR="00D05ADC" w:rsidRPr="0096263D" w:rsidRDefault="00D05ADC" w:rsidP="00D05ADC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A2EFB" id="Text Box 6" o:spid="_x0000_s1031" type="#_x0000_t202" style="position:absolute;margin-left:375.7pt;margin-top:17.8pt;width:31.8pt;height:20.75pt;z-index:253117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" filled="f" stroked="f" strokeweight=".5pt">
                <v:textbox>
                  <w:txbxContent>
                    <w:p w14:paraId="156FBD45" w14:textId="77777777" w:rsidR="00D05ADC" w:rsidRPr="0096263D" w:rsidRDefault="00D05ADC" w:rsidP="00D05ADC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C7EDD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15392" behindDoc="0" locked="0" layoutInCell="1" allowOverlap="1" wp14:anchorId="4F8FFA7C" wp14:editId="40244848">
                <wp:simplePos x="0" y="0"/>
                <wp:positionH relativeFrom="margin">
                  <wp:posOffset>6167755</wp:posOffset>
                </wp:positionH>
                <wp:positionV relativeFrom="paragraph">
                  <wp:posOffset>157480</wp:posOffset>
                </wp:positionV>
                <wp:extent cx="252000" cy="0"/>
                <wp:effectExtent l="0" t="76200" r="15240" b="952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EF9A1F" id="Straight Arrow Connector 4" o:spid="_x0000_s1026" type="#_x0000_t32" style="position:absolute;margin-left:485.65pt;margin-top:12.4pt;width:19.85pt;height:0;z-index:253115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" strokecolor="black [3200]">
                <v:stroke endarrow="block" joinstyle="miter"/>
                <w10:wrap anchorx="margin"/>
              </v:shape>
            </w:pict>
          </mc:Fallback>
        </mc:AlternateContent>
      </w:r>
    </w:p>
    <w:p w14:paraId="20601E58" w14:textId="2546B432" w:rsidR="00237E1E" w:rsidRDefault="00AA7647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54304" behindDoc="1" locked="0" layoutInCell="1" allowOverlap="1" wp14:anchorId="325C73E1" wp14:editId="0DC59CD3">
                <wp:simplePos x="0" y="0"/>
                <wp:positionH relativeFrom="column">
                  <wp:posOffset>4842815</wp:posOffset>
                </wp:positionH>
                <wp:positionV relativeFrom="paragraph">
                  <wp:posOffset>58700</wp:posOffset>
                </wp:positionV>
                <wp:extent cx="0" cy="1080000"/>
                <wp:effectExtent l="76200" t="0" r="57150" b="6350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8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3AA27" id="Straight Arrow Connector 70" o:spid="_x0000_s1026" type="#_x0000_t32" style="position:absolute;margin-left:381.3pt;margin-top:4.6pt;width:0;height:85.05pt;flip:x;z-index:-2501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" strokecolor="black [3200]">
                <v:stroke endarrow="block" joinstyle="miter"/>
              </v:shape>
            </w:pict>
          </mc:Fallback>
        </mc:AlternateContent>
      </w:r>
      <w:r w:rsidR="00186AE4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46112" behindDoc="0" locked="0" layoutInCell="1" allowOverlap="1" wp14:anchorId="01E71B41" wp14:editId="3D15993C">
                <wp:simplePos x="0" y="0"/>
                <wp:positionH relativeFrom="margin">
                  <wp:posOffset>76200</wp:posOffset>
                </wp:positionH>
                <wp:positionV relativeFrom="paragraph">
                  <wp:posOffset>241935</wp:posOffset>
                </wp:positionV>
                <wp:extent cx="9601200" cy="714375"/>
                <wp:effectExtent l="0" t="0" r="19050" b="28575"/>
                <wp:wrapNone/>
                <wp:docPr id="386304472" name="Text Box 386304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01200" cy="7143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noFill/>
                        <a:ln w="12700" cap="flat" cmpd="sng" algn="ctr">
                          <a:solidFill>
                            <a:srgbClr val="527AA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72537E" w14:textId="187D0E67" w:rsidR="007C7EDD" w:rsidRPr="00E616E1" w:rsidRDefault="007C7EDD" w:rsidP="007C7EDD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Within 5 business days 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from</w:t>
                            </w: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the </w:t>
                            </w:r>
                            <w:r w:rsidR="00B01D23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s</w:t>
                            </w: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tart </w:t>
                            </w:r>
                            <w:r w:rsidR="00B01D23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d</w:t>
                            </w: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ate</w:t>
                            </w:r>
                          </w:p>
                          <w:p w14:paraId="08F9DAAC" w14:textId="77777777" w:rsidR="007C7EDD" w:rsidRDefault="007C7EDD" w:rsidP="007C7E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E71B41" id="Text Box 386304472" o:spid="_x0000_s1032" style="position:absolute;margin-left:6pt;margin-top:19.05pt;width:756pt;height:56.25pt;z-index:253146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" filled="f" strokecolor="#527aa1" strokeweight="1pt">
                <v:stroke joinstyle="miter"/>
                <v:textbox>
                  <w:txbxContent>
                    <w:p w14:paraId="3C72537E" w14:textId="187D0E67" w:rsidR="007C7EDD" w:rsidRPr="00E616E1" w:rsidRDefault="007C7EDD" w:rsidP="007C7EDD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Within 5 business days </w:t>
                      </w: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from</w:t>
                      </w: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the </w:t>
                      </w:r>
                      <w:r w:rsidR="00B01D23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s</w:t>
                      </w: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tart </w:t>
                      </w:r>
                      <w:r w:rsidR="00B01D23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d</w:t>
                      </w: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ate</w:t>
                      </w:r>
                    </w:p>
                    <w:p w14:paraId="08F9DAAC" w14:textId="77777777" w:rsidR="007C7EDD" w:rsidRDefault="007C7EDD" w:rsidP="007C7EDD"/>
                  </w:txbxContent>
                </v:textbox>
                <w10:wrap anchorx="margin"/>
              </v:roundrect>
            </w:pict>
          </mc:Fallback>
        </mc:AlternateContent>
      </w:r>
      <w:r w:rsidR="00186AE4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02080" behindDoc="1" locked="0" layoutInCell="1" allowOverlap="1" wp14:anchorId="397EBC6B" wp14:editId="2DFA8855">
                <wp:simplePos x="0" y="0"/>
                <wp:positionH relativeFrom="column">
                  <wp:posOffset>8003540</wp:posOffset>
                </wp:positionH>
                <wp:positionV relativeFrom="paragraph">
                  <wp:posOffset>121920</wp:posOffset>
                </wp:positionV>
                <wp:extent cx="0" cy="252000"/>
                <wp:effectExtent l="76200" t="0" r="57150" b="5334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2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876F3" id="Straight Arrow Connector 40" o:spid="_x0000_s1026" type="#_x0000_t32" style="position:absolute;margin-left:630.2pt;margin-top:9.6pt;width:0;height:19.85pt;flip:x;z-index:-2502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" strokecolor="black [3200]">
                <v:stroke endarrow="block" joinstyle="miter"/>
              </v:shape>
            </w:pict>
          </mc:Fallback>
        </mc:AlternateContent>
      </w:r>
    </w:p>
    <w:p w14:paraId="337B3E9D" w14:textId="5F5A08D2" w:rsidR="00237E1E" w:rsidRDefault="007C7EDD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48160" behindDoc="0" locked="0" layoutInCell="1" allowOverlap="1" wp14:anchorId="114266F3" wp14:editId="5E261C2E">
                <wp:simplePos x="0" y="0"/>
                <wp:positionH relativeFrom="margin">
                  <wp:posOffset>6477000</wp:posOffset>
                </wp:positionH>
                <wp:positionV relativeFrom="paragraph">
                  <wp:posOffset>112395</wp:posOffset>
                </wp:positionV>
                <wp:extent cx="3125470" cy="447675"/>
                <wp:effectExtent l="0" t="0" r="17780" b="2857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5470" cy="4476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9F55A66" w14:textId="14FFA545" w:rsidR="007C7EDD" w:rsidRPr="00AD7D19" w:rsidRDefault="007C7EDD" w:rsidP="007C7EDD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AD7D19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(A</w:t>
                            </w:r>
                            <w:r w:rsidR="007838CA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3</w:t>
                            </w:r>
                            <w:r w:rsidRPr="00AD7D19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Pr="00AD7D19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Inform </w:t>
                            </w:r>
                            <w:r w:rsidR="001E49BC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debtor</w:t>
                            </w:r>
                            <w:r w:rsidR="001E49BC" w:rsidRPr="00AD7D19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D7D19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in writing and seek recovery of </w:t>
                            </w:r>
                            <w:proofErr w:type="gramStart"/>
                            <w:r w:rsidRPr="00AD7D19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 w:rsidR="00CC4156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loss</w:t>
                            </w:r>
                            <w:proofErr w:type="gramEnd"/>
                            <w:r w:rsidRPr="00AD7D19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7499A9A8" w14:textId="77777777" w:rsidR="007C7EDD" w:rsidRPr="00E616E1" w:rsidRDefault="007C7EDD" w:rsidP="007C7EDD">
                            <w:p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4266F3" id="Text Box 64" o:spid="_x0000_s1033" style="position:absolute;margin-left:510pt;margin-top:8.85pt;width:246.1pt;height:35.25pt;z-index:253148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" fillcolor="#002060">
                <v:stroke joinstyle="miter"/>
                <v:textbox>
                  <w:txbxContent>
                    <w:p w14:paraId="19F55A66" w14:textId="14FFA545" w:rsidR="007C7EDD" w:rsidRPr="00AD7D19" w:rsidRDefault="007C7EDD" w:rsidP="007C7EDD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AD7D19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(A</w:t>
                      </w:r>
                      <w:r w:rsidR="007838CA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3</w:t>
                      </w:r>
                      <w:r w:rsidRPr="00AD7D19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) </w:t>
                      </w:r>
                      <w:r w:rsidRPr="00AD7D19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Inform </w:t>
                      </w:r>
                      <w:r w:rsidR="001E49BC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debtor</w:t>
                      </w:r>
                      <w:r w:rsidR="001E49BC" w:rsidRPr="00AD7D19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Pr="00AD7D19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in writing and seek recovery of </w:t>
                      </w:r>
                      <w:proofErr w:type="gramStart"/>
                      <w:r w:rsidRPr="00AD7D19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the </w:t>
                      </w:r>
                      <w:r w:rsidR="00CC4156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loss</w:t>
                      </w:r>
                      <w:proofErr w:type="gramEnd"/>
                      <w:r w:rsidRPr="00AD7D19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.</w:t>
                      </w:r>
                    </w:p>
                    <w:p w14:paraId="7499A9A8" w14:textId="77777777" w:rsidR="007C7EDD" w:rsidRPr="00E616E1" w:rsidRDefault="007C7EDD" w:rsidP="007C7EDD">
                      <w:pPr>
                        <w:spacing w:after="0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77C3CDE" w14:textId="5201FCCB" w:rsidR="00237E1E" w:rsidRDefault="00237E1E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43A939AE" w14:textId="6E835D36" w:rsidR="00237E1E" w:rsidRDefault="00186AE4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52256" behindDoc="1" locked="0" layoutInCell="1" allowOverlap="1" wp14:anchorId="1C313CE6" wp14:editId="367A108F">
                <wp:simplePos x="0" y="0"/>
                <wp:positionH relativeFrom="column">
                  <wp:posOffset>8010525</wp:posOffset>
                </wp:positionH>
                <wp:positionV relativeFrom="paragraph">
                  <wp:posOffset>72390</wp:posOffset>
                </wp:positionV>
                <wp:extent cx="0" cy="324000"/>
                <wp:effectExtent l="76200" t="0" r="76200" b="5715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24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1B057" id="Straight Arrow Connector 66" o:spid="_x0000_s1026" type="#_x0000_t32" style="position:absolute;margin-left:630.75pt;margin-top:5.7pt;width:0;height:25.5pt;flip:x;z-index:-2501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" strokecolor="black [3200]">
                <v:stroke endarrow="block" joinstyle="miter"/>
              </v:shape>
            </w:pict>
          </mc:Fallback>
        </mc:AlternateContent>
      </w:r>
    </w:p>
    <w:p w14:paraId="3146E554" w14:textId="1BEECDFF" w:rsidR="00237E1E" w:rsidRDefault="00186AE4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150208" behindDoc="0" locked="0" layoutInCell="1" allowOverlap="1" wp14:anchorId="4E4370DC" wp14:editId="3EE7FE56">
                <wp:simplePos x="0" y="0"/>
                <wp:positionH relativeFrom="margin">
                  <wp:posOffset>76200</wp:posOffset>
                </wp:positionH>
                <wp:positionV relativeFrom="paragraph">
                  <wp:posOffset>152400</wp:posOffset>
                </wp:positionV>
                <wp:extent cx="9649460" cy="269875"/>
                <wp:effectExtent l="0" t="0" r="27940" b="1587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49460" cy="2698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28ABE6" w14:textId="16117F35" w:rsidR="00186AE4" w:rsidRPr="00AD7D19" w:rsidRDefault="00186AE4" w:rsidP="00186AE4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AD7D19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(D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2</w:t>
                            </w:r>
                            <w:r w:rsidRPr="00AD7D19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)</w:t>
                            </w:r>
                            <w:r w:rsidRPr="00AD7D19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Has the debtor responded?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370DC" id="Text Box 65" o:spid="_x0000_s1034" style="position:absolute;margin-left:6pt;margin-top:12pt;width:759.8pt;height:21.25pt;z-index:253150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" fillcolor="#e35205">
                <v:stroke joinstyle="miter"/>
                <v:textbox>
                  <w:txbxContent>
                    <w:p w14:paraId="6A28ABE6" w14:textId="16117F35" w:rsidR="00186AE4" w:rsidRPr="00AD7D19" w:rsidRDefault="00186AE4" w:rsidP="00186AE4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AD7D19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(D</w:t>
                      </w:r>
                      <w:r w:rsidR="00D27A6C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2</w:t>
                      </w:r>
                      <w:r w:rsidRPr="00AD7D19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)</w:t>
                      </w:r>
                      <w:r w:rsidRPr="00AD7D19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Has the debtor responded?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8F8D6F4" w14:textId="4F02F2DB" w:rsidR="00237E1E" w:rsidRDefault="00AA7647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172736" behindDoc="0" locked="0" layoutInCell="1" allowOverlap="1" wp14:anchorId="71CC5251" wp14:editId="34C58104">
                <wp:simplePos x="0" y="0"/>
                <wp:positionH relativeFrom="rightMargin">
                  <wp:posOffset>-8083906</wp:posOffset>
                </wp:positionH>
                <wp:positionV relativeFrom="paragraph">
                  <wp:posOffset>121285</wp:posOffset>
                </wp:positionV>
                <wp:extent cx="421005" cy="295275"/>
                <wp:effectExtent l="0" t="0" r="0" b="0"/>
                <wp:wrapNone/>
                <wp:docPr id="172" name="Text Box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BFF3ECD" w14:textId="77777777" w:rsidR="00F44504" w:rsidRPr="00E01955" w:rsidRDefault="00F44504" w:rsidP="00F44504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C5251" id="Text Box 172" o:spid="_x0000_s1035" type="#_x0000_t202" style="position:absolute;margin-left:-636.55pt;margin-top:9.55pt;width:33.15pt;height:23.25pt;z-index:2531727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" filled="f" stroked="f" strokeweight=".5pt">
                <v:textbox>
                  <w:txbxContent>
                    <w:p w14:paraId="7BFF3ECD" w14:textId="77777777" w:rsidR="00F44504" w:rsidRPr="00E01955" w:rsidRDefault="00F44504" w:rsidP="00F44504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174784" behindDoc="0" locked="0" layoutInCell="1" allowOverlap="1" wp14:anchorId="2030CD7C" wp14:editId="70BE9376">
                <wp:simplePos x="0" y="0"/>
                <wp:positionH relativeFrom="rightMargin">
                  <wp:posOffset>-6380328</wp:posOffset>
                </wp:positionH>
                <wp:positionV relativeFrom="paragraph">
                  <wp:posOffset>155169</wp:posOffset>
                </wp:positionV>
                <wp:extent cx="1727835" cy="459435"/>
                <wp:effectExtent l="0" t="0" r="0" b="0"/>
                <wp:wrapNone/>
                <wp:docPr id="487977561" name="Text Box 487977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835" cy="459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26517B5" w14:textId="2E740FA0" w:rsidR="00F44504" w:rsidRPr="00E01955" w:rsidRDefault="00F44504" w:rsidP="00F44504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 xml:space="preserve">Yes, and debtor does not dispute </w:t>
                            </w:r>
                            <w:r w:rsidR="00A52DDD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money owing</w:t>
                            </w: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30CD7C" id="_x0000_t202" coordsize="21600,21600" o:spt="202" path="m,l,21600r21600,l21600,xe">
                <v:stroke joinstyle="miter"/>
                <v:path gradientshapeok="t" o:connecttype="rect"/>
              </v:shapetype>
              <v:shape id="Text Box 487977561" o:spid="_x0000_s1036" type="#_x0000_t202" style="position:absolute;margin-left:-502.4pt;margin-top:12.2pt;width:136.05pt;height:36.2pt;z-index:2531747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" filled="f" stroked="f" strokeweight=".5pt">
                <v:textbox>
                  <w:txbxContent>
                    <w:p w14:paraId="326517B5" w14:textId="2E740FA0" w:rsidR="00F44504" w:rsidRPr="00E01955" w:rsidRDefault="00F44504" w:rsidP="00F44504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 xml:space="preserve">Yes, and debtor does not dispute </w:t>
                      </w:r>
                      <w:r w:rsidR="00A52DDD">
                        <w:rPr>
                          <w:rFonts w:ascii="Lato" w:hAnsi="Lato" w:cs="Arial"/>
                          <w:sz w:val="20"/>
                          <w:szCs w:val="20"/>
                        </w:rPr>
                        <w:t>money owing</w:t>
                      </w: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1FF9" w:rsidRPr="00F4450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176832" behindDoc="1" locked="0" layoutInCell="1" allowOverlap="1" wp14:anchorId="2BA9C2EE" wp14:editId="572FAC68">
                <wp:simplePos x="0" y="0"/>
                <wp:positionH relativeFrom="margin">
                  <wp:posOffset>5650991</wp:posOffset>
                </wp:positionH>
                <wp:positionV relativeFrom="paragraph">
                  <wp:posOffset>128702</wp:posOffset>
                </wp:positionV>
                <wp:extent cx="2567635" cy="466725"/>
                <wp:effectExtent l="0" t="0" r="0" b="0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763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D6C5098" w14:textId="0F7F850F" w:rsidR="00F44504" w:rsidRPr="00E01955" w:rsidRDefault="00F44504" w:rsidP="00F44504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 xml:space="preserve">Yes, and debtor disputes </w:t>
                            </w:r>
                            <w:r w:rsidR="00A52DDD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 xml:space="preserve">money owing </w:t>
                            </w: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or under formal assessment by third party.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9C2EE" id="Text Box 114" o:spid="_x0000_s1037" type="#_x0000_t202" style="position:absolute;margin-left:444.95pt;margin-top:10.15pt;width:202.2pt;height:36.75pt;z-index:-250139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" filled="f" stroked="f" strokeweight=".5pt">
                <v:textbox>
                  <w:txbxContent>
                    <w:p w14:paraId="3D6C5098" w14:textId="0F7F850F" w:rsidR="00F44504" w:rsidRPr="00E01955" w:rsidRDefault="00F44504" w:rsidP="00F44504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 xml:space="preserve">Yes, and debtor disputes </w:t>
                      </w:r>
                      <w:r w:rsidR="00A52DDD">
                        <w:rPr>
                          <w:rFonts w:ascii="Lato" w:hAnsi="Lato" w:cs="Arial"/>
                          <w:sz w:val="20"/>
                          <w:szCs w:val="20"/>
                        </w:rPr>
                        <w:t xml:space="preserve">money owing </w:t>
                      </w: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or under formal assessment by third party.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1FF9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68640" behindDoc="0" locked="0" layoutInCell="1" allowOverlap="1" wp14:anchorId="6889702F" wp14:editId="1627CE13">
                <wp:simplePos x="0" y="0"/>
                <wp:positionH relativeFrom="column">
                  <wp:posOffset>5657850</wp:posOffset>
                </wp:positionH>
                <wp:positionV relativeFrom="paragraph">
                  <wp:posOffset>169545</wp:posOffset>
                </wp:positionV>
                <wp:extent cx="0" cy="684000"/>
                <wp:effectExtent l="76200" t="0" r="95250" b="59055"/>
                <wp:wrapNone/>
                <wp:docPr id="76" name="Straight Arrow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40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12612" id="Straight Arrow Connector 76" o:spid="_x0000_s1026" type="#_x0000_t32" style="position:absolute;margin-left:445.5pt;margin-top:13.35pt;width:0;height:53.85pt;z-index:253168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" strokecolor="windowText" strokeweight=".5pt">
                <v:stroke endarrow="block" joinstyle="miter"/>
              </v:shape>
            </w:pict>
          </mc:Fallback>
        </mc:AlternateContent>
      </w:r>
      <w:r w:rsidR="00411FF9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70688" behindDoc="0" locked="0" layoutInCell="1" allowOverlap="1" wp14:anchorId="47B48A8A" wp14:editId="5FE3BBF1">
                <wp:simplePos x="0" y="0"/>
                <wp:positionH relativeFrom="column">
                  <wp:posOffset>3409950</wp:posOffset>
                </wp:positionH>
                <wp:positionV relativeFrom="paragraph">
                  <wp:posOffset>197485</wp:posOffset>
                </wp:positionV>
                <wp:extent cx="0" cy="1296000"/>
                <wp:effectExtent l="76200" t="0" r="95250" b="57150"/>
                <wp:wrapNone/>
                <wp:docPr id="77" name="Straight Arrow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60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0C0BA" id="Straight Arrow Connector 77" o:spid="_x0000_s1026" type="#_x0000_t32" style="position:absolute;margin-left:268.5pt;margin-top:15.55pt;width:0;height:102.05pt;z-index:253170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" strokecolor="windowText" strokeweight=".5pt">
                <v:stroke endarrow="block" joinstyle="miter"/>
              </v:shape>
            </w:pict>
          </mc:Fallback>
        </mc:AlternateContent>
      </w:r>
      <w:r w:rsidR="00F15E85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66592" behindDoc="0" locked="0" layoutInCell="1" allowOverlap="1" wp14:anchorId="1754759E" wp14:editId="1FE21AD7">
                <wp:simplePos x="0" y="0"/>
                <wp:positionH relativeFrom="column">
                  <wp:posOffset>1638300</wp:posOffset>
                </wp:positionH>
                <wp:positionV relativeFrom="paragraph">
                  <wp:posOffset>181610</wp:posOffset>
                </wp:positionV>
                <wp:extent cx="0" cy="468000"/>
                <wp:effectExtent l="76200" t="0" r="57150" b="65405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80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3A17D" id="Straight Arrow Connector 74" o:spid="_x0000_s1026" type="#_x0000_t32" style="position:absolute;margin-left:129pt;margin-top:14.3pt;width:0;height:36.85pt;z-index:253166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" strokecolor="windowText" strokeweight=".5pt">
                <v:stroke endarrow="block" joinstyle="miter"/>
              </v:shape>
            </w:pict>
          </mc:Fallback>
        </mc:AlternateContent>
      </w:r>
    </w:p>
    <w:p w14:paraId="4CCC5A24" w14:textId="6EA968BE" w:rsidR="00AA7647" w:rsidRDefault="00AA7647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76E55FEC" w14:textId="6042C67F" w:rsidR="00186AE4" w:rsidRDefault="00411FF9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1954175" behindDoc="0" locked="0" layoutInCell="1" allowOverlap="1" wp14:anchorId="71B4E85E" wp14:editId="40F307C7">
                <wp:simplePos x="0" y="0"/>
                <wp:positionH relativeFrom="margin">
                  <wp:posOffset>30480</wp:posOffset>
                </wp:positionH>
                <wp:positionV relativeFrom="paragraph">
                  <wp:posOffset>73025</wp:posOffset>
                </wp:positionV>
                <wp:extent cx="7905750" cy="1351721"/>
                <wp:effectExtent l="0" t="0" r="19050" b="20320"/>
                <wp:wrapNone/>
                <wp:docPr id="408053563" name="Text Box 408053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0" cy="1351721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noFill/>
                        <a:ln w="12700" cap="flat" cmpd="sng" algn="ctr">
                          <a:solidFill>
                            <a:srgbClr val="527AA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F8AB6F" w14:textId="29572473" w:rsidR="00066641" w:rsidRPr="0032367E" w:rsidRDefault="00066641" w:rsidP="00066641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Within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68016FB" w14:textId="61B9E5D6" w:rsidR="00066641" w:rsidRPr="0032367E" w:rsidRDefault="005526E5" w:rsidP="00066641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60</w:t>
                            </w:r>
                            <w:r w:rsidR="00B01D23"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66641"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 xml:space="preserve">days from the </w:t>
                            </w:r>
                          </w:p>
                          <w:p w14:paraId="4AFE6523" w14:textId="7A1FC901" w:rsidR="00066641" w:rsidRPr="0032367E" w:rsidRDefault="00B01D23" w:rsidP="00066641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s</w:t>
                            </w:r>
                            <w:r w:rsidR="00066641"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 xml:space="preserve">tart 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d</w:t>
                            </w:r>
                            <w:r w:rsidR="00066641"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ate</w:t>
                            </w:r>
                          </w:p>
                          <w:p w14:paraId="1C7AD445" w14:textId="77777777" w:rsidR="00066641" w:rsidRPr="0032367E" w:rsidRDefault="00066641" w:rsidP="0006664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B4E85E" id="Text Box 408053563" o:spid="_x0000_s1038" style="position:absolute;margin-left:2.4pt;margin-top:5.75pt;width:622.5pt;height:106.45pt;z-index:25195417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" filled="f" strokecolor="#527aa1" strokeweight="1pt">
                <v:stroke joinstyle="miter"/>
                <v:textbox>
                  <w:txbxContent>
                    <w:p w14:paraId="49F8AB6F" w14:textId="29572473" w:rsidR="00066641" w:rsidRPr="0032367E" w:rsidRDefault="00066641" w:rsidP="00066641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Within</w:t>
                      </w:r>
                      <w:r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68016FB" w14:textId="61B9E5D6" w:rsidR="00066641" w:rsidRPr="0032367E" w:rsidRDefault="005526E5" w:rsidP="00066641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60</w:t>
                      </w:r>
                      <w:r w:rsidR="00B01D23"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 xml:space="preserve"> </w:t>
                      </w:r>
                      <w:r w:rsidR="00066641"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 xml:space="preserve">days from the </w:t>
                      </w:r>
                    </w:p>
                    <w:p w14:paraId="4AFE6523" w14:textId="7A1FC901" w:rsidR="00066641" w:rsidRPr="0032367E" w:rsidRDefault="00B01D23" w:rsidP="00066641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s</w:t>
                      </w:r>
                      <w:r w:rsidR="00066641"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tart</w:t>
                      </w:r>
                      <w:proofErr w:type="gramEnd"/>
                      <w:r w:rsidR="00066641"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d</w:t>
                      </w:r>
                      <w:r w:rsidR="00066641"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ate</w:t>
                      </w:r>
                    </w:p>
                    <w:p w14:paraId="1C7AD445" w14:textId="77777777" w:rsidR="00066641" w:rsidRPr="0032367E" w:rsidRDefault="00066641" w:rsidP="00066641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58400" behindDoc="0" locked="0" layoutInCell="1" allowOverlap="1" wp14:anchorId="7171DB51" wp14:editId="40199FD1">
                <wp:simplePos x="0" y="0"/>
                <wp:positionH relativeFrom="margin">
                  <wp:posOffset>1162050</wp:posOffset>
                </wp:positionH>
                <wp:positionV relativeFrom="paragraph">
                  <wp:posOffset>169545</wp:posOffset>
                </wp:positionV>
                <wp:extent cx="2057400" cy="571500"/>
                <wp:effectExtent l="0" t="0" r="19050" b="19050"/>
                <wp:wrapNone/>
                <wp:docPr id="1218737493" name="Text Box 1218737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0ED3B3" w14:textId="450686B5" w:rsidR="00066641" w:rsidRPr="0032367E" w:rsidRDefault="00066641" w:rsidP="00066641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(A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4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A52DDD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F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ollow up</w:t>
                            </w:r>
                            <w:r w:rsidR="00FF6F8B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with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debtor, seeking recovery of </w:t>
                            </w:r>
                            <w:r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money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.</w:t>
                            </w:r>
                            <w:r w:rsidRPr="003236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71DB51" id="Text Box 1218737493" o:spid="_x0000_s1039" style="position:absolute;margin-left:91.5pt;margin-top:13.35pt;width:162pt;height:45pt;z-index:253158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" fillcolor="#002060">
                <v:stroke joinstyle="miter"/>
                <v:textbox>
                  <w:txbxContent>
                    <w:p w14:paraId="300ED3B3" w14:textId="450686B5" w:rsidR="00066641" w:rsidRPr="0032367E" w:rsidRDefault="00066641" w:rsidP="00066641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(A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4</w:t>
                      </w: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) </w:t>
                      </w:r>
                      <w:r w:rsidR="00A52DDD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F</w:t>
                      </w:r>
                      <w:r w:rsidRPr="0032367E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>ollow up</w:t>
                      </w:r>
                      <w:r w:rsidR="00FF6F8B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 with</w:t>
                      </w:r>
                      <w:r w:rsidRPr="0032367E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 debtor, seeking recovery of </w:t>
                      </w:r>
                      <w:r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>money</w:t>
                      </w:r>
                      <w:r w:rsidRPr="0032367E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>.</w:t>
                      </w:r>
                      <w:r w:rsidRPr="003236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66641" w:rsidRPr="00FC4AFE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64544" behindDoc="0" locked="0" layoutInCell="1" allowOverlap="1" wp14:anchorId="5C0FAD43" wp14:editId="60FC8AD2">
                <wp:simplePos x="0" y="0"/>
                <wp:positionH relativeFrom="margin">
                  <wp:posOffset>8153400</wp:posOffset>
                </wp:positionH>
                <wp:positionV relativeFrom="paragraph">
                  <wp:posOffset>74295</wp:posOffset>
                </wp:positionV>
                <wp:extent cx="1531620" cy="1181100"/>
                <wp:effectExtent l="0" t="0" r="11430" b="19050"/>
                <wp:wrapNone/>
                <wp:docPr id="561758315" name="Text Box 561758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11811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ysClr val="windowText" lastClr="0000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2E336A" w14:textId="3BF42D2E" w:rsidR="00066641" w:rsidRPr="0032367E" w:rsidRDefault="00066641" w:rsidP="00066641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(A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5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Cease recovery of </w:t>
                            </w:r>
                            <w:r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money</w:t>
                            </w:r>
                            <w:r w:rsidR="005A6971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, issue credit memo, reverse invoice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="005A6971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or 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update Register of Losses</w:t>
                            </w:r>
                            <w:r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, where applicable</w:t>
                            </w:r>
                            <w:r w:rsidRPr="0032367E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.</w:t>
                            </w:r>
                            <w:r w:rsidRPr="003236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0FAD43" id="Text Box 561758315" o:spid="_x0000_s1040" style="position:absolute;margin-left:642pt;margin-top:5.85pt;width:120.6pt;height:93pt;z-index:25316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" fillcolor="windowText" strokecolor="windowText">
                <v:stroke joinstyle="miter"/>
                <v:textbox>
                  <w:txbxContent>
                    <w:p w14:paraId="3C2E336A" w14:textId="3BF42D2E" w:rsidR="00066641" w:rsidRPr="0032367E" w:rsidRDefault="00066641" w:rsidP="00066641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(A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5</w:t>
                      </w: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) </w:t>
                      </w:r>
                      <w:r w:rsidRPr="0032367E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Cease recovery of </w:t>
                      </w:r>
                      <w:r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>money</w:t>
                      </w:r>
                      <w:r w:rsidR="005A6971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>, issue credit memo, reverse invoice</w:t>
                      </w:r>
                      <w:r w:rsidRPr="0032367E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 and </w:t>
                      </w:r>
                      <w:r w:rsidR="005A6971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or </w:t>
                      </w:r>
                      <w:r w:rsidRPr="0032367E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>update Register of Losses</w:t>
                      </w:r>
                      <w:r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>, where applicable</w:t>
                      </w:r>
                      <w:r w:rsidRPr="0032367E">
                        <w:rPr>
                          <w:rFonts w:ascii="Lato" w:hAnsi="Lato"/>
                          <w:bCs/>
                          <w:color w:val="FFFFFF" w:themeColor="background1"/>
                          <w:sz w:val="18"/>
                          <w:szCs w:val="18"/>
                        </w:rPr>
                        <w:t>.</w:t>
                      </w:r>
                      <w:r w:rsidRPr="003236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B6AA92B" w14:textId="53DA47D3" w:rsidR="00066641" w:rsidRDefault="00411FF9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08224" behindDoc="0" locked="0" layoutInCell="1" allowOverlap="1" wp14:anchorId="0FAC0571" wp14:editId="479683C5">
                <wp:simplePos x="0" y="0"/>
                <wp:positionH relativeFrom="margin">
                  <wp:posOffset>6750685</wp:posOffset>
                </wp:positionH>
                <wp:positionV relativeFrom="paragraph">
                  <wp:posOffset>234950</wp:posOffset>
                </wp:positionV>
                <wp:extent cx="403907" cy="263661"/>
                <wp:effectExtent l="0" t="0" r="0" b="317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907" cy="2636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3A7FD6" w14:textId="77777777" w:rsidR="00E751E9" w:rsidRPr="0096263D" w:rsidRDefault="00E751E9" w:rsidP="00E751E9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C0571" id="Text Box 58" o:spid="_x0000_s1041" type="#_x0000_t202" style="position:absolute;margin-left:531.55pt;margin-top:18.5pt;width:31.8pt;height:20.75pt;z-index:253108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" filled="f" stroked="f" strokeweight=".5pt">
                <v:textbox>
                  <w:txbxContent>
                    <w:p w14:paraId="523A7FD6" w14:textId="77777777" w:rsidR="00E751E9" w:rsidRPr="0096263D" w:rsidRDefault="00E751E9" w:rsidP="00E751E9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160448" behindDoc="0" locked="0" layoutInCell="1" allowOverlap="1" wp14:anchorId="4ABC4935" wp14:editId="31BADE2B">
                <wp:simplePos x="0" y="0"/>
                <wp:positionH relativeFrom="margin">
                  <wp:posOffset>4552950</wp:posOffset>
                </wp:positionH>
                <wp:positionV relativeFrom="paragraph">
                  <wp:posOffset>106680</wp:posOffset>
                </wp:positionV>
                <wp:extent cx="2224405" cy="339725"/>
                <wp:effectExtent l="0" t="0" r="23495" b="2222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4405" cy="3397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ABF8C1" w14:textId="32158060" w:rsidR="00066641" w:rsidRPr="0032367E" w:rsidRDefault="00066641" w:rsidP="0006664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(D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3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)</w:t>
                            </w:r>
                            <w:r w:rsidRPr="003236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44504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Is the amount</w:t>
                            </w:r>
                            <w:r w:rsidRPr="003236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valid</w:t>
                            </w:r>
                            <w:r w:rsidR="00F44504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for recovery</w:t>
                            </w:r>
                            <w:r w:rsidRPr="003236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BC4935" id="Text Box 72" o:spid="_x0000_s1042" style="position:absolute;margin-left:358.5pt;margin-top:8.4pt;width:175.15pt;height:26.75pt;z-index:253160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" fillcolor="#e35205">
                <v:stroke joinstyle="miter"/>
                <v:textbox>
                  <w:txbxContent>
                    <w:p w14:paraId="5DABF8C1" w14:textId="32158060" w:rsidR="00066641" w:rsidRPr="0032367E" w:rsidRDefault="00066641" w:rsidP="00066641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(D</w:t>
                      </w:r>
                      <w:r w:rsidR="00D27A6C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3</w:t>
                      </w: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)</w:t>
                      </w:r>
                      <w:r w:rsidRPr="003236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="00F44504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Is the amount</w:t>
                      </w:r>
                      <w:r w:rsidRPr="003236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valid</w:t>
                      </w:r>
                      <w:r w:rsidR="00F44504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for recovery</w:t>
                      </w:r>
                      <w:r w:rsidRPr="003236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8BF66CB" w14:textId="19E72745" w:rsidR="00066641" w:rsidRDefault="00411FF9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85024" behindDoc="0" locked="0" layoutInCell="1" allowOverlap="1" wp14:anchorId="4A7319A6" wp14:editId="4CED336B">
                <wp:simplePos x="0" y="0"/>
                <wp:positionH relativeFrom="margin">
                  <wp:posOffset>6766560</wp:posOffset>
                </wp:positionH>
                <wp:positionV relativeFrom="paragraph">
                  <wp:posOffset>19685</wp:posOffset>
                </wp:positionV>
                <wp:extent cx="1368000" cy="0"/>
                <wp:effectExtent l="0" t="76200" r="22860" b="95250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8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1145F" id="Straight Arrow Connector 83" o:spid="_x0000_s1026" type="#_x0000_t32" style="position:absolute;margin-left:532.8pt;margin-top:1.55pt;width:107.7pt;height:0;z-index:253185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B01D23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80928" behindDoc="0" locked="0" layoutInCell="1" allowOverlap="1" wp14:anchorId="19E8EBE1" wp14:editId="5F533848">
                <wp:simplePos x="0" y="0"/>
                <wp:positionH relativeFrom="column">
                  <wp:posOffset>5667375</wp:posOffset>
                </wp:positionH>
                <wp:positionV relativeFrom="paragraph">
                  <wp:posOffset>205105</wp:posOffset>
                </wp:positionV>
                <wp:extent cx="0" cy="288000"/>
                <wp:effectExtent l="76200" t="0" r="57150" b="55245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80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8C509A" id="Straight Arrow Connector 79" o:spid="_x0000_s1026" type="#_x0000_t32" style="position:absolute;margin-left:446.25pt;margin-top:16.15pt;width:0;height:22.7pt;z-index:253180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" strokecolor="windowText" strokeweight=".5pt">
                <v:stroke endarrow="block" joinstyle="miter"/>
              </v:shape>
            </w:pict>
          </mc:Fallback>
        </mc:AlternateContent>
      </w:r>
      <w:r w:rsidR="00B01D2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37184" behindDoc="1" locked="0" layoutInCell="1" allowOverlap="1" wp14:anchorId="477BC303" wp14:editId="7CD08FDB">
                <wp:simplePos x="0" y="0"/>
                <wp:positionH relativeFrom="margin">
                  <wp:posOffset>5997372</wp:posOffset>
                </wp:positionH>
                <wp:positionV relativeFrom="paragraph">
                  <wp:posOffset>184481</wp:posOffset>
                </wp:positionV>
                <wp:extent cx="429260" cy="29527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C85232" w14:textId="77777777" w:rsidR="00D50E34" w:rsidRPr="00A123B9" w:rsidRDefault="00D50E34" w:rsidP="00D50E34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A123B9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BC303" id="Text Box 47" o:spid="_x0000_s1043" type="#_x0000_t202" style="position:absolute;margin-left:472.25pt;margin-top:14.55pt;width:33.8pt;height:23.25pt;z-index:-250679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" filled="f" stroked="f" strokeweight=".5pt">
                <v:textbox>
                  <w:txbxContent>
                    <w:p w14:paraId="52C85232" w14:textId="77777777" w:rsidR="00D50E34" w:rsidRPr="00A123B9" w:rsidRDefault="00D50E34" w:rsidP="00D50E34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A123B9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EDFB54F" w14:textId="4AFFF6FA" w:rsidR="00066641" w:rsidRDefault="00411FF9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78880" behindDoc="0" locked="0" layoutInCell="1" allowOverlap="1" wp14:anchorId="6EB2BE24" wp14:editId="11BC414E">
                <wp:simplePos x="0" y="0"/>
                <wp:positionH relativeFrom="column">
                  <wp:posOffset>2207260</wp:posOffset>
                </wp:positionH>
                <wp:positionV relativeFrom="paragraph">
                  <wp:posOffset>10160</wp:posOffset>
                </wp:positionV>
                <wp:extent cx="0" cy="251460"/>
                <wp:effectExtent l="76200" t="0" r="57150" b="5334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EC4F7" id="Straight Arrow Connector 78" o:spid="_x0000_s1026" type="#_x0000_t32" style="position:absolute;margin-left:173.8pt;margin-top:.8pt;width:0;height:19.8pt;z-index:2531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" strokecolor="windowText" strokeweight=".5pt">
                <v:stroke endarrow="block" joinstyle="miter"/>
              </v:shape>
            </w:pict>
          </mc:Fallback>
        </mc:AlternateContent>
      </w:r>
    </w:p>
    <w:p w14:paraId="53CCC965" w14:textId="1CB535C5" w:rsidR="00066641" w:rsidRDefault="00AE2706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12672" behindDoc="0" locked="0" layoutInCell="1" allowOverlap="1" wp14:anchorId="6EDC91B8" wp14:editId="549AAF14">
                <wp:simplePos x="0" y="0"/>
                <wp:positionH relativeFrom="column">
                  <wp:posOffset>6774888</wp:posOffset>
                </wp:positionH>
                <wp:positionV relativeFrom="paragraph">
                  <wp:posOffset>138711</wp:posOffset>
                </wp:positionV>
                <wp:extent cx="1486609" cy="680483"/>
                <wp:effectExtent l="0" t="0" r="56515" b="100965"/>
                <wp:wrapNone/>
                <wp:docPr id="24" name="Elb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6609" cy="680483"/>
                        </a:xfrm>
                        <a:prstGeom prst="bentConnector3">
                          <a:avLst>
                            <a:gd name="adj1" fmla="val 8146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2F510B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4" o:spid="_x0000_s1026" type="#_x0000_t34" style="position:absolute;margin-left:533.45pt;margin-top:10.9pt;width:117.05pt;height:53.6pt;z-index:25321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" adj="17597" strokecolor="black [3213]" strokeweight=".5pt">
                <v:stroke endarrow="block"/>
              </v:shape>
            </w:pict>
          </mc:Fallback>
        </mc:AlternateContent>
      </w:r>
      <w:r w:rsidR="0091613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91808" behindDoc="0" locked="0" layoutInCell="1" allowOverlap="1" wp14:anchorId="71FBEDCD" wp14:editId="5F13A4E8">
                <wp:simplePos x="0" y="0"/>
                <wp:positionH relativeFrom="margin">
                  <wp:posOffset>2336165</wp:posOffset>
                </wp:positionH>
                <wp:positionV relativeFrom="paragraph">
                  <wp:posOffset>217170</wp:posOffset>
                </wp:positionV>
                <wp:extent cx="437322" cy="29527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322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75019A" w14:textId="77777777" w:rsidR="000912DF" w:rsidRPr="007635AF" w:rsidRDefault="000912DF" w:rsidP="000912DF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7635AF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BEDCD" id="Text Box 33" o:spid="_x0000_s1044" type="#_x0000_t202" style="position:absolute;margin-left:183.95pt;margin-top:17.1pt;width:34.45pt;height:23.25pt;z-index:252791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" filled="f" stroked="f" strokeweight=".5pt">
                <v:textbox>
                  <w:txbxContent>
                    <w:p w14:paraId="3675019A" w14:textId="77777777" w:rsidR="000912DF" w:rsidRPr="007635AF" w:rsidRDefault="000912DF" w:rsidP="000912DF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7635AF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1613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74400" behindDoc="1" locked="0" layoutInCell="1" allowOverlap="1" wp14:anchorId="0AE9BA30" wp14:editId="76CDFE4C">
                <wp:simplePos x="0" y="0"/>
                <wp:positionH relativeFrom="margin">
                  <wp:posOffset>6723380</wp:posOffset>
                </wp:positionH>
                <wp:positionV relativeFrom="paragraph">
                  <wp:posOffset>84455</wp:posOffset>
                </wp:positionV>
                <wp:extent cx="429260" cy="309880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309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6F922F" w14:textId="77777777" w:rsidR="001E35DE" w:rsidRPr="0096263D" w:rsidRDefault="001E35DE" w:rsidP="001E35DE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E9BA30" id="Text Box 81" o:spid="_x0000_s1045" type="#_x0000_t202" style="position:absolute;margin-left:529.4pt;margin-top:6.65pt;width:33.8pt;height:24.4pt;z-index:-250542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" filled="f" stroked="f" strokeweight=".5pt">
                <v:textbox>
                  <w:txbxContent>
                    <w:p w14:paraId="346F922F" w14:textId="77777777" w:rsidR="001E35DE" w:rsidRPr="0096263D" w:rsidRDefault="001E35DE" w:rsidP="001E35DE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A6971" w:rsidRP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162496" behindDoc="0" locked="0" layoutInCell="1" allowOverlap="1" wp14:anchorId="6F51CDEE" wp14:editId="708FB2E7">
                <wp:simplePos x="0" y="0"/>
                <wp:positionH relativeFrom="margin">
                  <wp:posOffset>1162051</wp:posOffset>
                </wp:positionH>
                <wp:positionV relativeFrom="paragraph">
                  <wp:posOffset>13335</wp:posOffset>
                </wp:positionV>
                <wp:extent cx="5615940" cy="269875"/>
                <wp:effectExtent l="0" t="0" r="22860" b="15875"/>
                <wp:wrapNone/>
                <wp:docPr id="643810287" name="Text Box 643810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2698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E1EFA8" w14:textId="4C0A7B88" w:rsidR="00066641" w:rsidRPr="0032367E" w:rsidRDefault="00066641" w:rsidP="0006664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(D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4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)</w:t>
                            </w:r>
                            <w:r w:rsidRPr="003236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Is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money</w:t>
                            </w:r>
                            <w:r w:rsidRPr="0032367E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fully recovered?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51CDEE" id="Text Box 643810287" o:spid="_x0000_s1046" style="position:absolute;margin-left:91.5pt;margin-top:1.05pt;width:442.2pt;height:21.25pt;z-index:253162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" fillcolor="#e35205">
                <v:stroke joinstyle="miter"/>
                <v:textbox>
                  <w:txbxContent>
                    <w:p w14:paraId="4BE1EFA8" w14:textId="4C0A7B88" w:rsidR="00066641" w:rsidRPr="0032367E" w:rsidRDefault="00066641" w:rsidP="00066641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(D</w:t>
                      </w:r>
                      <w:r w:rsidR="00D27A6C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4</w:t>
                      </w:r>
                      <w:r w:rsidRPr="0032367E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>)</w:t>
                      </w:r>
                      <w:r w:rsidRPr="003236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Is</w:t>
                      </w: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money</w:t>
                      </w:r>
                      <w:r w:rsidRPr="0032367E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fully recovered?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0FEF6BF" w14:textId="785B40D7" w:rsidR="00066641" w:rsidRDefault="007838CA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87072" behindDoc="0" locked="0" layoutInCell="1" allowOverlap="1" wp14:anchorId="6247F8D5" wp14:editId="62511478">
                <wp:simplePos x="0" y="0"/>
                <wp:positionH relativeFrom="column">
                  <wp:posOffset>2388870</wp:posOffset>
                </wp:positionH>
                <wp:positionV relativeFrom="paragraph">
                  <wp:posOffset>38735</wp:posOffset>
                </wp:positionV>
                <wp:extent cx="0" cy="288000"/>
                <wp:effectExtent l="76200" t="0" r="57150" b="55245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80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FFF55" id="Straight Arrow Connector 84" o:spid="_x0000_s1026" type="#_x0000_t32" style="position:absolute;margin-left:188.1pt;margin-top:3.05pt;width:0;height:22.7pt;z-index:253187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" strokecolor="windowText" strokeweight=".5pt">
                <v:stroke endarrow="block" joinstyle="miter"/>
              </v:shape>
            </w:pict>
          </mc:Fallback>
        </mc:AlternateContent>
      </w:r>
    </w:p>
    <w:p w14:paraId="0F07E872" w14:textId="0FE7D8E6" w:rsidR="00066641" w:rsidRDefault="005526E5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09600" behindDoc="0" locked="0" layoutInCell="1" allowOverlap="1" wp14:anchorId="07702240" wp14:editId="07F2CA78">
                <wp:simplePos x="0" y="0"/>
                <wp:positionH relativeFrom="margin">
                  <wp:posOffset>8257430</wp:posOffset>
                </wp:positionH>
                <wp:positionV relativeFrom="paragraph">
                  <wp:posOffset>137077</wp:posOffset>
                </wp:positionV>
                <wp:extent cx="1369695" cy="739471"/>
                <wp:effectExtent l="0" t="0" r="20955" b="2286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9695" cy="739471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46E46C" w14:textId="77777777" w:rsidR="005526E5" w:rsidRPr="003965DE" w:rsidRDefault="005526E5" w:rsidP="005526E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No further action required.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702240" id="Text Box 26" o:spid="_x0000_s1047" style="position:absolute;margin-left:650.2pt;margin-top:10.8pt;width:107.85pt;height:58.25pt;z-index:25320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" fillcolor="black [3213]" strokecolor="black [1600]">
                <v:stroke joinstyle="miter"/>
                <v:textbox>
                  <w:txbxContent>
                    <w:p w14:paraId="5846E46C" w14:textId="77777777" w:rsidR="005526E5" w:rsidRPr="003965DE" w:rsidRDefault="005526E5" w:rsidP="005526E5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No further action required.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01D2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03744" behindDoc="0" locked="0" layoutInCell="1" allowOverlap="1" wp14:anchorId="06EF4196" wp14:editId="38A2D871">
                <wp:simplePos x="0" y="0"/>
                <wp:positionH relativeFrom="margin">
                  <wp:posOffset>1159459</wp:posOffset>
                </wp:positionH>
                <wp:positionV relativeFrom="paragraph">
                  <wp:posOffset>75056</wp:posOffset>
                </wp:positionV>
                <wp:extent cx="2332990" cy="885139"/>
                <wp:effectExtent l="0" t="0" r="10160" b="1079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2990" cy="885139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089189" w14:textId="4931E00E" w:rsidR="005732B8" w:rsidRPr="003965DE" w:rsidRDefault="00F21129" w:rsidP="00891B2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16B5B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Are there</w:t>
                            </w:r>
                            <w:r w:rsidR="00985DB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61320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other </w:t>
                            </w:r>
                            <w:r w:rsidR="00985DB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recovery actions covered </w:t>
                            </w:r>
                            <w:r w:rsidR="00D61320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or allowed </w:t>
                            </w:r>
                            <w:r w:rsidR="00985DB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by legislation other than the </w:t>
                            </w:r>
                            <w:r w:rsidR="00985DB5" w:rsidRPr="003965DE">
                              <w:rPr>
                                <w:rFonts w:ascii="Lato" w:hAnsi="Lato"/>
                                <w:i/>
                                <w:sz w:val="18"/>
                                <w:szCs w:val="18"/>
                              </w:rPr>
                              <w:t xml:space="preserve">Financial Management Act 1995 </w:t>
                            </w:r>
                            <w:r w:rsidR="00985DB5" w:rsidRPr="003965DE">
                              <w:rPr>
                                <w:rFonts w:ascii="Lato" w:hAnsi="Lato"/>
                                <w:sz w:val="18"/>
                                <w:szCs w:val="18"/>
                                <w:u w:val="single"/>
                              </w:rPr>
                              <w:t>or</w:t>
                            </w:r>
                            <w:r w:rsidR="00985DB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6116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within any</w:t>
                            </w:r>
                            <w:r w:rsidR="00985DB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764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written contractual agreement with the debtor</w:t>
                            </w:r>
                            <w:r w:rsidR="00985DB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EF4196" id="Text Box 27" o:spid="_x0000_s1048" style="position:absolute;margin-left:91.3pt;margin-top:5.9pt;width:183.7pt;height:69.7pt;z-index:252703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" fillcolor="#e35205" strokecolor="black [1600]">
                <v:stroke joinstyle="miter"/>
                <v:textbox>
                  <w:txbxContent>
                    <w:p w14:paraId="6A089189" w14:textId="4931E00E" w:rsidR="005732B8" w:rsidRPr="003965DE" w:rsidRDefault="00F21129" w:rsidP="00891B21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5</w:t>
                      </w: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316B5B">
                        <w:rPr>
                          <w:rFonts w:ascii="Lato" w:hAnsi="Lato"/>
                          <w:sz w:val="18"/>
                          <w:szCs w:val="18"/>
                        </w:rPr>
                        <w:t>Are there</w:t>
                      </w:r>
                      <w:r w:rsidR="00985DB5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D61320">
                        <w:rPr>
                          <w:rFonts w:ascii="Lato" w:hAnsi="Lato"/>
                          <w:sz w:val="18"/>
                          <w:szCs w:val="18"/>
                        </w:rPr>
                        <w:t xml:space="preserve">other </w:t>
                      </w:r>
                      <w:r w:rsidR="00985DB5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recovery actions covered </w:t>
                      </w:r>
                      <w:r w:rsidR="00D61320">
                        <w:rPr>
                          <w:rFonts w:ascii="Lato" w:hAnsi="Lato"/>
                          <w:sz w:val="18"/>
                          <w:szCs w:val="18"/>
                        </w:rPr>
                        <w:t xml:space="preserve">or allowed </w:t>
                      </w:r>
                      <w:r w:rsidR="00985DB5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by legislation other than the </w:t>
                      </w:r>
                      <w:r w:rsidR="00985DB5" w:rsidRPr="003965DE">
                        <w:rPr>
                          <w:rFonts w:ascii="Lato" w:hAnsi="Lato"/>
                          <w:i/>
                          <w:sz w:val="18"/>
                          <w:szCs w:val="18"/>
                        </w:rPr>
                        <w:t xml:space="preserve">Financial Management Act 1995 </w:t>
                      </w:r>
                      <w:r w:rsidR="00985DB5" w:rsidRPr="003965DE">
                        <w:rPr>
                          <w:rFonts w:ascii="Lato" w:hAnsi="Lato"/>
                          <w:sz w:val="18"/>
                          <w:szCs w:val="18"/>
                          <w:u w:val="single"/>
                        </w:rPr>
                        <w:t>or</w:t>
                      </w:r>
                      <w:r w:rsidR="00985DB5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96116D">
                        <w:rPr>
                          <w:rFonts w:ascii="Lato" w:hAnsi="Lato"/>
                          <w:sz w:val="18"/>
                          <w:szCs w:val="18"/>
                        </w:rPr>
                        <w:t>within any</w:t>
                      </w:r>
                      <w:r w:rsidR="00985DB5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4764DE">
                        <w:rPr>
                          <w:rFonts w:ascii="Lato" w:hAnsi="Lato"/>
                          <w:sz w:val="18"/>
                          <w:szCs w:val="18"/>
                        </w:rPr>
                        <w:t>written contractual agreement with the debtor</w:t>
                      </w:r>
                      <w:r w:rsidR="00985DB5" w:rsidRPr="003965DE">
                        <w:rPr>
                          <w:rFonts w:ascii="Lato" w:hAnsi="Lato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838CA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15008" behindDoc="0" locked="0" layoutInCell="1" allowOverlap="1" wp14:anchorId="2B38C892" wp14:editId="2525190A">
                <wp:simplePos x="0" y="0"/>
                <wp:positionH relativeFrom="margin">
                  <wp:posOffset>5753100</wp:posOffset>
                </wp:positionH>
                <wp:positionV relativeFrom="paragraph">
                  <wp:posOffset>78105</wp:posOffset>
                </wp:positionV>
                <wp:extent cx="2181225" cy="857250"/>
                <wp:effectExtent l="0" t="0" r="28575" b="1905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8572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FA335F" w14:textId="128EBA36" w:rsidR="00F43E2E" w:rsidRPr="003965DE" w:rsidRDefault="00F21129" w:rsidP="00F43E2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43E2E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</w:t>
                            </w:r>
                            <w:r w:rsidR="00872471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the money fully recovered </w:t>
                            </w:r>
                            <w:r w:rsidR="00F43E2E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after recovery actions taken?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38C892" id="Text Box 68" o:spid="_x0000_s1049" style="position:absolute;margin-left:453pt;margin-top:6.15pt;width:171.75pt;height:67.5pt;z-index:252715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" fillcolor="#e35205" strokecolor="black [1600]">
                <v:stroke joinstyle="miter"/>
                <v:textbox>
                  <w:txbxContent>
                    <w:p w14:paraId="14FA335F" w14:textId="128EBA36" w:rsidR="00F43E2E" w:rsidRPr="003965DE" w:rsidRDefault="00F21129" w:rsidP="00F43E2E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6</w:t>
                      </w: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F43E2E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</w:t>
                      </w:r>
                      <w:r w:rsidR="00872471">
                        <w:rPr>
                          <w:rFonts w:ascii="Lato" w:hAnsi="Lato"/>
                          <w:sz w:val="18"/>
                          <w:szCs w:val="18"/>
                        </w:rPr>
                        <w:t xml:space="preserve">the money fully recovered </w:t>
                      </w:r>
                      <w:r w:rsidR="00F43E2E" w:rsidRPr="003965DE">
                        <w:rPr>
                          <w:rFonts w:ascii="Lato" w:hAnsi="Lato"/>
                          <w:sz w:val="18"/>
                          <w:szCs w:val="18"/>
                        </w:rPr>
                        <w:t>after recovery actions taken?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838CA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10912" behindDoc="0" locked="0" layoutInCell="1" allowOverlap="1" wp14:anchorId="3ED48C91" wp14:editId="544F0ADC">
                <wp:simplePos x="0" y="0"/>
                <wp:positionH relativeFrom="margin">
                  <wp:posOffset>3714750</wp:posOffset>
                </wp:positionH>
                <wp:positionV relativeFrom="paragraph">
                  <wp:posOffset>78105</wp:posOffset>
                </wp:positionV>
                <wp:extent cx="1813560" cy="857250"/>
                <wp:effectExtent l="0" t="0" r="15240" b="1905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8572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42B3D2" w14:textId="088A6B42" w:rsidR="0085171B" w:rsidRPr="003965DE" w:rsidRDefault="00F21129" w:rsidP="009629F4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 w:rsidR="009D13F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85DB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P</w:t>
                            </w:r>
                            <w:r w:rsidR="0085171B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ursue recovery of public money</w:t>
                            </w:r>
                            <w:r w:rsidR="008579D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5171B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in accordance with </w:t>
                            </w:r>
                            <w:r w:rsidR="00985DB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relevant legislation</w:t>
                            </w:r>
                            <w:r w:rsidR="004764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or written</w:t>
                            </w:r>
                            <w:r w:rsidR="001C29D0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contract</w:t>
                            </w:r>
                            <w:r w:rsidR="004764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ual</w:t>
                            </w:r>
                            <w:r w:rsidR="00760E60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agreement.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D48C91" id="Text Box 57" o:spid="_x0000_s1050" style="position:absolute;margin-left:292.5pt;margin-top:6.15pt;width:142.8pt;height:67.5pt;z-index:252710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" fillcolor="#002060" strokecolor="black [1600]">
                <v:stroke joinstyle="miter"/>
                <v:textbox>
                  <w:txbxContent>
                    <w:p w14:paraId="2D42B3D2" w14:textId="088A6B42" w:rsidR="0085171B" w:rsidRPr="003965DE" w:rsidRDefault="00F21129" w:rsidP="009629F4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 w:rsidR="009D13F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6</w:t>
                      </w: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985DB5" w:rsidRPr="003965DE">
                        <w:rPr>
                          <w:rFonts w:ascii="Lato" w:hAnsi="Lato"/>
                          <w:sz w:val="18"/>
                          <w:szCs w:val="18"/>
                        </w:rPr>
                        <w:t>P</w:t>
                      </w:r>
                      <w:r w:rsidR="0085171B" w:rsidRPr="003965DE">
                        <w:rPr>
                          <w:rFonts w:ascii="Lato" w:hAnsi="Lato"/>
                          <w:sz w:val="18"/>
                          <w:szCs w:val="18"/>
                        </w:rPr>
                        <w:t>ursue recovery of public money</w:t>
                      </w:r>
                      <w:r w:rsidR="008579D5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85171B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in accordance with </w:t>
                      </w:r>
                      <w:r w:rsidR="00985DB5" w:rsidRPr="003965DE">
                        <w:rPr>
                          <w:rFonts w:ascii="Lato" w:hAnsi="Lato"/>
                          <w:sz w:val="18"/>
                          <w:szCs w:val="18"/>
                        </w:rPr>
                        <w:t>relevant legislation</w:t>
                      </w:r>
                      <w:r w:rsidR="004764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or written</w:t>
                      </w:r>
                      <w:r w:rsidR="001C29D0">
                        <w:rPr>
                          <w:rFonts w:ascii="Lato" w:hAnsi="Lato"/>
                          <w:sz w:val="18"/>
                          <w:szCs w:val="18"/>
                        </w:rPr>
                        <w:t xml:space="preserve"> contract</w:t>
                      </w:r>
                      <w:r w:rsidR="004764DE">
                        <w:rPr>
                          <w:rFonts w:ascii="Lato" w:hAnsi="Lato"/>
                          <w:sz w:val="18"/>
                          <w:szCs w:val="18"/>
                        </w:rPr>
                        <w:t>ual</w:t>
                      </w:r>
                      <w:r w:rsidR="00760E60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agreement.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34A7A08" w14:textId="64A0F42E" w:rsidR="00186AE4" w:rsidRDefault="005526E5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11648" behindDoc="0" locked="0" layoutInCell="1" allowOverlap="1" wp14:anchorId="351D2D20" wp14:editId="2CDDDFA8">
                <wp:simplePos x="0" y="0"/>
                <wp:positionH relativeFrom="margin">
                  <wp:posOffset>7930984</wp:posOffset>
                </wp:positionH>
                <wp:positionV relativeFrom="paragraph">
                  <wp:posOffset>212117</wp:posOffset>
                </wp:positionV>
                <wp:extent cx="324000" cy="0"/>
                <wp:effectExtent l="0" t="76200" r="19050" b="952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2B9A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" o:spid="_x0000_s1026" type="#_x0000_t32" style="position:absolute;margin-left:624.5pt;margin-top:16.7pt;width:25.5pt;height:0;z-index:253211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9E20E1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01408" behindDoc="1" locked="0" layoutInCell="1" allowOverlap="1" wp14:anchorId="74FB53C4" wp14:editId="4BC229E0">
                <wp:simplePos x="0" y="0"/>
                <wp:positionH relativeFrom="margin">
                  <wp:posOffset>7839075</wp:posOffset>
                </wp:positionH>
                <wp:positionV relativeFrom="paragraph">
                  <wp:posOffset>158115</wp:posOffset>
                </wp:positionV>
                <wp:extent cx="452755" cy="341630"/>
                <wp:effectExtent l="0" t="0" r="0" b="127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EB9FEC" w14:textId="77777777" w:rsidR="009E20E1" w:rsidRPr="00E10A91" w:rsidRDefault="009E20E1" w:rsidP="009E20E1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E10A9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FB53C4" id="_x0000_t202" coordsize="21600,21600" o:spt="202" path="m,l,21600r21600,l21600,xe">
                <v:stroke joinstyle="miter"/>
                <v:path gradientshapeok="t" o:connecttype="rect"/>
              </v:shapetype>
              <v:shape id="Text Box 94" o:spid="_x0000_s1051" type="#_x0000_t202" style="position:absolute;margin-left:617.25pt;margin-top:12.45pt;width:35.65pt;height:26.9pt;z-index:-250115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" filled="f" stroked="f" strokeweight=".5pt">
                <v:textbox>
                  <w:txbxContent>
                    <w:p w14:paraId="05EB9FEC" w14:textId="77777777" w:rsidR="009E20E1" w:rsidRPr="00E10A91" w:rsidRDefault="009E20E1" w:rsidP="009E20E1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E10A9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838CA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62144" behindDoc="0" locked="0" layoutInCell="1" allowOverlap="1" wp14:anchorId="5DBD88C7" wp14:editId="61CF5947">
                <wp:simplePos x="0" y="0"/>
                <wp:positionH relativeFrom="margin">
                  <wp:posOffset>5529580</wp:posOffset>
                </wp:positionH>
                <wp:positionV relativeFrom="paragraph">
                  <wp:posOffset>226060</wp:posOffset>
                </wp:positionV>
                <wp:extent cx="215900" cy="0"/>
                <wp:effectExtent l="0" t="76200" r="12700" b="9525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797BC" id="Straight Arrow Connector 101" o:spid="_x0000_s1026" type="#_x0000_t32" style="position:absolute;margin-left:435.4pt;margin-top:17.8pt;width:17pt;height:0;z-index:25306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5A6971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37536" behindDoc="1" locked="0" layoutInCell="1" allowOverlap="1" wp14:anchorId="57ABAE19" wp14:editId="6C8B27DC">
                <wp:simplePos x="0" y="0"/>
                <wp:positionH relativeFrom="margin">
                  <wp:posOffset>3376295</wp:posOffset>
                </wp:positionH>
                <wp:positionV relativeFrom="paragraph">
                  <wp:posOffset>157480</wp:posOffset>
                </wp:positionV>
                <wp:extent cx="452755" cy="341630"/>
                <wp:effectExtent l="0" t="0" r="0" b="127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F332F1" w14:textId="77777777" w:rsidR="00080CD5" w:rsidRPr="00E10A91" w:rsidRDefault="00080CD5" w:rsidP="00080CD5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E10A9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BAE19" id="Text Box 9" o:spid="_x0000_s1051" type="#_x0000_t202" style="position:absolute;margin-left:265.85pt;margin-top:12.4pt;width:35.65pt;height:26.9pt;z-index:-250578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" filled="f" stroked="f" strokeweight=".5pt">
                <v:textbox>
                  <w:txbxContent>
                    <w:p w14:paraId="30F332F1" w14:textId="77777777" w:rsidR="00080CD5" w:rsidRPr="00E10A91" w:rsidRDefault="00080CD5" w:rsidP="00080CD5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E10A9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A6971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60096" behindDoc="0" locked="0" layoutInCell="1" allowOverlap="1" wp14:anchorId="7A19DE45" wp14:editId="5E885DD2">
                <wp:simplePos x="0" y="0"/>
                <wp:positionH relativeFrom="margin">
                  <wp:posOffset>3495675</wp:posOffset>
                </wp:positionH>
                <wp:positionV relativeFrom="paragraph">
                  <wp:posOffset>212090</wp:posOffset>
                </wp:positionV>
                <wp:extent cx="215900" cy="0"/>
                <wp:effectExtent l="0" t="76200" r="12700" b="9525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5681A" id="Straight Arrow Connector 100" o:spid="_x0000_s1026" type="#_x0000_t32" style="position:absolute;margin-left:275.25pt;margin-top:16.7pt;width:17pt;height:0;z-index:25306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" strokecolor="black [3200]">
                <v:stroke endarrow="block" joinstyle="miter"/>
                <w10:wrap anchorx="margin"/>
              </v:shape>
            </w:pict>
          </mc:Fallback>
        </mc:AlternateContent>
      </w:r>
    </w:p>
    <w:p w14:paraId="28769DBA" w14:textId="69F74BB3" w:rsidR="00B07B14" w:rsidRPr="00D75611" w:rsidRDefault="00AA7647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43020B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207552" behindDoc="0" locked="0" layoutInCell="1" allowOverlap="1" wp14:anchorId="52F86270" wp14:editId="494E0047">
                <wp:simplePos x="0" y="0"/>
                <wp:positionH relativeFrom="margin">
                  <wp:posOffset>8181340</wp:posOffset>
                </wp:positionH>
                <wp:positionV relativeFrom="paragraph">
                  <wp:posOffset>7284695</wp:posOffset>
                </wp:positionV>
                <wp:extent cx="1167765" cy="624840"/>
                <wp:effectExtent l="0" t="0" r="13335" b="1016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7765" cy="6248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024DB70" w14:textId="77777777" w:rsidR="00786EFC" w:rsidRPr="00F31F84" w:rsidRDefault="00786EFC" w:rsidP="00786EFC">
                            <w:pPr>
                              <w:spacing w:after="0"/>
                              <w:rPr>
                                <w:rFonts w:ascii="Lato" w:hAnsi="Lato"/>
                                <w:b/>
                              </w:rPr>
                            </w:pPr>
                            <w:r w:rsidRPr="00F31F84">
                              <w:rPr>
                                <w:rFonts w:ascii="Lato" w:hAnsi="Lato"/>
                                <w:b/>
                              </w:rPr>
                              <w:t>Legend:</w:t>
                            </w:r>
                          </w:p>
                          <w:p w14:paraId="71030EE8" w14:textId="77777777" w:rsidR="00786EFC" w:rsidRPr="00F31F84" w:rsidRDefault="00786EFC" w:rsidP="00786EFC">
                            <w:pPr>
                              <w:spacing w:after="0"/>
                              <w:rPr>
                                <w:rFonts w:ascii="Lato" w:hAnsi="Lato"/>
                                <w:b/>
                              </w:rPr>
                            </w:pPr>
                            <w:r w:rsidRPr="00F31F84">
                              <w:rPr>
                                <w:rFonts w:ascii="Lato" w:hAnsi="Lato"/>
                                <w:b/>
                              </w:rPr>
                              <w:t xml:space="preserve">A </w:t>
                            </w:r>
                            <w:r w:rsidRPr="00F31F84">
                              <w:rPr>
                                <w:rFonts w:ascii="Lato" w:hAnsi="Lato"/>
                              </w:rPr>
                              <w:t>– Action</w:t>
                            </w:r>
                          </w:p>
                          <w:p w14:paraId="1D5FD577" w14:textId="77777777" w:rsidR="00786EFC" w:rsidRPr="00F31F84" w:rsidRDefault="00786EFC" w:rsidP="00786EFC">
                            <w:pPr>
                              <w:spacing w:after="0"/>
                              <w:rPr>
                                <w:rFonts w:ascii="Lato" w:hAnsi="Lato"/>
                              </w:rPr>
                            </w:pPr>
                            <w:r w:rsidRPr="00F31F84">
                              <w:rPr>
                                <w:rFonts w:ascii="Lato" w:hAnsi="Lato"/>
                                <w:b/>
                              </w:rPr>
                              <w:t xml:space="preserve">D </w:t>
                            </w:r>
                            <w:r w:rsidRPr="00F31F84">
                              <w:rPr>
                                <w:rFonts w:ascii="Lato" w:hAnsi="Lato"/>
                              </w:rPr>
                              <w:t>- Decision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86270" id="Text Box 3" o:spid="_x0000_s1053" type="#_x0000_t202" style="position:absolute;margin-left:644.2pt;margin-top:573.6pt;width:91.95pt;height:49.2pt;z-index:253207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" fillcolor="#d8d8d8 [2732]" strokecolor="black [3213]" strokeweight="1pt">
                <v:textbox>
                  <w:txbxContent>
                    <w:p w14:paraId="1024DB70" w14:textId="77777777" w:rsidR="00786EFC" w:rsidRPr="00F31F84" w:rsidRDefault="00786EFC" w:rsidP="00786EFC">
                      <w:pPr>
                        <w:spacing w:after="0"/>
                        <w:rPr>
                          <w:rFonts w:ascii="Lato" w:hAnsi="Lato"/>
                          <w:b/>
                        </w:rPr>
                      </w:pPr>
                      <w:r w:rsidRPr="00F31F84">
                        <w:rPr>
                          <w:rFonts w:ascii="Lato" w:hAnsi="Lato"/>
                          <w:b/>
                        </w:rPr>
                        <w:t>Legend:</w:t>
                      </w:r>
                    </w:p>
                    <w:p w14:paraId="71030EE8" w14:textId="77777777" w:rsidR="00786EFC" w:rsidRPr="00F31F84" w:rsidRDefault="00786EFC" w:rsidP="00786EFC">
                      <w:pPr>
                        <w:spacing w:after="0"/>
                        <w:rPr>
                          <w:rFonts w:ascii="Lato" w:hAnsi="Lato"/>
                          <w:b/>
                        </w:rPr>
                      </w:pPr>
                      <w:r w:rsidRPr="00F31F84">
                        <w:rPr>
                          <w:rFonts w:ascii="Lato" w:hAnsi="Lato"/>
                          <w:b/>
                        </w:rPr>
                        <w:t xml:space="preserve">A </w:t>
                      </w:r>
                      <w:r w:rsidRPr="00F31F84">
                        <w:rPr>
                          <w:rFonts w:ascii="Lato" w:hAnsi="Lato"/>
                        </w:rPr>
                        <w:t>– Action</w:t>
                      </w:r>
                    </w:p>
                    <w:p w14:paraId="1D5FD577" w14:textId="77777777" w:rsidR="00786EFC" w:rsidRPr="00F31F84" w:rsidRDefault="00786EFC" w:rsidP="00786EFC">
                      <w:pPr>
                        <w:spacing w:after="0"/>
                        <w:rPr>
                          <w:rFonts w:ascii="Lato" w:hAnsi="Lato"/>
                        </w:rPr>
                      </w:pPr>
                      <w:r w:rsidRPr="00F31F84">
                        <w:rPr>
                          <w:rFonts w:ascii="Lato" w:hAnsi="Lato"/>
                          <w:b/>
                        </w:rPr>
                        <w:t xml:space="preserve">D </w:t>
                      </w:r>
                      <w:r w:rsidRPr="00F31F84">
                        <w:rPr>
                          <w:rFonts w:ascii="Lato" w:hAnsi="Lato"/>
                        </w:rPr>
                        <w:t>- Decision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5253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18816" behindDoc="0" locked="0" layoutInCell="1" allowOverlap="1" wp14:anchorId="790F4AB9" wp14:editId="710F04FC">
                <wp:simplePos x="0" y="0"/>
                <wp:positionH relativeFrom="margin">
                  <wp:posOffset>3209925</wp:posOffset>
                </wp:positionH>
                <wp:positionV relativeFrom="paragraph">
                  <wp:posOffset>1362075</wp:posOffset>
                </wp:positionV>
                <wp:extent cx="405130" cy="295275"/>
                <wp:effectExtent l="0" t="0" r="0" b="0"/>
                <wp:wrapNone/>
                <wp:docPr id="561758306" name="Text Box 561758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13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1C6276" w14:textId="77777777" w:rsidR="00AE2706" w:rsidRPr="00A07A17" w:rsidRDefault="00AE2706" w:rsidP="00AE2706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A07A17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0F4AB9" id="_x0000_t202" coordsize="21600,21600" o:spt="202" path="m,l,21600r21600,l21600,xe">
                <v:stroke joinstyle="miter"/>
                <v:path gradientshapeok="t" o:connecttype="rect"/>
              </v:shapetype>
              <v:shape id="Text Box 561758306" o:spid="_x0000_s1053" type="#_x0000_t202" style="position:absolute;margin-left:252.75pt;margin-top:107.25pt;width:31.9pt;height:23.25pt;z-index:253218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" filled="f" stroked="f" strokeweight=".5pt">
                <v:textbox>
                  <w:txbxContent>
                    <w:p w14:paraId="751C6276" w14:textId="77777777" w:rsidR="00AE2706" w:rsidRPr="00A07A17" w:rsidRDefault="00AE2706" w:rsidP="00AE2706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A07A17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5253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68960" behindDoc="1" locked="0" layoutInCell="1" allowOverlap="1" wp14:anchorId="02739078" wp14:editId="5762B525">
                <wp:simplePos x="0" y="0"/>
                <wp:positionH relativeFrom="margin">
                  <wp:posOffset>3217545</wp:posOffset>
                </wp:positionH>
                <wp:positionV relativeFrom="paragraph">
                  <wp:posOffset>1393825</wp:posOffset>
                </wp:positionV>
                <wp:extent cx="0" cy="215900"/>
                <wp:effectExtent l="76200" t="0" r="57150" b="50800"/>
                <wp:wrapNone/>
                <wp:docPr id="142" name="Straight Arrow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D7AA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2" o:spid="_x0000_s1026" type="#_x0000_t32" style="position:absolute;margin-left:253.35pt;margin-top:109.75pt;width:0;height:17pt;flip:x;z-index:-250347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25253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43328" behindDoc="0" locked="0" layoutInCell="1" allowOverlap="1" wp14:anchorId="21B1532E" wp14:editId="7D6A3DAB">
                <wp:simplePos x="0" y="0"/>
                <wp:positionH relativeFrom="margin">
                  <wp:posOffset>1162050</wp:posOffset>
                </wp:positionH>
                <wp:positionV relativeFrom="paragraph">
                  <wp:posOffset>685800</wp:posOffset>
                </wp:positionV>
                <wp:extent cx="4400550" cy="70485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0" cy="7048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8EDE24" w14:textId="19FDF39E" w:rsidR="002D4648" w:rsidRPr="003965DE" w:rsidRDefault="000C159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0C1596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  <w:r w:rsidRPr="000C1596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5253C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Does the debtor or debt meet the conditions for write off set out in paragraph 3</w:t>
                            </w:r>
                            <w:r w:rsidR="008A776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1</w:t>
                            </w:r>
                            <w:r w:rsidR="0025253C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and 3</w:t>
                            </w:r>
                            <w:r w:rsidR="008A776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2</w:t>
                            </w:r>
                            <w:r w:rsidR="008C36BB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  <w:proofErr w:type="spellStart"/>
                            <w:r w:rsidR="008C36BB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</w:t>
                            </w:r>
                            <w:proofErr w:type="spellEnd"/>
                            <w:r w:rsidR="0025253C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of the TD?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B1532E" id="Text Box 11" o:spid="_x0000_s1055" style="position:absolute;margin-left:91.5pt;margin-top:54pt;width:346.5pt;height:55.5pt;z-index:252643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" fillcolor="#e35205" strokecolor="black [1600]">
                <v:stroke joinstyle="miter"/>
                <v:textbox>
                  <w:txbxContent>
                    <w:p w14:paraId="728EDE24" w14:textId="19FDF39E" w:rsidR="002D4648" w:rsidRPr="003965DE" w:rsidRDefault="000C1596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0C1596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7</w:t>
                      </w:r>
                      <w:r w:rsidRPr="000C1596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25253C">
                        <w:rPr>
                          <w:rFonts w:ascii="Lato" w:hAnsi="Lato"/>
                          <w:sz w:val="18"/>
                          <w:szCs w:val="18"/>
                        </w:rPr>
                        <w:t>Does the debtor or debt meet the conditions for write off set out in paragraph 3</w:t>
                      </w:r>
                      <w:r w:rsidR="008A776A">
                        <w:rPr>
                          <w:rFonts w:ascii="Lato" w:hAnsi="Lato"/>
                          <w:sz w:val="18"/>
                          <w:szCs w:val="18"/>
                        </w:rPr>
                        <w:t>1</w:t>
                      </w:r>
                      <w:r w:rsidR="0025253C">
                        <w:rPr>
                          <w:rFonts w:ascii="Lato" w:hAnsi="Lato"/>
                          <w:sz w:val="18"/>
                          <w:szCs w:val="18"/>
                        </w:rPr>
                        <w:t xml:space="preserve"> and 3</w:t>
                      </w:r>
                      <w:r w:rsidR="008A776A">
                        <w:rPr>
                          <w:rFonts w:ascii="Lato" w:hAnsi="Lato"/>
                          <w:sz w:val="18"/>
                          <w:szCs w:val="18"/>
                        </w:rPr>
                        <w:t>2</w:t>
                      </w:r>
                      <w:r w:rsidR="008C36BB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  <w:proofErr w:type="spellStart"/>
                      <w:r w:rsidR="008C36BB">
                        <w:rPr>
                          <w:rFonts w:ascii="Lato" w:hAnsi="Lato"/>
                          <w:sz w:val="18"/>
                          <w:szCs w:val="18"/>
                        </w:rPr>
                        <w:t>a</w:t>
                      </w:r>
                      <w:proofErr w:type="spellEnd"/>
                      <w:r w:rsidR="0025253C">
                        <w:rPr>
                          <w:rFonts w:ascii="Lato" w:hAnsi="Lato"/>
                          <w:sz w:val="18"/>
                          <w:szCs w:val="18"/>
                        </w:rPr>
                        <w:t xml:space="preserve"> of the TD?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E270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22560" behindDoc="0" locked="0" layoutInCell="1" allowOverlap="1" wp14:anchorId="319CD29A" wp14:editId="5B9297D4">
                <wp:simplePos x="0" y="0"/>
                <wp:positionH relativeFrom="margin">
                  <wp:posOffset>1162050</wp:posOffset>
                </wp:positionH>
                <wp:positionV relativeFrom="paragraph">
                  <wp:posOffset>1606550</wp:posOffset>
                </wp:positionV>
                <wp:extent cx="4371975" cy="365125"/>
                <wp:effectExtent l="0" t="0" r="28575" b="158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975" cy="3651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04F1AD" w14:textId="53C14448" w:rsidR="00DF5349" w:rsidRPr="003965DE" w:rsidRDefault="00DF5349" w:rsidP="00DF5349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Is the debtor a national, state, territory or local government entity?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9CD29A" id="Text Box 25" o:spid="_x0000_s1055" style="position:absolute;margin-left:91.5pt;margin-top:126.5pt;width:344.25pt;height:28.75pt;z-index:253122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" fillcolor="#e35205" strokecolor="black [1600]">
                <v:stroke joinstyle="miter"/>
                <v:textbox>
                  <w:txbxContent>
                    <w:p w14:paraId="5004F1AD" w14:textId="53C14448" w:rsidR="00DF5349" w:rsidRPr="003965DE" w:rsidRDefault="00DF5349" w:rsidP="00DF5349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8</w:t>
                      </w: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Is the debtor a national, state, territory or local government entity?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E270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90144" behindDoc="0" locked="0" layoutInCell="1" allowOverlap="1" wp14:anchorId="0C9E770E" wp14:editId="203961AB">
                <wp:simplePos x="0" y="0"/>
                <wp:positionH relativeFrom="margin">
                  <wp:posOffset>5565775</wp:posOffset>
                </wp:positionH>
                <wp:positionV relativeFrom="paragraph">
                  <wp:posOffset>952500</wp:posOffset>
                </wp:positionV>
                <wp:extent cx="215900" cy="0"/>
                <wp:effectExtent l="0" t="76200" r="12700" b="9525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972E7" id="Straight Arrow Connector 86" o:spid="_x0000_s1026" type="#_x0000_t32" style="position:absolute;margin-left:438.25pt;margin-top:75pt;width:17pt;height:0;z-index:253190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AE270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76480" behindDoc="1" locked="0" layoutInCell="1" allowOverlap="1" wp14:anchorId="44C624D5" wp14:editId="1730004A">
                <wp:simplePos x="0" y="0"/>
                <wp:positionH relativeFrom="margin">
                  <wp:posOffset>5448300</wp:posOffset>
                </wp:positionH>
                <wp:positionV relativeFrom="paragraph">
                  <wp:posOffset>975360</wp:posOffset>
                </wp:positionV>
                <wp:extent cx="452755" cy="341630"/>
                <wp:effectExtent l="0" t="0" r="0" b="1270"/>
                <wp:wrapNone/>
                <wp:docPr id="120" name="Text Box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0C5E7A" w14:textId="77777777" w:rsidR="007D0530" w:rsidRPr="00E10A91" w:rsidRDefault="007D0530" w:rsidP="007D0530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E10A9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624D5" id="Text Box 120" o:spid="_x0000_s1057" type="#_x0000_t202" style="position:absolute;margin-left:429pt;margin-top:76.8pt;width:35.65pt;height:26.9pt;z-index:-250240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" filled="f" stroked="f" strokeweight=".5pt">
                <v:textbox>
                  <w:txbxContent>
                    <w:p w14:paraId="590C5E7A" w14:textId="77777777" w:rsidR="007D0530" w:rsidRPr="00E10A91" w:rsidRDefault="007D0530" w:rsidP="007D0530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E10A9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526E5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27680" behindDoc="0" locked="0" layoutInCell="1" allowOverlap="1" wp14:anchorId="1F318257" wp14:editId="276FA813">
                <wp:simplePos x="0" y="0"/>
                <wp:positionH relativeFrom="column">
                  <wp:posOffset>3359426</wp:posOffset>
                </wp:positionH>
                <wp:positionV relativeFrom="paragraph">
                  <wp:posOffset>2193816</wp:posOffset>
                </wp:positionV>
                <wp:extent cx="2171700" cy="1049572"/>
                <wp:effectExtent l="0" t="0" r="19050" b="1778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1049572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CEB705" w14:textId="0C0A4C95" w:rsidR="002F6F59" w:rsidRPr="00B3029A" w:rsidRDefault="002F6F59" w:rsidP="00B3029A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B2683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  <w:r w:rsidRPr="00B2683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 w:rsidR="005526E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Send monthly statements or attempt to make contact with debtor to recover the debt </w:t>
                            </w:r>
                            <w:r w:rsidR="00445732"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until recovered</w:t>
                            </w:r>
                            <w:r w:rsidR="00B85430"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 or assess for write off or waiver, whichever is most appropriate</w:t>
                            </w:r>
                            <w:r w:rsidR="00A06135"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318257" id="Text Box 34" o:spid="_x0000_s1057" style="position:absolute;margin-left:264.5pt;margin-top:172.75pt;width:171pt;height:82.65pt;z-index:25312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" fillcolor="#002060" strokecolor="black [1600]">
                <v:stroke joinstyle="miter"/>
                <v:textbox>
                  <w:txbxContent>
                    <w:p w14:paraId="3BCEB705" w14:textId="0C0A4C95" w:rsidR="002F6F59" w:rsidRPr="00B3029A" w:rsidRDefault="002F6F59" w:rsidP="00B3029A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B2683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7</w:t>
                      </w:r>
                      <w:r w:rsidRPr="00B2683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 w:rsidR="005526E5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B3029A">
                        <w:rPr>
                          <w:rFonts w:ascii="Lato" w:hAnsi="Lato"/>
                          <w:sz w:val="18"/>
                          <w:szCs w:val="18"/>
                        </w:rPr>
                        <w:t xml:space="preserve">Send monthly statements or attempt to make contact with debtor to recover the debt </w:t>
                      </w:r>
                      <w:r w:rsidR="00445732" w:rsidRPr="00B3029A">
                        <w:rPr>
                          <w:rFonts w:ascii="Lato" w:hAnsi="Lato"/>
                          <w:sz w:val="18"/>
                          <w:szCs w:val="18"/>
                        </w:rPr>
                        <w:t>until recovered</w:t>
                      </w:r>
                      <w:r w:rsidR="00B85430" w:rsidRPr="00B3029A">
                        <w:rPr>
                          <w:rFonts w:ascii="Lato" w:hAnsi="Lato"/>
                          <w:sz w:val="18"/>
                          <w:szCs w:val="18"/>
                        </w:rPr>
                        <w:t>, or assess for write off or waiver, whichever is most appropriate</w:t>
                      </w:r>
                      <w:r w:rsidR="00A06135" w:rsidRPr="00B3029A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="005526E5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38240" behindDoc="0" locked="0" layoutInCell="1" allowOverlap="1" wp14:anchorId="6C540EA9" wp14:editId="557D1FCB">
                <wp:simplePos x="0" y="0"/>
                <wp:positionH relativeFrom="column">
                  <wp:posOffset>1164866</wp:posOffset>
                </wp:positionH>
                <wp:positionV relativeFrom="paragraph">
                  <wp:posOffset>4650768</wp:posOffset>
                </wp:positionV>
                <wp:extent cx="1905000" cy="1033669"/>
                <wp:effectExtent l="0" t="0" r="19050" b="14605"/>
                <wp:wrapNone/>
                <wp:docPr id="10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1033669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C8CB83" w14:textId="15C38868" w:rsidR="00DE38F0" w:rsidRPr="00B3029A" w:rsidRDefault="00B26832" w:rsidP="00B3029A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B2683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 w:rsidR="00D25DD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9</w:t>
                            </w:r>
                            <w:r w:rsidRPr="00B2683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 w:rsidR="005526E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54A5F"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Send monthly statements or attempt to make </w:t>
                            </w:r>
                            <w:r w:rsidR="0047239A"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monthly </w:t>
                            </w:r>
                            <w:r w:rsidR="00A54A5F"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contact </w:t>
                            </w:r>
                            <w:r w:rsidR="002236C6"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with</w:t>
                            </w:r>
                            <w:r w:rsidR="00A54A5F"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debtor to recover the debt</w:t>
                            </w:r>
                            <w:r w:rsidR="00DE38F0"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up to 12 months from the </w:t>
                            </w:r>
                            <w:r w:rsidR="00DF6DB3"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start</w:t>
                            </w:r>
                            <w:r w:rsidR="00DE38F0"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date.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540EA9" id="Text Box 108" o:spid="_x0000_s1058" style="position:absolute;margin-left:91.7pt;margin-top:366.2pt;width:150pt;height:81.4pt;z-index:25293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" fillcolor="#002060" strokecolor="black [1600]">
                <v:stroke joinstyle="miter"/>
                <v:textbox>
                  <w:txbxContent>
                    <w:p w14:paraId="20C8CB83" w14:textId="15C38868" w:rsidR="00DE38F0" w:rsidRPr="00B3029A" w:rsidRDefault="00B26832" w:rsidP="00B3029A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B2683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 w:rsidR="00D25DD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9</w:t>
                      </w:r>
                      <w:r w:rsidRPr="00B2683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 w:rsidR="005526E5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A54A5F" w:rsidRPr="00B3029A">
                        <w:rPr>
                          <w:rFonts w:ascii="Lato" w:hAnsi="Lato"/>
                          <w:sz w:val="18"/>
                          <w:szCs w:val="18"/>
                        </w:rPr>
                        <w:t xml:space="preserve">Send monthly statements or attempt to make </w:t>
                      </w:r>
                      <w:r w:rsidR="0047239A" w:rsidRPr="00B3029A">
                        <w:rPr>
                          <w:rFonts w:ascii="Lato" w:hAnsi="Lato"/>
                          <w:sz w:val="18"/>
                          <w:szCs w:val="18"/>
                        </w:rPr>
                        <w:t xml:space="preserve">monthly </w:t>
                      </w:r>
                      <w:r w:rsidR="00A54A5F" w:rsidRPr="00B3029A">
                        <w:rPr>
                          <w:rFonts w:ascii="Lato" w:hAnsi="Lato"/>
                          <w:sz w:val="18"/>
                          <w:szCs w:val="18"/>
                        </w:rPr>
                        <w:t xml:space="preserve">contact </w:t>
                      </w:r>
                      <w:r w:rsidR="002236C6" w:rsidRPr="00B3029A">
                        <w:rPr>
                          <w:rFonts w:ascii="Lato" w:hAnsi="Lato"/>
                          <w:sz w:val="18"/>
                          <w:szCs w:val="18"/>
                        </w:rPr>
                        <w:t>with</w:t>
                      </w:r>
                      <w:r w:rsidR="00A54A5F" w:rsidRPr="00B3029A">
                        <w:rPr>
                          <w:rFonts w:ascii="Lato" w:hAnsi="Lato"/>
                          <w:sz w:val="18"/>
                          <w:szCs w:val="18"/>
                        </w:rPr>
                        <w:t xml:space="preserve"> debtor to recover the debt</w:t>
                      </w:r>
                      <w:r w:rsidR="00DE38F0" w:rsidRPr="00B3029A">
                        <w:rPr>
                          <w:rFonts w:ascii="Lato" w:hAnsi="Lato"/>
                          <w:sz w:val="18"/>
                          <w:szCs w:val="18"/>
                        </w:rPr>
                        <w:t xml:space="preserve"> up to 12 months from the </w:t>
                      </w:r>
                      <w:r w:rsidR="00DF6DB3" w:rsidRPr="00B3029A">
                        <w:rPr>
                          <w:rFonts w:ascii="Lato" w:hAnsi="Lato"/>
                          <w:sz w:val="18"/>
                          <w:szCs w:val="18"/>
                        </w:rPr>
                        <w:t>start</w:t>
                      </w:r>
                      <w:r w:rsidR="00DE38F0" w:rsidRPr="00B3029A">
                        <w:rPr>
                          <w:rFonts w:ascii="Lato" w:hAnsi="Lato"/>
                          <w:sz w:val="18"/>
                          <w:szCs w:val="18"/>
                        </w:rPr>
                        <w:t xml:space="preserve"> date.</w:t>
                      </w:r>
                    </w:p>
                  </w:txbxContent>
                </v:textbox>
              </v:roundrect>
            </w:pict>
          </mc:Fallback>
        </mc:AlternateContent>
      </w:r>
      <w:r w:rsidR="00B01D2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40288" behindDoc="0" locked="0" layoutInCell="1" allowOverlap="1" wp14:anchorId="443F8893" wp14:editId="3E2C0E9E">
                <wp:simplePos x="0" y="0"/>
                <wp:positionH relativeFrom="margin">
                  <wp:posOffset>3397910</wp:posOffset>
                </wp:positionH>
                <wp:positionV relativeFrom="paragraph">
                  <wp:posOffset>4598289</wp:posOffset>
                </wp:positionV>
                <wp:extent cx="2188210" cy="584606"/>
                <wp:effectExtent l="0" t="0" r="21590" b="25400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8210" cy="584606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64C044" w14:textId="0954BA8D" w:rsidR="008F7345" w:rsidRPr="003965DE" w:rsidRDefault="000C344D" w:rsidP="008F734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FC0AD7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F734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</w:t>
                            </w:r>
                            <w:r w:rsidR="008F734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the public money fully recovered within</w:t>
                            </w:r>
                            <w:r w:rsidR="008F734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12 months from the </w:t>
                            </w:r>
                            <w:r w:rsidR="00DF6DB3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start</w:t>
                            </w:r>
                            <w:r w:rsidR="008F734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date?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3F8893" id="Text Box 109" o:spid="_x0000_s1059" style="position:absolute;margin-left:267.55pt;margin-top:362.05pt;width:172.3pt;height:46.05pt;z-index:25294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" fillcolor="#e35205" strokecolor="black [1600]">
                <v:stroke joinstyle="miter"/>
                <v:textbox>
                  <w:txbxContent>
                    <w:p w14:paraId="2364C044" w14:textId="0954BA8D" w:rsidR="008F7345" w:rsidRPr="003965DE" w:rsidRDefault="000C344D" w:rsidP="008F7345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FC0AD7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8F7345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</w:t>
                      </w:r>
                      <w:r w:rsidR="008F7345">
                        <w:rPr>
                          <w:rFonts w:ascii="Lato" w:hAnsi="Lato"/>
                          <w:sz w:val="18"/>
                          <w:szCs w:val="18"/>
                        </w:rPr>
                        <w:t>the public money fully recovered within</w:t>
                      </w:r>
                      <w:r w:rsidR="008F7345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12 months from the </w:t>
                      </w:r>
                      <w:r w:rsidR="00DF6DB3">
                        <w:rPr>
                          <w:rFonts w:ascii="Lato" w:hAnsi="Lato"/>
                          <w:sz w:val="18"/>
                          <w:szCs w:val="18"/>
                        </w:rPr>
                        <w:t>start</w:t>
                      </w:r>
                      <w:r w:rsidR="008F7345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date?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01D2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23232" behindDoc="0" locked="0" layoutInCell="1" allowOverlap="1" wp14:anchorId="6E8C6ABC" wp14:editId="3B784786">
                <wp:simplePos x="0" y="0"/>
                <wp:positionH relativeFrom="margin">
                  <wp:posOffset>1159459</wp:posOffset>
                </wp:positionH>
                <wp:positionV relativeFrom="paragraph">
                  <wp:posOffset>2191587</wp:posOffset>
                </wp:positionV>
                <wp:extent cx="1866900" cy="576987"/>
                <wp:effectExtent l="0" t="0" r="19050" b="1397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576987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B955B6" w14:textId="1285729D" w:rsidR="00DC7539" w:rsidRPr="003965DE" w:rsidRDefault="00DC7539" w:rsidP="00DC7539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9</w:t>
                            </w: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Did the agency </w:t>
                            </w:r>
                            <w:r w:rsidR="00DE38F0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pursue recovery in accordance with </w:t>
                            </w:r>
                            <w:r w:rsidR="00A154F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1</w:t>
                            </w:r>
                            <w:r w:rsidR="00BD6293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838C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to</w:t>
                            </w:r>
                            <w:r w:rsidR="00BD6293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A</w:t>
                            </w:r>
                            <w:r w:rsidR="007838C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4</w:t>
                            </w:r>
                            <w:r w:rsidR="005526E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 where applicable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8C6ABC" id="Text Box 55" o:spid="_x0000_s1060" style="position:absolute;margin-left:91.3pt;margin-top:172.55pt;width:147pt;height:45.45pt;z-index:25302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" fillcolor="#e35205" strokecolor="black [1600]">
                <v:stroke joinstyle="miter"/>
                <v:textbox>
                  <w:txbxContent>
                    <w:p w14:paraId="60B955B6" w14:textId="1285729D" w:rsidR="00DC7539" w:rsidRPr="003965DE" w:rsidRDefault="00DC7539" w:rsidP="00DC7539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9</w:t>
                      </w: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Did the agency </w:t>
                      </w:r>
                      <w:r w:rsidR="00DE38F0">
                        <w:rPr>
                          <w:rFonts w:ascii="Lato" w:hAnsi="Lato"/>
                          <w:sz w:val="18"/>
                          <w:szCs w:val="18"/>
                        </w:rPr>
                        <w:t xml:space="preserve">pursue recovery in accordance with </w:t>
                      </w:r>
                      <w:r w:rsidR="00A154FE">
                        <w:rPr>
                          <w:rFonts w:ascii="Lato" w:hAnsi="Lato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1</w:t>
                      </w:r>
                      <w:r w:rsidR="00BD6293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7838CA">
                        <w:rPr>
                          <w:rFonts w:ascii="Lato" w:hAnsi="Lato"/>
                          <w:sz w:val="18"/>
                          <w:szCs w:val="18"/>
                        </w:rPr>
                        <w:t>to</w:t>
                      </w:r>
                      <w:r w:rsidR="00BD6293">
                        <w:rPr>
                          <w:rFonts w:ascii="Lato" w:hAnsi="Lato"/>
                          <w:sz w:val="18"/>
                          <w:szCs w:val="18"/>
                        </w:rPr>
                        <w:t xml:space="preserve"> A</w:t>
                      </w:r>
                      <w:r w:rsidR="007838CA">
                        <w:rPr>
                          <w:rFonts w:ascii="Lato" w:hAnsi="Lato"/>
                          <w:sz w:val="18"/>
                          <w:szCs w:val="18"/>
                        </w:rPr>
                        <w:t>4</w:t>
                      </w:r>
                      <w:r w:rsidR="005526E5">
                        <w:rPr>
                          <w:rFonts w:ascii="Lato" w:hAnsi="Lato"/>
                          <w:sz w:val="18"/>
                          <w:szCs w:val="18"/>
                        </w:rPr>
                        <w:t>, where applicable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01D2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08896" behindDoc="1" locked="0" layoutInCell="1" allowOverlap="1" wp14:anchorId="5057A897" wp14:editId="25E50331">
                <wp:simplePos x="0" y="0"/>
                <wp:positionH relativeFrom="margin">
                  <wp:posOffset>2013585</wp:posOffset>
                </wp:positionH>
                <wp:positionV relativeFrom="paragraph">
                  <wp:posOffset>2661361</wp:posOffset>
                </wp:positionV>
                <wp:extent cx="452755" cy="341630"/>
                <wp:effectExtent l="0" t="0" r="0" b="127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8A7BAE" w14:textId="77777777" w:rsidR="00E25466" w:rsidRPr="00E10A91" w:rsidRDefault="00E25466" w:rsidP="00E25466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E10A9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7A897" id="Text Box 30" o:spid="_x0000_s1055" type="#_x0000_t202" style="position:absolute;margin-left:158.55pt;margin-top:209.55pt;width:35.65pt;height:26.9pt;z-index:-250307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" filled="f" stroked="f" strokeweight=".5pt">
                <v:textbox>
                  <w:txbxContent>
                    <w:p w14:paraId="4C8A7BAE" w14:textId="77777777" w:rsidR="00E25466" w:rsidRPr="00E10A91" w:rsidRDefault="00E25466" w:rsidP="00E25466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E10A9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01D2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27328" behindDoc="1" locked="0" layoutInCell="1" allowOverlap="1" wp14:anchorId="713692A0" wp14:editId="3B9A1798">
                <wp:simplePos x="0" y="0"/>
                <wp:positionH relativeFrom="rightMargin">
                  <wp:posOffset>-7390130</wp:posOffset>
                </wp:positionH>
                <wp:positionV relativeFrom="paragraph">
                  <wp:posOffset>473075</wp:posOffset>
                </wp:positionV>
                <wp:extent cx="0" cy="215900"/>
                <wp:effectExtent l="76200" t="0" r="57150" b="5080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C57CD" id="Straight Arrow Connector 61" o:spid="_x0000_s1026" type="#_x0000_t32" style="position:absolute;margin-left:-581.9pt;margin-top:37.25pt;width:0;height:17pt;flip:x;z-index:-2502891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B01D2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64864" behindDoc="0" locked="0" layoutInCell="1" allowOverlap="1" wp14:anchorId="37F56CD1" wp14:editId="4BEAA1CF">
                <wp:simplePos x="0" y="0"/>
                <wp:positionH relativeFrom="margin">
                  <wp:posOffset>2463953</wp:posOffset>
                </wp:positionH>
                <wp:positionV relativeFrom="paragraph">
                  <wp:posOffset>389255</wp:posOffset>
                </wp:positionV>
                <wp:extent cx="437322" cy="295275"/>
                <wp:effectExtent l="0" t="0" r="0" b="0"/>
                <wp:wrapNone/>
                <wp:docPr id="139" name="Text Box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322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E9AB74" w14:textId="77777777" w:rsidR="00064399" w:rsidRPr="0096263D" w:rsidRDefault="00064399" w:rsidP="00064399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56CD1" id="Text Box 139" o:spid="_x0000_s1063" type="#_x0000_t202" style="position:absolute;margin-left:194pt;margin-top:30.65pt;width:34.45pt;height:23.25pt;z-index:25296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" filled="f" stroked="f" strokeweight=".5pt">
                <v:textbox>
                  <w:txbxContent>
                    <w:p w14:paraId="77E9AB74" w14:textId="77777777" w:rsidR="00064399" w:rsidRPr="0096263D" w:rsidRDefault="00064399" w:rsidP="00064399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E20E1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42656" behindDoc="0" locked="0" layoutInCell="1" allowOverlap="1" wp14:anchorId="1028B9A1" wp14:editId="0D7B145F">
                <wp:simplePos x="0" y="0"/>
                <wp:positionH relativeFrom="margin">
                  <wp:posOffset>7400925</wp:posOffset>
                </wp:positionH>
                <wp:positionV relativeFrom="paragraph">
                  <wp:posOffset>1409700</wp:posOffset>
                </wp:positionV>
                <wp:extent cx="2343150" cy="1447800"/>
                <wp:effectExtent l="0" t="0" r="19050" b="1905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14478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AA45EB" w14:textId="248ABE23" w:rsidR="00261164" w:rsidRDefault="000C344D" w:rsidP="00261164">
                            <w:pPr>
                              <w:pStyle w:val="ListParagraph"/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 w:rsidR="00D25DD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A06135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7724AEB" w14:textId="1527853A" w:rsidR="00D47536" w:rsidRDefault="00084495" w:rsidP="00261164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spacing w:after="0"/>
                              <w:ind w:left="0" w:hanging="142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S</w:t>
                            </w:r>
                            <w:r w:rsidR="00D47536" w:rsidRPr="00D4753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eek approval to write off money</w:t>
                            </w:r>
                            <w:r w:rsidR="001D50E2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in accordance </w:t>
                            </w:r>
                            <w:r w:rsidR="0055130B"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the</w:t>
                            </w:r>
                            <w:r w:rsidR="009E20E1"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TD</w:t>
                            </w:r>
                            <w:r w:rsidR="00D47536" w:rsidRPr="00D4753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444E5898" w14:textId="543EB70B" w:rsidR="00261164" w:rsidRDefault="00E800D0" w:rsidP="00261164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spacing w:after="0"/>
                              <w:ind w:left="0" w:hanging="142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Write off money from agency’s accounting records and r</w:t>
                            </w:r>
                            <w:r w:rsidR="00261164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ecord write off on the register of losses</w:t>
                            </w:r>
                            <w:r w:rsidR="00DE38F0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</w:t>
                            </w:r>
                            <w:r w:rsidR="00BC2B7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write offs and waivers</w:t>
                            </w:r>
                            <w:r w:rsidR="00DE38F0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if approved.</w:t>
                            </w:r>
                          </w:p>
                          <w:p w14:paraId="6034DE09" w14:textId="77777777" w:rsidR="00261164" w:rsidRPr="00D47536" w:rsidRDefault="00261164" w:rsidP="00084495">
                            <w:pPr>
                              <w:pStyle w:val="ListParagraph"/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7668972D" w14:textId="02E57E67" w:rsidR="00D116B6" w:rsidRPr="003965DE" w:rsidRDefault="00D116B6" w:rsidP="0008449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28B9A1" id="Text Box 20" o:spid="_x0000_s1064" style="position:absolute;margin-left:582.75pt;margin-top:111pt;width:184.5pt;height:114pt;z-index:252742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" fillcolor="#002060" strokecolor="black [1600]">
                <v:stroke joinstyle="miter"/>
                <v:textbox>
                  <w:txbxContent>
                    <w:p w14:paraId="7DAA45EB" w14:textId="248ABE23" w:rsidR="00261164" w:rsidRDefault="000C344D" w:rsidP="00261164">
                      <w:pPr>
                        <w:pStyle w:val="ListParagraph"/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 w:rsidR="00D25DD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A06135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2</w:t>
                      </w: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37724AEB" w14:textId="1527853A" w:rsidR="00D47536" w:rsidRDefault="00084495" w:rsidP="00261164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spacing w:after="0"/>
                        <w:ind w:left="0" w:hanging="142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S</w:t>
                      </w:r>
                      <w:r w:rsidR="00D47536" w:rsidRPr="00D47536">
                        <w:rPr>
                          <w:rFonts w:ascii="Lato" w:hAnsi="Lato"/>
                          <w:sz w:val="18"/>
                          <w:szCs w:val="18"/>
                        </w:rPr>
                        <w:t>eek approval to write off money</w:t>
                      </w:r>
                      <w:r w:rsidR="001D50E2">
                        <w:rPr>
                          <w:rFonts w:ascii="Lato" w:hAnsi="Lato"/>
                          <w:sz w:val="18"/>
                          <w:szCs w:val="18"/>
                        </w:rPr>
                        <w:t xml:space="preserve"> in accordance </w:t>
                      </w:r>
                      <w:r w:rsidR="0055130B" w:rsidRPr="00B3029A">
                        <w:rPr>
                          <w:rFonts w:ascii="Lato" w:hAnsi="Lato"/>
                          <w:sz w:val="18"/>
                          <w:szCs w:val="18"/>
                        </w:rPr>
                        <w:t>the</w:t>
                      </w:r>
                      <w:r w:rsidR="009E20E1" w:rsidRPr="00B3029A">
                        <w:rPr>
                          <w:rFonts w:ascii="Lato" w:hAnsi="Lato"/>
                          <w:sz w:val="18"/>
                          <w:szCs w:val="18"/>
                        </w:rPr>
                        <w:t xml:space="preserve"> TD</w:t>
                      </w:r>
                      <w:r w:rsidR="00D47536" w:rsidRPr="00D47536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444E5898" w14:textId="543EB70B" w:rsidR="00261164" w:rsidRDefault="00E800D0" w:rsidP="00261164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spacing w:after="0"/>
                        <w:ind w:left="0" w:hanging="142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Write off money from agency’s accounting records and r</w:t>
                      </w:r>
                      <w:r w:rsidR="00261164">
                        <w:rPr>
                          <w:rFonts w:ascii="Lato" w:hAnsi="Lato"/>
                          <w:sz w:val="18"/>
                          <w:szCs w:val="18"/>
                        </w:rPr>
                        <w:t>ecord write off on the register of losses</w:t>
                      </w:r>
                      <w:r w:rsidR="00DE38F0">
                        <w:rPr>
                          <w:rFonts w:ascii="Lato" w:hAnsi="Lato"/>
                          <w:sz w:val="18"/>
                          <w:szCs w:val="18"/>
                        </w:rPr>
                        <w:t>,</w:t>
                      </w:r>
                      <w:r w:rsidR="00BC2B75">
                        <w:rPr>
                          <w:rFonts w:ascii="Lato" w:hAnsi="Lato"/>
                          <w:sz w:val="18"/>
                          <w:szCs w:val="18"/>
                        </w:rPr>
                        <w:t xml:space="preserve"> write offs and waivers</w:t>
                      </w:r>
                      <w:r w:rsidR="00DE38F0">
                        <w:rPr>
                          <w:rFonts w:ascii="Lato" w:hAnsi="Lato"/>
                          <w:sz w:val="18"/>
                          <w:szCs w:val="18"/>
                        </w:rPr>
                        <w:t xml:space="preserve"> if approved.</w:t>
                      </w:r>
                    </w:p>
                    <w:p w14:paraId="6034DE09" w14:textId="77777777" w:rsidR="00261164" w:rsidRPr="00D47536" w:rsidRDefault="00261164" w:rsidP="00084495">
                      <w:pPr>
                        <w:pStyle w:val="ListParagraph"/>
                        <w:spacing w:after="0"/>
                        <w:jc w:val="center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</w:p>
                    <w:p w14:paraId="7668972D" w14:textId="02E57E67" w:rsidR="00D116B6" w:rsidRPr="003965DE" w:rsidRDefault="00D116B6" w:rsidP="00084495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E20E1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05504" behindDoc="0" locked="0" layoutInCell="1" allowOverlap="1" wp14:anchorId="6C235FDA" wp14:editId="1FA1F3C0">
                <wp:simplePos x="0" y="0"/>
                <wp:positionH relativeFrom="margin">
                  <wp:posOffset>8667750</wp:posOffset>
                </wp:positionH>
                <wp:positionV relativeFrom="paragraph">
                  <wp:posOffset>1111885</wp:posOffset>
                </wp:positionV>
                <wp:extent cx="342900" cy="342900"/>
                <wp:effectExtent l="0" t="0" r="0" b="0"/>
                <wp:wrapNone/>
                <wp:docPr id="561758304" name="Text Box 561758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DCEE02" w14:textId="77777777" w:rsidR="009E20E1" w:rsidRPr="0096263D" w:rsidRDefault="009E20E1" w:rsidP="009E20E1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35FDA" id="Text Box 561758304" o:spid="_x0000_s1053" type="#_x0000_t202" style="position:absolute;margin-left:682.5pt;margin-top:87.55pt;width:27pt;height:27pt;z-index:253205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" filled="f" stroked="f" strokeweight=".5pt">
                <v:textbox>
                  <w:txbxContent>
                    <w:p w14:paraId="73DCEE02" w14:textId="77777777" w:rsidR="009E20E1" w:rsidRPr="0096263D" w:rsidRDefault="009E20E1" w:rsidP="009E20E1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E20E1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03456" behindDoc="1" locked="0" layoutInCell="1" allowOverlap="1" wp14:anchorId="2F54C5B6" wp14:editId="38F5F054">
                <wp:simplePos x="0" y="0"/>
                <wp:positionH relativeFrom="margin">
                  <wp:posOffset>6477000</wp:posOffset>
                </wp:positionH>
                <wp:positionV relativeFrom="paragraph">
                  <wp:posOffset>1115060</wp:posOffset>
                </wp:positionV>
                <wp:extent cx="452755" cy="341630"/>
                <wp:effectExtent l="0" t="0" r="0" b="127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CEE35A" w14:textId="77777777" w:rsidR="009E20E1" w:rsidRPr="00E10A91" w:rsidRDefault="009E20E1" w:rsidP="009E20E1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E10A9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4C5B6" id="Text Box 95" o:spid="_x0000_s1054" type="#_x0000_t202" style="position:absolute;margin-left:510pt;margin-top:87.8pt;width:35.65pt;height:26.9pt;z-index:-250113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" filled="f" stroked="f" strokeweight=".5pt">
                <v:textbox>
                  <w:txbxContent>
                    <w:p w14:paraId="2BCEE35A" w14:textId="77777777" w:rsidR="009E20E1" w:rsidRPr="00E10A91" w:rsidRDefault="009E20E1" w:rsidP="009E20E1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E10A9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397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99360" behindDoc="0" locked="0" layoutInCell="1" allowOverlap="1" wp14:anchorId="2BB18F69" wp14:editId="0BD62FBD">
                <wp:simplePos x="0" y="0"/>
                <wp:positionH relativeFrom="margin">
                  <wp:posOffset>7109460</wp:posOffset>
                </wp:positionH>
                <wp:positionV relativeFrom="paragraph">
                  <wp:posOffset>2428875</wp:posOffset>
                </wp:positionV>
                <wp:extent cx="342900" cy="342900"/>
                <wp:effectExtent l="0" t="0" r="0" b="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87881E" w14:textId="77777777" w:rsidR="00C93976" w:rsidRPr="0096263D" w:rsidRDefault="00C93976" w:rsidP="00C93976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18F69" id="Text Box 93" o:spid="_x0000_s1055" type="#_x0000_t202" style="position:absolute;margin-left:559.8pt;margin-top:191.25pt;width:27pt;height:27pt;z-index:253199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" filled="f" stroked="f" strokeweight=".5pt">
                <v:textbox>
                  <w:txbxContent>
                    <w:p w14:paraId="6887881E" w14:textId="77777777" w:rsidR="00C93976" w:rsidRPr="0096263D" w:rsidRDefault="00C93976" w:rsidP="00C93976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397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97312" behindDoc="0" locked="0" layoutInCell="1" allowOverlap="1" wp14:anchorId="6563DDF5" wp14:editId="6D70D128">
                <wp:simplePos x="0" y="0"/>
                <wp:positionH relativeFrom="margin">
                  <wp:posOffset>7178675</wp:posOffset>
                </wp:positionH>
                <wp:positionV relativeFrom="paragraph">
                  <wp:posOffset>2466975</wp:posOffset>
                </wp:positionV>
                <wp:extent cx="215900" cy="0"/>
                <wp:effectExtent l="0" t="76200" r="12700" b="9525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B63E1" id="Straight Arrow Connector 92" o:spid="_x0000_s1026" type="#_x0000_t32" style="position:absolute;margin-left:565.25pt;margin-top:194.25pt;width:17pt;height:0;z-index:25319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C9397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80576" behindDoc="1" locked="0" layoutInCell="1" allowOverlap="1" wp14:anchorId="521B0F06" wp14:editId="0838ED2D">
                <wp:simplePos x="0" y="0"/>
                <wp:positionH relativeFrom="margin">
                  <wp:posOffset>6482080</wp:posOffset>
                </wp:positionH>
                <wp:positionV relativeFrom="paragraph">
                  <wp:posOffset>2774315</wp:posOffset>
                </wp:positionV>
                <wp:extent cx="429260" cy="309880"/>
                <wp:effectExtent l="0" t="0" r="0" b="0"/>
                <wp:wrapNone/>
                <wp:docPr id="122" name="Text Box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309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644963" w14:textId="77777777" w:rsidR="007D0530" w:rsidRPr="0096263D" w:rsidRDefault="007D0530" w:rsidP="007D0530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B0F06" id="Text Box 122" o:spid="_x0000_s1056" type="#_x0000_t202" style="position:absolute;margin-left:510.4pt;margin-top:218.45pt;width:33.8pt;height:24.4pt;z-index:-250235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" filled="f" stroked="f" strokeweight=".5pt">
                <v:textbox>
                  <w:txbxContent>
                    <w:p w14:paraId="77644963" w14:textId="77777777" w:rsidR="007D0530" w:rsidRPr="0096263D" w:rsidRDefault="007D0530" w:rsidP="007D0530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397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83648" behindDoc="0" locked="0" layoutInCell="1" allowOverlap="1" wp14:anchorId="3FFD9726" wp14:editId="08E90822">
                <wp:simplePos x="0" y="0"/>
                <wp:positionH relativeFrom="margin">
                  <wp:posOffset>4429125</wp:posOffset>
                </wp:positionH>
                <wp:positionV relativeFrom="paragraph">
                  <wp:posOffset>5114925</wp:posOffset>
                </wp:positionV>
                <wp:extent cx="342900" cy="304800"/>
                <wp:effectExtent l="0" t="0" r="0" b="0"/>
                <wp:wrapNone/>
                <wp:docPr id="124" name="Text Box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C06C47" w14:textId="77777777" w:rsidR="007D0530" w:rsidRPr="0096263D" w:rsidRDefault="007D0530" w:rsidP="007D0530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D9726" id="Text Box 124" o:spid="_x0000_s1057" type="#_x0000_t202" style="position:absolute;margin-left:348.75pt;margin-top:402.75pt;width:27pt;height:24pt;z-index:25308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" filled="f" stroked="f" strokeweight=".5pt">
                <v:textbox>
                  <w:txbxContent>
                    <w:p w14:paraId="74C06C47" w14:textId="77777777" w:rsidR="007D0530" w:rsidRPr="0096263D" w:rsidRDefault="007D0530" w:rsidP="007D0530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397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96256" behindDoc="1" locked="0" layoutInCell="1" allowOverlap="1" wp14:anchorId="15765018" wp14:editId="4B93B5F6">
                <wp:simplePos x="0" y="0"/>
                <wp:positionH relativeFrom="column">
                  <wp:posOffset>5526405</wp:posOffset>
                </wp:positionH>
                <wp:positionV relativeFrom="paragraph">
                  <wp:posOffset>4885055</wp:posOffset>
                </wp:positionV>
                <wp:extent cx="429260" cy="294005"/>
                <wp:effectExtent l="0" t="0" r="0" b="0"/>
                <wp:wrapNone/>
                <wp:docPr id="144" name="Text Box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9308DC" w14:textId="77777777" w:rsidR="00907677" w:rsidRPr="0096263D" w:rsidRDefault="00907677" w:rsidP="00907677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65018" id="Text Box 144" o:spid="_x0000_s1058" type="#_x0000_t202" style="position:absolute;margin-left:435.15pt;margin-top:384.65pt;width:33.8pt;height:23.15pt;z-index:-2504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" filled="f" stroked="f" strokeweight=".5pt">
                <v:textbox>
                  <w:txbxContent>
                    <w:p w14:paraId="0A9308DC" w14:textId="77777777" w:rsidR="00907677" w:rsidRPr="0096263D" w:rsidRDefault="00907677" w:rsidP="00907677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C9397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99328" behindDoc="0" locked="0" layoutInCell="1" allowOverlap="1" wp14:anchorId="4891FE7D" wp14:editId="7D3EFB2C">
                <wp:simplePos x="0" y="0"/>
                <wp:positionH relativeFrom="margin">
                  <wp:posOffset>2059305</wp:posOffset>
                </wp:positionH>
                <wp:positionV relativeFrom="paragraph">
                  <wp:posOffset>4349115</wp:posOffset>
                </wp:positionV>
                <wp:extent cx="405517" cy="295275"/>
                <wp:effectExtent l="0" t="0" r="0" b="0"/>
                <wp:wrapNone/>
                <wp:docPr id="147" name="Text Box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517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8B525B" w14:textId="77777777" w:rsidR="00907677" w:rsidRPr="0096263D" w:rsidRDefault="00907677" w:rsidP="00907677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1FE7D" id="Text Box 147" o:spid="_x0000_s1059" type="#_x0000_t202" style="position:absolute;margin-left:162.15pt;margin-top:342.45pt;width:31.95pt;height:23.25pt;z-index:252899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" filled="f" stroked="f" strokeweight=".5pt">
                <v:textbox>
                  <w:txbxContent>
                    <w:p w14:paraId="438B525B" w14:textId="77777777" w:rsidR="00907677" w:rsidRPr="0096263D" w:rsidRDefault="00907677" w:rsidP="00907677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397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86368" behindDoc="1" locked="0" layoutInCell="1" allowOverlap="1" wp14:anchorId="2CFF4959" wp14:editId="0880F734">
                <wp:simplePos x="0" y="0"/>
                <wp:positionH relativeFrom="margin">
                  <wp:posOffset>2934335</wp:posOffset>
                </wp:positionH>
                <wp:positionV relativeFrom="paragraph">
                  <wp:posOffset>4220845</wp:posOffset>
                </wp:positionV>
                <wp:extent cx="429260" cy="309880"/>
                <wp:effectExtent l="0" t="0" r="0" b="4445"/>
                <wp:wrapNone/>
                <wp:docPr id="168" name="Text Box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309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CB96A7" w14:textId="77777777" w:rsidR="00A906EB" w:rsidRPr="0096263D" w:rsidRDefault="00A906EB" w:rsidP="00A906EB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F4959" id="Text Box 168" o:spid="_x0000_s1060" type="#_x0000_t202" style="position:absolute;margin-left:231.05pt;margin-top:332.35pt;width:33.8pt;height:24.4pt;z-index:-250330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" filled="f" stroked="f" strokeweight=".5pt">
                <v:textbox>
                  <w:txbxContent>
                    <w:p w14:paraId="2BCB96A7" w14:textId="77777777" w:rsidR="00A906EB" w:rsidRPr="0096263D" w:rsidRDefault="00A906EB" w:rsidP="00A906EB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3976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81600" behindDoc="0" locked="0" layoutInCell="1" allowOverlap="1" wp14:anchorId="39194E85" wp14:editId="66D81500">
                <wp:simplePos x="0" y="0"/>
                <wp:positionH relativeFrom="column">
                  <wp:posOffset>5588634</wp:posOffset>
                </wp:positionH>
                <wp:positionV relativeFrom="paragraph">
                  <wp:posOffset>3305175</wp:posOffset>
                </wp:positionV>
                <wp:extent cx="240665" cy="1638300"/>
                <wp:effectExtent l="0" t="76200" r="0" b="19050"/>
                <wp:wrapNone/>
                <wp:docPr id="123" name="Elbow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665" cy="16383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0B75E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23" o:spid="_x0000_s1026" type="#_x0000_t34" style="position:absolute;margin-left:440.05pt;margin-top:260.25pt;width:18.95pt;height:129pt;flip:y;z-index:25308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" strokecolor="black [3213]" strokeweight=".5pt">
                <v:stroke endarrow="block"/>
              </v:shape>
            </w:pict>
          </mc:Fallback>
        </mc:AlternateContent>
      </w:r>
      <w:r w:rsidR="00C9397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50880" behindDoc="0" locked="0" layoutInCell="1" allowOverlap="1" wp14:anchorId="1160053C" wp14:editId="481757CE">
                <wp:simplePos x="0" y="0"/>
                <wp:positionH relativeFrom="margin">
                  <wp:posOffset>2955290</wp:posOffset>
                </wp:positionH>
                <wp:positionV relativeFrom="paragraph">
                  <wp:posOffset>2185035</wp:posOffset>
                </wp:positionV>
                <wp:extent cx="342900" cy="342900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B91A23" w14:textId="77777777" w:rsidR="00C7445D" w:rsidRPr="0096263D" w:rsidRDefault="00C7445D" w:rsidP="00C7445D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0053C" id="Text Box 71" o:spid="_x0000_s1069" type="#_x0000_t202" style="position:absolute;margin-left:232.7pt;margin-top:172.05pt;width:27pt;height:27pt;z-index:25305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" filled="f" stroked="f" strokeweight=".5pt">
                <v:textbox>
                  <w:txbxContent>
                    <w:p w14:paraId="18B91A23" w14:textId="77777777" w:rsidR="00C7445D" w:rsidRPr="0096263D" w:rsidRDefault="00C7445D" w:rsidP="00C7445D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3976" w:rsidRPr="00916136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92192" behindDoc="0" locked="0" layoutInCell="1" allowOverlap="1" wp14:anchorId="299587C3" wp14:editId="2619F67A">
                <wp:simplePos x="0" y="0"/>
                <wp:positionH relativeFrom="column">
                  <wp:posOffset>3409950</wp:posOffset>
                </wp:positionH>
                <wp:positionV relativeFrom="paragraph">
                  <wp:posOffset>5362576</wp:posOffset>
                </wp:positionV>
                <wp:extent cx="2175510" cy="628650"/>
                <wp:effectExtent l="0" t="0" r="15240" b="19050"/>
                <wp:wrapNone/>
                <wp:docPr id="157" name="Text Box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5510" cy="6286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47614A" w14:textId="77777777" w:rsidR="00916136" w:rsidRPr="00B3029A" w:rsidRDefault="00916136" w:rsidP="00916136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916136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(A10)</w:t>
                            </w:r>
                            <w:r w:rsidRPr="00B3029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Consider further recovery, write off or waiver, whichever is most appropriate.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9587C3" id="Text Box 157" o:spid="_x0000_s1074" style="position:absolute;margin-left:268.5pt;margin-top:422.25pt;width:171.3pt;height:49.5pt;z-index:2531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" fillcolor="#002060">
                <v:stroke joinstyle="miter"/>
                <v:textbox>
                  <w:txbxContent>
                    <w:p w14:paraId="7547614A" w14:textId="77777777" w:rsidR="00916136" w:rsidRPr="00B3029A" w:rsidRDefault="00916136" w:rsidP="00916136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916136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(A10)</w:t>
                      </w:r>
                      <w:r w:rsidRPr="00B3029A">
                        <w:rPr>
                          <w:rFonts w:ascii="Lato" w:hAnsi="Lato"/>
                          <w:sz w:val="18"/>
                          <w:szCs w:val="18"/>
                        </w:rPr>
                        <w:t xml:space="preserve"> Consider further recovery, write off or waiver, whichever is most appropriate.</w:t>
                      </w:r>
                    </w:p>
                  </w:txbxContent>
                </v:textbox>
              </v:roundrect>
            </w:pict>
          </mc:Fallback>
        </mc:AlternateContent>
      </w:r>
      <w:r w:rsidR="00C9397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48480" behindDoc="0" locked="0" layoutInCell="1" allowOverlap="1" wp14:anchorId="65410FB2" wp14:editId="5797467F">
                <wp:simplePos x="0" y="0"/>
                <wp:positionH relativeFrom="margin">
                  <wp:posOffset>3046095</wp:posOffset>
                </wp:positionH>
                <wp:positionV relativeFrom="paragraph">
                  <wp:posOffset>4872355</wp:posOffset>
                </wp:positionV>
                <wp:extent cx="324000" cy="0"/>
                <wp:effectExtent l="0" t="76200" r="19050" b="95250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376D0" id="Straight Arrow Connector 90" o:spid="_x0000_s1026" type="#_x0000_t32" style="position:absolute;margin-left:239.85pt;margin-top:383.65pt;width:25.5pt;height:0;z-index:25294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C9397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29728" behindDoc="0" locked="0" layoutInCell="1" allowOverlap="1" wp14:anchorId="353CDAF7" wp14:editId="54691DD6">
                <wp:simplePos x="0" y="0"/>
                <wp:positionH relativeFrom="margin">
                  <wp:posOffset>3033395</wp:posOffset>
                </wp:positionH>
                <wp:positionV relativeFrom="paragraph">
                  <wp:posOffset>4271010</wp:posOffset>
                </wp:positionV>
                <wp:extent cx="324000" cy="0"/>
                <wp:effectExtent l="0" t="76200" r="19050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EBC11" id="Straight Arrow Connector 41" o:spid="_x0000_s1026" type="#_x0000_t32" style="position:absolute;margin-left:238.85pt;margin-top:336.3pt;width:25.5pt;height:0;z-index:253129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C9397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376064" behindDoc="0" locked="0" layoutInCell="1" allowOverlap="1" wp14:anchorId="7B6F120C" wp14:editId="15598687">
                <wp:simplePos x="0" y="0"/>
                <wp:positionH relativeFrom="margin">
                  <wp:posOffset>1162050</wp:posOffset>
                </wp:positionH>
                <wp:positionV relativeFrom="paragraph">
                  <wp:posOffset>3848100</wp:posOffset>
                </wp:positionV>
                <wp:extent cx="1866900" cy="571500"/>
                <wp:effectExtent l="0" t="0" r="19050" b="1905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03E78D" w14:textId="228492B5" w:rsidR="00687603" w:rsidRPr="003965DE" w:rsidRDefault="00F21129" w:rsidP="00687603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0D6A3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87603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the total amount owing from the debtor equal </w:t>
                            </w:r>
                            <w:r w:rsidR="007D7814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to </w:t>
                            </w:r>
                            <w:r w:rsidR="00687603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or more than $500?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6F120C" id="Text Box 44" o:spid="_x0000_s1075" style="position:absolute;margin-left:91.5pt;margin-top:303pt;width:147pt;height:45pt;z-index:25237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" fillcolor="#e35205" strokecolor="black [1600]">
                <v:stroke joinstyle="miter"/>
                <v:textbox>
                  <w:txbxContent>
                    <w:p w14:paraId="1303E78D" w14:textId="228492B5" w:rsidR="00687603" w:rsidRPr="003965DE" w:rsidRDefault="00F21129" w:rsidP="00687603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0D6A3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0</w:t>
                      </w: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687603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the total amount owing from the debtor equal </w:t>
                      </w:r>
                      <w:r w:rsidR="007D7814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to </w:t>
                      </w:r>
                      <w:r w:rsidR="00687603" w:rsidRPr="003965DE">
                        <w:rPr>
                          <w:rFonts w:ascii="Lato" w:hAnsi="Lato"/>
                          <w:sz w:val="18"/>
                          <w:szCs w:val="18"/>
                        </w:rPr>
                        <w:t>or more than $500?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93976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95264" behindDoc="0" locked="0" layoutInCell="1" allowOverlap="1" wp14:anchorId="7CD7F0CB" wp14:editId="65D64F09">
                <wp:simplePos x="0" y="0"/>
                <wp:positionH relativeFrom="column">
                  <wp:posOffset>3028950</wp:posOffset>
                </wp:positionH>
                <wp:positionV relativeFrom="paragraph">
                  <wp:posOffset>2466975</wp:posOffset>
                </wp:positionV>
                <wp:extent cx="342900" cy="1628775"/>
                <wp:effectExtent l="0" t="0" r="76200" b="85725"/>
                <wp:wrapNone/>
                <wp:docPr id="89" name="Elb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1628775"/>
                        </a:xfrm>
                        <a:prstGeom prst="bentConnector3">
                          <a:avLst>
                            <a:gd name="adj1" fmla="val 3194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104F43" id="Elbow Connector 89" o:spid="_x0000_s1026" type="#_x0000_t34" style="position:absolute;margin-left:238.5pt;margin-top:194.25pt;width:27pt;height:128.25pt;z-index:253195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" adj="6900" strokecolor="black [3213]" strokeweight=".5pt">
                <v:stroke endarrow="block"/>
              </v:shape>
            </w:pict>
          </mc:Fallback>
        </mc:AlternateContent>
      </w:r>
      <w:r w:rsidR="00C9397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78528" behindDoc="0" locked="0" layoutInCell="1" allowOverlap="1" wp14:anchorId="2A392DDF" wp14:editId="58964275">
                <wp:simplePos x="0" y="0"/>
                <wp:positionH relativeFrom="margin">
                  <wp:posOffset>2124075</wp:posOffset>
                </wp:positionH>
                <wp:positionV relativeFrom="paragraph">
                  <wp:posOffset>1861820</wp:posOffset>
                </wp:positionV>
                <wp:extent cx="342900" cy="342900"/>
                <wp:effectExtent l="0" t="0" r="0" b="0"/>
                <wp:wrapNone/>
                <wp:docPr id="121" name="Text Box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FD6179" w14:textId="77777777" w:rsidR="007D0530" w:rsidRPr="0096263D" w:rsidRDefault="007D0530" w:rsidP="007D0530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92DDF" id="Text Box 121" o:spid="_x0000_s1069" type="#_x0000_t202" style="position:absolute;margin-left:167.25pt;margin-top:146.6pt;width:27pt;height:27pt;z-index:253078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" filled="f" stroked="f" strokeweight=".5pt">
                <v:textbox>
                  <w:txbxContent>
                    <w:p w14:paraId="59FD6179" w14:textId="77777777" w:rsidR="007D0530" w:rsidRPr="0096263D" w:rsidRDefault="007D0530" w:rsidP="007D0530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397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34848" behindDoc="1" locked="0" layoutInCell="1" allowOverlap="1" wp14:anchorId="3790210C" wp14:editId="2C9689EF">
                <wp:simplePos x="0" y="0"/>
                <wp:positionH relativeFrom="margin">
                  <wp:posOffset>4255770</wp:posOffset>
                </wp:positionH>
                <wp:positionV relativeFrom="paragraph">
                  <wp:posOffset>1933575</wp:posOffset>
                </wp:positionV>
                <wp:extent cx="429260" cy="30988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309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E46A3F" w14:textId="77777777" w:rsidR="00A06135" w:rsidRPr="0096263D" w:rsidRDefault="00A06135" w:rsidP="00A06135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0210C" id="Text Box 51" o:spid="_x0000_s1080" type="#_x0000_t202" style="position:absolute;margin-left:335.1pt;margin-top:152.25pt;width:33.8pt;height:24.4pt;z-index:-250181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" filled="f" stroked="f" strokeweight=".5pt">
                <v:textbox>
                  <w:txbxContent>
                    <w:p w14:paraId="02E46A3F" w14:textId="77777777" w:rsidR="00A06135" w:rsidRPr="0096263D" w:rsidRDefault="00A06135" w:rsidP="00A06135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397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83616" behindDoc="0" locked="0" layoutInCell="1" allowOverlap="1" wp14:anchorId="3FEC501A" wp14:editId="04EAF915">
                <wp:simplePos x="0" y="0"/>
                <wp:positionH relativeFrom="margin">
                  <wp:posOffset>6849110</wp:posOffset>
                </wp:positionH>
                <wp:positionV relativeFrom="paragraph">
                  <wp:posOffset>386080</wp:posOffset>
                </wp:positionV>
                <wp:extent cx="397510" cy="295275"/>
                <wp:effectExtent l="0" t="0" r="0" b="0"/>
                <wp:wrapNone/>
                <wp:docPr id="107" name="Text 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1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043792" w14:textId="77777777" w:rsidR="00E90FD8" w:rsidRPr="0096263D" w:rsidRDefault="00E90FD8" w:rsidP="00E90FD8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C501A" id="Text Box 107" o:spid="_x0000_s1074" type="#_x0000_t202" style="position:absolute;margin-left:539.3pt;margin-top:30.4pt;width:31.3pt;height:23.25pt;z-index:252783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" filled="f" stroked="f" strokeweight=".5pt">
                <v:textbox>
                  <w:txbxContent>
                    <w:p w14:paraId="70043792" w14:textId="77777777" w:rsidR="00E90FD8" w:rsidRPr="0096263D" w:rsidRDefault="00E90FD8" w:rsidP="00E90FD8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3976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94240" behindDoc="0" locked="0" layoutInCell="1" allowOverlap="1" wp14:anchorId="1566FC3E" wp14:editId="620B7607">
                <wp:simplePos x="0" y="0"/>
                <wp:positionH relativeFrom="column">
                  <wp:posOffset>6848475</wp:posOffset>
                </wp:positionH>
                <wp:positionV relativeFrom="paragraph">
                  <wp:posOffset>447675</wp:posOffset>
                </wp:positionV>
                <wp:extent cx="0" cy="216000"/>
                <wp:effectExtent l="76200" t="0" r="57150" b="5080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303A4" id="Straight Arrow Connector 88" o:spid="_x0000_s1026" type="#_x0000_t32" style="position:absolute;margin-left:539.25pt;margin-top:35.25pt;width:0;height:17pt;z-index:253194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" strokecolor="windowText" strokeweight=".5pt">
                <v:stroke endarrow="block" joinstyle="miter"/>
              </v:shape>
            </w:pict>
          </mc:Fallback>
        </mc:AlternateContent>
      </w:r>
      <w:r w:rsidR="0091613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71008" behindDoc="1" locked="0" layoutInCell="1" allowOverlap="1" wp14:anchorId="68F8F69A" wp14:editId="6BCAA009">
                <wp:simplePos x="0" y="0"/>
                <wp:positionH relativeFrom="margin">
                  <wp:posOffset>4461510</wp:posOffset>
                </wp:positionH>
                <wp:positionV relativeFrom="paragraph">
                  <wp:posOffset>5182235</wp:posOffset>
                </wp:positionV>
                <wp:extent cx="0" cy="179705"/>
                <wp:effectExtent l="76200" t="0" r="57150" b="48895"/>
                <wp:wrapNone/>
                <wp:docPr id="148" name="Straight Arrow Connector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149C3" id="Straight Arrow Connector 148" o:spid="_x0000_s1026" type="#_x0000_t32" style="position:absolute;margin-left:351.3pt;margin-top:408.05pt;width:0;height:14.15pt;flip:x;z-index:-250345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91613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24896" behindDoc="0" locked="0" layoutInCell="1" allowOverlap="1" wp14:anchorId="2B91D971" wp14:editId="41FD0206">
                <wp:simplePos x="0" y="0"/>
                <wp:positionH relativeFrom="margin">
                  <wp:posOffset>5829300</wp:posOffset>
                </wp:positionH>
                <wp:positionV relativeFrom="paragraph">
                  <wp:posOffset>3086100</wp:posOffset>
                </wp:positionV>
                <wp:extent cx="1369695" cy="504825"/>
                <wp:effectExtent l="0" t="0" r="20955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9695" cy="5048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C05FB1" w14:textId="77777777" w:rsidR="001608A0" w:rsidRPr="003965DE" w:rsidRDefault="001608A0" w:rsidP="001608A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No further action required.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91D971" id="Text Box 23" o:spid="_x0000_s1075" style="position:absolute;margin-left:459pt;margin-top:243pt;width:107.85pt;height:39.75pt;z-index:25262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" fillcolor="black [3213]" strokecolor="black [1600]">
                <v:stroke joinstyle="miter"/>
                <v:textbox>
                  <w:txbxContent>
                    <w:p w14:paraId="4FC05FB1" w14:textId="77777777" w:rsidR="001608A0" w:rsidRPr="003965DE" w:rsidRDefault="001608A0" w:rsidP="001608A0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No further action required.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16136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60064" behindDoc="0" locked="0" layoutInCell="1" allowOverlap="1" wp14:anchorId="50B305F9" wp14:editId="744953DA">
                <wp:simplePos x="0" y="0"/>
                <wp:positionH relativeFrom="margin">
                  <wp:posOffset>5829300</wp:posOffset>
                </wp:positionH>
                <wp:positionV relativeFrom="paragraph">
                  <wp:posOffset>2152650</wp:posOffset>
                </wp:positionV>
                <wp:extent cx="1349375" cy="704850"/>
                <wp:effectExtent l="0" t="0" r="22225" b="1905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9375" cy="7048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9B5D30" w14:textId="52FCE82B" w:rsidR="00596D35" w:rsidRPr="003965DE" w:rsidRDefault="000C344D" w:rsidP="00596D3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(D1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E35DE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the </w:t>
                            </w:r>
                            <w:r w:rsidR="00872471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public money</w:t>
                            </w:r>
                            <w:r w:rsidR="001E35DE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fully recovered </w:t>
                            </w:r>
                            <w:r w:rsidR="00596D3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after set off?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B305F9" id="Text Box 42" o:spid="_x0000_s1080" style="position:absolute;margin-left:459pt;margin-top:169.5pt;width:106.25pt;height:55.5pt;z-index:252760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" fillcolor="#e35205" strokecolor="black [1600]">
                <v:stroke joinstyle="miter"/>
                <v:textbox>
                  <w:txbxContent>
                    <w:p w14:paraId="369B5D30" w14:textId="52FCE82B" w:rsidR="00596D35" w:rsidRPr="003965DE" w:rsidRDefault="000C344D" w:rsidP="00596D35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(D1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3</w:t>
                      </w: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1E35DE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the </w:t>
                      </w:r>
                      <w:r w:rsidR="00872471">
                        <w:rPr>
                          <w:rFonts w:ascii="Lato" w:hAnsi="Lato"/>
                          <w:sz w:val="18"/>
                          <w:szCs w:val="18"/>
                        </w:rPr>
                        <w:t>public money</w:t>
                      </w:r>
                      <w:r w:rsidR="001E35DE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fully recovered </w:t>
                      </w:r>
                      <w:r w:rsidR="00596D35" w:rsidRPr="003965DE">
                        <w:rPr>
                          <w:rFonts w:ascii="Lato" w:hAnsi="Lato"/>
                          <w:sz w:val="18"/>
                          <w:szCs w:val="18"/>
                        </w:rPr>
                        <w:t>after set off?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16136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58016" behindDoc="0" locked="0" layoutInCell="1" allowOverlap="1" wp14:anchorId="0CE0540D" wp14:editId="34A037EB">
                <wp:simplePos x="0" y="0"/>
                <wp:positionH relativeFrom="margin">
                  <wp:posOffset>5829301</wp:posOffset>
                </wp:positionH>
                <wp:positionV relativeFrom="paragraph">
                  <wp:posOffset>1409700</wp:posOffset>
                </wp:positionV>
                <wp:extent cx="1347470" cy="523875"/>
                <wp:effectExtent l="0" t="0" r="24130" b="2857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5238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D7D9CB" w14:textId="4B639F39" w:rsidR="00596D35" w:rsidRPr="003965DE" w:rsidRDefault="000C344D" w:rsidP="00596D3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(</w:t>
                            </w:r>
                            <w:r w:rsidR="00D25DD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11</w:t>
                            </w:r>
                            <w:r w:rsidRPr="000C344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95428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Seek</w:t>
                            </w:r>
                            <w:r w:rsidR="00D80C30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to set-</w:t>
                            </w:r>
                            <w:r w:rsidR="00596D3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off the debt.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E0540D" id="Text Box 69" o:spid="_x0000_s1081" style="position:absolute;margin-left:459pt;margin-top:111pt;width:106.1pt;height:41.25pt;z-index:25275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" fillcolor="#002060" strokecolor="black [1600]">
                <v:stroke joinstyle="miter"/>
                <v:textbox>
                  <w:txbxContent>
                    <w:p w14:paraId="5ED7D9CB" w14:textId="4B639F39" w:rsidR="00596D35" w:rsidRPr="003965DE" w:rsidRDefault="000C344D" w:rsidP="00596D35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(</w:t>
                      </w:r>
                      <w:r w:rsidR="00D25DD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11</w:t>
                      </w:r>
                      <w:r w:rsidRPr="000C344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A95428" w:rsidRPr="003965DE">
                        <w:rPr>
                          <w:rFonts w:ascii="Lato" w:hAnsi="Lato"/>
                          <w:sz w:val="18"/>
                          <w:szCs w:val="18"/>
                        </w:rPr>
                        <w:t>Seek</w:t>
                      </w:r>
                      <w:r w:rsidR="00D80C30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to set-</w:t>
                      </w:r>
                      <w:r w:rsidR="00596D35" w:rsidRPr="003965DE">
                        <w:rPr>
                          <w:rFonts w:ascii="Lato" w:hAnsi="Lato"/>
                          <w:sz w:val="18"/>
                          <w:szCs w:val="18"/>
                        </w:rPr>
                        <w:t>off the debt.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16136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71680" behindDoc="0" locked="0" layoutInCell="1" allowOverlap="1" wp14:anchorId="2A33C3A3" wp14:editId="33F584D9">
                <wp:simplePos x="0" y="0"/>
                <wp:positionH relativeFrom="margin">
                  <wp:posOffset>5781674</wp:posOffset>
                </wp:positionH>
                <wp:positionV relativeFrom="paragraph">
                  <wp:posOffset>685800</wp:posOffset>
                </wp:positionV>
                <wp:extent cx="3933825" cy="504190"/>
                <wp:effectExtent l="0" t="0" r="28575" b="10160"/>
                <wp:wrapNone/>
                <wp:docPr id="110" name="Text 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50419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9FC031" w14:textId="47E0333C" w:rsidR="00E32876" w:rsidRPr="003965DE" w:rsidRDefault="00406D6A" w:rsidP="00E3287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406D6A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(D1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406D6A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32876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Can the agency seek to set off the amount owing </w:t>
                            </w:r>
                            <w:r w:rsidR="00E3287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by the agency </w:t>
                            </w:r>
                            <w:r w:rsidR="00E32876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to the debtor under a legal right or </w:t>
                            </w:r>
                            <w:r w:rsidR="00A21854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pre-existing </w:t>
                            </w:r>
                            <w:r w:rsidR="00E32876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written agreement?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33C3A3" id="Text Box 110" o:spid="_x0000_s1082" style="position:absolute;margin-left:455.25pt;margin-top:54pt;width:309.75pt;height:39.7pt;z-index:252871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" fillcolor="#e35205" strokecolor="black [1600]">
                <v:stroke joinstyle="miter"/>
                <v:textbox>
                  <w:txbxContent>
                    <w:p w14:paraId="3A9FC031" w14:textId="47E0333C" w:rsidR="00E32876" w:rsidRPr="003965DE" w:rsidRDefault="00406D6A" w:rsidP="00E32876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406D6A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(D1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2</w:t>
                      </w:r>
                      <w:r w:rsidRPr="00406D6A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E32876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Can the agency seek to set off the amount owing </w:t>
                      </w:r>
                      <w:r w:rsidR="00E32876">
                        <w:rPr>
                          <w:rFonts w:ascii="Lato" w:hAnsi="Lato"/>
                          <w:sz w:val="18"/>
                          <w:szCs w:val="18"/>
                        </w:rPr>
                        <w:t xml:space="preserve">by the agency </w:t>
                      </w:r>
                      <w:r w:rsidR="00E32876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to the debtor under a legal right or </w:t>
                      </w:r>
                      <w:r w:rsidR="00A21854">
                        <w:rPr>
                          <w:rFonts w:ascii="Lato" w:hAnsi="Lato"/>
                          <w:sz w:val="18"/>
                          <w:szCs w:val="18"/>
                        </w:rPr>
                        <w:t xml:space="preserve">pre-existing </w:t>
                      </w:r>
                      <w:r w:rsidR="00E32876" w:rsidRPr="003965DE">
                        <w:rPr>
                          <w:rFonts w:ascii="Lato" w:hAnsi="Lato"/>
                          <w:sz w:val="18"/>
                          <w:szCs w:val="18"/>
                        </w:rPr>
                        <w:t>written agreement?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1613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25952" behindDoc="0" locked="0" layoutInCell="1" allowOverlap="1" wp14:anchorId="11E6B2FB" wp14:editId="2ACFE867">
                <wp:simplePos x="0" y="0"/>
                <wp:positionH relativeFrom="margin">
                  <wp:posOffset>3353435</wp:posOffset>
                </wp:positionH>
                <wp:positionV relativeFrom="paragraph">
                  <wp:posOffset>3848100</wp:posOffset>
                </wp:positionV>
                <wp:extent cx="2124075" cy="581025"/>
                <wp:effectExtent l="0" t="0" r="28575" b="2857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4075" cy="5810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384D7A" w14:textId="32627CBE" w:rsidR="00C75448" w:rsidRPr="003965DE" w:rsidRDefault="00F21129" w:rsidP="00C7544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72005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 w:rsidR="00D25DD2" w:rsidRPr="0072005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D27A6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21129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868B8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Proceed </w:t>
                            </w:r>
                            <w:r w:rsidR="00A868B8" w:rsidRPr="006A2C1B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to</w:t>
                            </w:r>
                            <w:r w:rsidR="006A2C1B" w:rsidRPr="006A2C1B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6116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6A2C1B" w:rsidRPr="006A2C1B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A868B8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A61B8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in </w:t>
                            </w:r>
                            <w:r w:rsidR="006568F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Appendix</w:t>
                            </w:r>
                            <w:r w:rsidR="006568F2" w:rsidRPr="009B14E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C0AD7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  <w:r w:rsidR="00A868B8" w:rsidRPr="009B14EC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.2 – Recovery of money: stage 2</w:t>
                            </w:r>
                            <w:r w:rsidR="00C75448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26012A4C" w14:textId="77777777" w:rsidR="00C75448" w:rsidRPr="003C6CD8" w:rsidRDefault="00C75448" w:rsidP="00C7544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E6B2FB" id="Text Box 46" o:spid="_x0000_s1083" style="position:absolute;margin-left:264.05pt;margin-top:303pt;width:167.25pt;height:45.75pt;z-index:252925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" fillcolor="#002060" strokecolor="black [1600]">
                <v:stroke joinstyle="miter"/>
                <v:textbox>
                  <w:txbxContent>
                    <w:p w14:paraId="57384D7A" w14:textId="32627CBE" w:rsidR="00C75448" w:rsidRPr="003965DE" w:rsidRDefault="00F21129" w:rsidP="00C75448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72005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 w:rsidR="00D25DD2" w:rsidRPr="0072005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D27A6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8</w:t>
                      </w:r>
                      <w:r w:rsidRPr="00F21129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A868B8">
                        <w:rPr>
                          <w:rFonts w:ascii="Lato" w:hAnsi="Lato"/>
                          <w:sz w:val="18"/>
                          <w:szCs w:val="18"/>
                        </w:rPr>
                        <w:t xml:space="preserve">Proceed </w:t>
                      </w:r>
                      <w:r w:rsidR="00A868B8" w:rsidRPr="006A2C1B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to</w:t>
                      </w:r>
                      <w:r w:rsidR="006A2C1B" w:rsidRPr="006A2C1B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="0096116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6A2C1B" w:rsidRPr="006A2C1B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A868B8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6A61B8">
                        <w:rPr>
                          <w:rFonts w:ascii="Lato" w:hAnsi="Lato"/>
                          <w:sz w:val="18"/>
                          <w:szCs w:val="18"/>
                        </w:rPr>
                        <w:t xml:space="preserve"> in</w:t>
                      </w:r>
                      <w:proofErr w:type="gramEnd"/>
                      <w:r w:rsidR="006A61B8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6568F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Appendix</w:t>
                      </w:r>
                      <w:r w:rsidR="006568F2" w:rsidRPr="009B14E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FC0AD7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B</w:t>
                      </w:r>
                      <w:r w:rsidR="00A868B8" w:rsidRPr="009B14EC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.2 – Recovery of money: stage 2</w:t>
                      </w:r>
                      <w:r w:rsidR="00C75448" w:rsidRPr="003965DE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26012A4C" w14:textId="77777777" w:rsidR="00C75448" w:rsidRPr="003C6CD8" w:rsidRDefault="00C75448" w:rsidP="00C75448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1613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31776" behindDoc="1" locked="0" layoutInCell="1" allowOverlap="1" wp14:anchorId="30A352A8" wp14:editId="543F0BCF">
                <wp:simplePos x="0" y="0"/>
                <wp:positionH relativeFrom="rightMargin">
                  <wp:posOffset>-7654290</wp:posOffset>
                </wp:positionH>
                <wp:positionV relativeFrom="paragraph">
                  <wp:posOffset>2722245</wp:posOffset>
                </wp:positionV>
                <wp:extent cx="0" cy="1116000"/>
                <wp:effectExtent l="76200" t="0" r="57150" b="65405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CC589" id="Straight Arrow Connector 45" o:spid="_x0000_s1026" type="#_x0000_t32" style="position:absolute;margin-left:-602.7pt;margin-top:214.35pt;width:0;height:87.85pt;flip:x;z-index:-2501847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91613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25280" behindDoc="1" locked="0" layoutInCell="1" allowOverlap="1" wp14:anchorId="229AF89D" wp14:editId="4E948E13">
                <wp:simplePos x="0" y="0"/>
                <wp:positionH relativeFrom="rightMargin">
                  <wp:posOffset>-7655560</wp:posOffset>
                </wp:positionH>
                <wp:positionV relativeFrom="paragraph">
                  <wp:posOffset>1968500</wp:posOffset>
                </wp:positionV>
                <wp:extent cx="0" cy="215900"/>
                <wp:effectExtent l="76200" t="0" r="57150" b="5080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E5B16" id="Straight Arrow Connector 56" o:spid="_x0000_s1026" type="#_x0000_t32" style="position:absolute;margin-left:-602.8pt;margin-top:155pt;width:0;height:17pt;flip:x;z-index:-2502912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3135C0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69632" behindDoc="1" locked="0" layoutInCell="1" allowOverlap="1" wp14:anchorId="1352BD87" wp14:editId="23DF6086">
                <wp:simplePos x="0" y="0"/>
                <wp:positionH relativeFrom="rightMargin">
                  <wp:posOffset>-7657465</wp:posOffset>
                </wp:positionH>
                <wp:positionV relativeFrom="paragraph">
                  <wp:posOffset>4427220</wp:posOffset>
                </wp:positionV>
                <wp:extent cx="0" cy="215900"/>
                <wp:effectExtent l="76200" t="0" r="57150" b="50800"/>
                <wp:wrapNone/>
                <wp:docPr id="104" name="Straight Arrow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A781C1" id="Straight Arrow Connector 104" o:spid="_x0000_s1026" type="#_x0000_t32" style="position:absolute;margin-left:-602.95pt;margin-top:348.6pt;width:0;height:17pt;flip:x;z-index:-2504468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3135C0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65216" behindDoc="1" locked="0" layoutInCell="1" allowOverlap="1" wp14:anchorId="3DCA8586" wp14:editId="29B3FAE0">
                <wp:simplePos x="0" y="0"/>
                <wp:positionH relativeFrom="rightMargin">
                  <wp:posOffset>-5440680</wp:posOffset>
                </wp:positionH>
                <wp:positionV relativeFrom="paragraph">
                  <wp:posOffset>1974850</wp:posOffset>
                </wp:positionV>
                <wp:extent cx="0" cy="215900"/>
                <wp:effectExtent l="76200" t="0" r="57150" b="50800"/>
                <wp:wrapNone/>
                <wp:docPr id="103" name="Straight Arrow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55F76B" id="Straight Arrow Connector 103" o:spid="_x0000_s1026" type="#_x0000_t32" style="position:absolute;margin-left:-428.4pt;margin-top:155.5pt;width:0;height:17pt;flip:x;z-index:-250251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3135C0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19136" behindDoc="1" locked="0" layoutInCell="1" allowOverlap="1" wp14:anchorId="49F9E88C" wp14:editId="07111737">
                <wp:simplePos x="0" y="0"/>
                <wp:positionH relativeFrom="rightMargin">
                  <wp:posOffset>-3201670</wp:posOffset>
                </wp:positionH>
                <wp:positionV relativeFrom="paragraph">
                  <wp:posOffset>2854960</wp:posOffset>
                </wp:positionV>
                <wp:extent cx="0" cy="215900"/>
                <wp:effectExtent l="76200" t="0" r="57150" b="5080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ED71E" id="Straight Arrow Connector 36" o:spid="_x0000_s1026" type="#_x0000_t32" style="position:absolute;margin-left:-252.1pt;margin-top:224.8pt;width:0;height:17pt;flip:x;z-index:-2502973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3135C0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21184" behindDoc="1" locked="0" layoutInCell="1" allowOverlap="1" wp14:anchorId="26C012F2" wp14:editId="2B55C926">
                <wp:simplePos x="0" y="0"/>
                <wp:positionH relativeFrom="column">
                  <wp:posOffset>8672195</wp:posOffset>
                </wp:positionH>
                <wp:positionV relativeFrom="paragraph">
                  <wp:posOffset>1192530</wp:posOffset>
                </wp:positionV>
                <wp:extent cx="0" cy="215900"/>
                <wp:effectExtent l="76200" t="0" r="57150" b="5080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13713" id="Straight Arrow Connector 38" o:spid="_x0000_s1026" type="#_x0000_t32" style="position:absolute;margin-left:682.85pt;margin-top:93.9pt;width:0;height:17pt;flip:x;z-index:-2502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" strokecolor="black [3200]">
                <v:stroke endarrow="block" joinstyle="miter"/>
              </v:shape>
            </w:pict>
          </mc:Fallback>
        </mc:AlternateContent>
      </w:r>
      <w:r w:rsidR="003135C0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10944" behindDoc="1" locked="0" layoutInCell="1" allowOverlap="1" wp14:anchorId="030F00DC" wp14:editId="42D0377C">
                <wp:simplePos x="0" y="0"/>
                <wp:positionH relativeFrom="column">
                  <wp:posOffset>6577330</wp:posOffset>
                </wp:positionH>
                <wp:positionV relativeFrom="paragraph">
                  <wp:posOffset>1935480</wp:posOffset>
                </wp:positionV>
                <wp:extent cx="0" cy="215900"/>
                <wp:effectExtent l="76200" t="0" r="57150" b="5080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10A9F" id="Straight Arrow Connector 37" o:spid="_x0000_s1026" type="#_x0000_t32" style="position:absolute;margin-left:517.9pt;margin-top:152.4pt;width:0;height:17pt;flip:x;z-index:-2503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" strokecolor="black [3200]">
                <v:stroke endarrow="block" joinstyle="miter"/>
              </v:shape>
            </w:pict>
          </mc:Fallback>
        </mc:AlternateContent>
      </w:r>
      <w:r w:rsidR="003135C0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560384" behindDoc="1" locked="0" layoutInCell="1" allowOverlap="1" wp14:anchorId="4767EFF2" wp14:editId="328AAA99">
                <wp:simplePos x="0" y="0"/>
                <wp:positionH relativeFrom="column">
                  <wp:posOffset>6574155</wp:posOffset>
                </wp:positionH>
                <wp:positionV relativeFrom="paragraph">
                  <wp:posOffset>1186180</wp:posOffset>
                </wp:positionV>
                <wp:extent cx="0" cy="215900"/>
                <wp:effectExtent l="76200" t="0" r="57150" b="50800"/>
                <wp:wrapNone/>
                <wp:docPr id="154" name="Straight Arrow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703B7" id="Straight Arrow Connector 154" o:spid="_x0000_s1026" type="#_x0000_t32" style="position:absolute;margin-left:517.65pt;margin-top:93.4pt;width:0;height:17pt;flip:x;z-index:-2507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" strokecolor="black [3200]">
                <v:stroke endarrow="block" joinstyle="miter"/>
              </v:shape>
            </w:pict>
          </mc:Fallback>
        </mc:AlternateContent>
      </w:r>
      <w:r w:rsidR="00CF6BD4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040640" behindDoc="0" locked="0" layoutInCell="1" allowOverlap="1" wp14:anchorId="3A097F48" wp14:editId="154274FA">
                <wp:simplePos x="0" y="0"/>
                <wp:positionH relativeFrom="margin">
                  <wp:posOffset>8324850</wp:posOffset>
                </wp:positionH>
                <wp:positionV relativeFrom="paragraph">
                  <wp:posOffset>11692255</wp:posOffset>
                </wp:positionV>
                <wp:extent cx="1017767" cy="571500"/>
                <wp:effectExtent l="0" t="0" r="11430" b="1905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767" cy="571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04EF146" w14:textId="77777777" w:rsidR="009D1B7F" w:rsidRDefault="009D1B7F" w:rsidP="009D1B7F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Legend:</w:t>
                            </w:r>
                          </w:p>
                          <w:p w14:paraId="5F8AE8D6" w14:textId="77777777" w:rsidR="009D1B7F" w:rsidRDefault="009D1B7F" w:rsidP="009D1B7F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Pr="0027712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– Action</w:t>
                            </w:r>
                          </w:p>
                          <w:p w14:paraId="6F1354D9" w14:textId="77777777" w:rsidR="009D1B7F" w:rsidRPr="00277126" w:rsidRDefault="009D1B7F" w:rsidP="009D1B7F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D </w:t>
                            </w:r>
                            <w:r w:rsidRPr="0027712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- Decision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97F48" id="Text Box 97" o:spid="_x0000_s1100" type="#_x0000_t202" style="position:absolute;margin-left:655.5pt;margin-top:920.65pt;width:80.15pt;height:45pt;z-index:25304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" fillcolor="#d8d8d8 [2732]" strokecolor="black [3213]" strokeweight="1pt">
                <v:textbox>
                  <w:txbxContent>
                    <w:p w14:paraId="304EF146" w14:textId="77777777" w:rsidR="009D1B7F" w:rsidRDefault="009D1B7F" w:rsidP="009D1B7F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Legend:</w:t>
                      </w:r>
                    </w:p>
                    <w:p w14:paraId="5F8AE8D6" w14:textId="77777777" w:rsidR="009D1B7F" w:rsidRDefault="009D1B7F" w:rsidP="009D1B7F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A </w:t>
                      </w:r>
                      <w:r w:rsidRPr="00277126">
                        <w:rPr>
                          <w:rFonts w:ascii="Lato" w:hAnsi="Lato"/>
                          <w:sz w:val="18"/>
                          <w:szCs w:val="18"/>
                        </w:rPr>
                        <w:t>– Action</w:t>
                      </w:r>
                    </w:p>
                    <w:p w14:paraId="6F1354D9" w14:textId="77777777" w:rsidR="009D1B7F" w:rsidRPr="00277126" w:rsidRDefault="009D1B7F" w:rsidP="009D1B7F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D </w:t>
                      </w:r>
                      <w:r w:rsidRPr="00277126">
                        <w:rPr>
                          <w:rFonts w:ascii="Lato" w:hAnsi="Lato"/>
                          <w:sz w:val="18"/>
                          <w:szCs w:val="18"/>
                        </w:rPr>
                        <w:t>- Decision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B07B14" w:rsidRPr="00D75611" w:rsidSect="00E30CB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9" w:h="23814" w:code="8"/>
      <w:pgMar w:top="567" w:right="720" w:bottom="720" w:left="72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D5648" w14:textId="77777777" w:rsidR="00186425" w:rsidRDefault="00186425" w:rsidP="007332FF">
      <w:r>
        <w:separator/>
      </w:r>
    </w:p>
  </w:endnote>
  <w:endnote w:type="continuationSeparator" w:id="0">
    <w:p w14:paraId="04F0FE38" w14:textId="77777777" w:rsidR="00186425" w:rsidRDefault="00186425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14:paraId="18047580" w14:textId="77777777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32EC4C6D" w14:textId="77777777" w:rsidR="00983000" w:rsidRPr="00705C9D" w:rsidRDefault="00983000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5F0B17">
            <w:rPr>
              <w:rStyle w:val="NTGFooterDepartmentNameChar"/>
            </w:rPr>
            <w:t>&lt;</w:t>
          </w:r>
          <w:r w:rsidRPr="00E770C4">
            <w:rPr>
              <w:rStyle w:val="NTGFooterDepartmentNameChar"/>
            </w:rPr>
            <w:t>NAME</w:t>
          </w:r>
          <w:r w:rsidR="005F0B17">
            <w:rPr>
              <w:rStyle w:val="NTGFooterDepartmentNameChar"/>
            </w:rPr>
            <w:t>&gt;</w:t>
          </w:r>
        </w:p>
        <w:p w14:paraId="2E3CC78B" w14:textId="77777777" w:rsidR="00983000" w:rsidRPr="007B5DA2" w:rsidRDefault="005F0B17" w:rsidP="000E342B">
          <w:pPr>
            <w:pStyle w:val="NTGFooter1items"/>
          </w:pPr>
          <w:r>
            <w:rPr>
              <w:rStyle w:val="NTGFooter1itemsChar"/>
            </w:rPr>
            <w:t>&lt;</w:t>
          </w:r>
          <w:r w:rsidR="00983000">
            <w:rPr>
              <w:rStyle w:val="NTGFooter1itemsChar"/>
            </w:rPr>
            <w:t>Date Month Year</w:t>
          </w:r>
          <w:r>
            <w:rPr>
              <w:rStyle w:val="NTGFooter1itemsChar"/>
            </w:rPr>
            <w:t>&gt;</w:t>
          </w:r>
        </w:p>
      </w:tc>
      <w:tc>
        <w:tcPr>
          <w:tcW w:w="2268" w:type="dxa"/>
          <w:vAlign w:val="center"/>
        </w:tcPr>
        <w:p w14:paraId="6CBFE015" w14:textId="6012E7F4" w:rsidR="00983000" w:rsidRPr="00DC1F0F" w:rsidRDefault="0098300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1B774F">
            <w:rPr>
              <w:noProof/>
              <w:sz w:val="20"/>
            </w:rPr>
            <w:t>2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4B56A1">
            <w:rPr>
              <w:noProof/>
              <w:sz w:val="20"/>
            </w:rPr>
            <w:t>1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14:paraId="7E1C6A51" w14:textId="77777777"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5417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6912"/>
    </w:tblGrid>
    <w:tr w:rsidR="00983000" w:rsidRPr="00132658" w14:paraId="37CFA474" w14:textId="77777777" w:rsidTr="00EE193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572624F6" w14:textId="77777777" w:rsidR="002A4417" w:rsidRPr="00C209FA" w:rsidRDefault="00C209FA" w:rsidP="001B774F">
          <w:pPr>
            <w:pStyle w:val="NTGFooter1items"/>
            <w:ind w:firstLine="570"/>
            <w:rPr>
              <w:b/>
            </w:rPr>
          </w:pPr>
          <w:r>
            <w:rPr>
              <w:rStyle w:val="NTGFooterDepartmentofChar"/>
            </w:rPr>
            <w:t xml:space="preserve">DEPARTMENT OF </w:t>
          </w:r>
          <w:r w:rsidRPr="00C209FA">
            <w:rPr>
              <w:rStyle w:val="NTGFooterDepartmentofChar"/>
              <w:b/>
            </w:rPr>
            <w:t>TREASURY AND FINANCE</w:t>
          </w:r>
        </w:p>
        <w:p w14:paraId="6D64CB47" w14:textId="0FD87833" w:rsidR="00983000" w:rsidRPr="007B5DA2" w:rsidRDefault="002A4417" w:rsidP="00DF16BD">
          <w:pPr>
            <w:pStyle w:val="NTGFooter1items"/>
            <w:ind w:firstLine="570"/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2C7837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2C7837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 w:rsidR="00DF16BD">
            <w:t>July</w:t>
          </w:r>
          <w:r w:rsidR="00DF16BD">
            <w:rPr>
              <w:rStyle w:val="NTGFooter1itemsChar"/>
            </w:rPr>
            <w:t xml:space="preserve"> </w:t>
          </w:r>
          <w:r>
            <w:rPr>
              <w:rStyle w:val="NTGFooter1itemsChar"/>
            </w:rPr>
            <w:t>202</w:t>
          </w:r>
          <w:r w:rsidR="001E49BC">
            <w:rPr>
              <w:rStyle w:val="NTGFooter1itemsChar"/>
            </w:rPr>
            <w:t>4</w:t>
          </w:r>
          <w:r w:rsidR="00C209FA">
            <w:rPr>
              <w:rStyle w:val="NTGFooter1itemsChar"/>
            </w:rPr>
            <w:t xml:space="preserve">, Version </w:t>
          </w:r>
          <w:r w:rsidR="00401407">
            <w:rPr>
              <w:rStyle w:val="NTGFooter1itemsChar"/>
            </w:rPr>
            <w:t>1</w:t>
          </w:r>
        </w:p>
      </w:tc>
      <w:tc>
        <w:tcPr>
          <w:tcW w:w="6912" w:type="dxa"/>
          <w:vAlign w:val="center"/>
        </w:tcPr>
        <w:p w14:paraId="4ED761CC" w14:textId="77777777" w:rsidR="00983000" w:rsidRPr="001E14EB" w:rsidRDefault="00983000" w:rsidP="00B606A1">
          <w:pPr>
            <w:spacing w:after="0"/>
            <w:jc w:val="right"/>
          </w:pPr>
        </w:p>
      </w:tc>
    </w:tr>
  </w:tbl>
  <w:p w14:paraId="33E4CBB6" w14:textId="77777777" w:rsidR="00983000" w:rsidRPr="00543BD1" w:rsidRDefault="0098300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D6E44" w14:textId="77777777" w:rsidR="00186425" w:rsidRDefault="00186425" w:rsidP="007332FF">
      <w:r>
        <w:separator/>
      </w:r>
    </w:p>
  </w:footnote>
  <w:footnote w:type="continuationSeparator" w:id="0">
    <w:p w14:paraId="38677A9A" w14:textId="77777777" w:rsidR="00186425" w:rsidRDefault="00186425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A3D12" w14:textId="4147FA32" w:rsidR="00A84F0A" w:rsidRDefault="00A84F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2F7037" w14:textId="01562BBB" w:rsidR="00983000" w:rsidRDefault="00983000" w:rsidP="002926BC">
    <w:pPr>
      <w:pStyle w:val="Header"/>
      <w:tabs>
        <w:tab w:val="clear" w:pos="9026"/>
      </w:tabs>
      <w:ind w:right="-568"/>
    </w:pPr>
  </w:p>
  <w:sdt>
    <w:sdtPr>
      <w:alias w:val="Title"/>
      <w:tag w:val=""/>
      <w:id w:val="1595901116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F4AEFE8" w14:textId="14094A61" w:rsidR="00983000" w:rsidRDefault="001E49BC" w:rsidP="002926BC">
        <w:pPr>
          <w:pStyle w:val="Header"/>
          <w:tabs>
            <w:tab w:val="clear" w:pos="9026"/>
          </w:tabs>
          <w:ind w:right="-568"/>
        </w:pPr>
        <w:r>
          <w:t>Appendix B.1 – Recovery of money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5E73" w14:textId="341FC150" w:rsidR="00983000" w:rsidRPr="00BE19E3" w:rsidRDefault="002C7837" w:rsidP="0050530C">
    <w:pPr>
      <w:pStyle w:val="Title"/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E49BC">
          <w:rPr>
            <w:rFonts w:ascii="Lato" w:hAnsi="Lato"/>
            <w:color w:val="1F1F5F"/>
          </w:rPr>
          <w:t>Appendix B.1 – Recovery of money</w:t>
        </w:r>
      </w:sdtContent>
    </w:sdt>
    <w:r w:rsidR="00081FD2">
      <w:rPr>
        <w:rFonts w:ascii="Lato" w:hAnsi="Lato"/>
        <w:color w:val="1F1F5F"/>
      </w:rPr>
      <w:t>: s</w:t>
    </w:r>
    <w:r w:rsidR="007020DA">
      <w:rPr>
        <w:rFonts w:ascii="Lato" w:hAnsi="Lato"/>
        <w:color w:val="1F1F5F"/>
      </w:rPr>
      <w:t>tage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0980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E204C"/>
    <w:multiLevelType w:val="hybridMultilevel"/>
    <w:tmpl w:val="B5FAC9AA"/>
    <w:lvl w:ilvl="0" w:tplc="354E530E">
      <w:start w:val="1"/>
      <w:numFmt w:val="lowerRoman"/>
      <w:lvlText w:val="%1."/>
      <w:lvlJc w:val="left"/>
      <w:pPr>
        <w:ind w:left="1996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356" w:hanging="360"/>
      </w:pPr>
    </w:lvl>
    <w:lvl w:ilvl="2" w:tplc="0C09001B" w:tentative="1">
      <w:start w:val="1"/>
      <w:numFmt w:val="lowerRoman"/>
      <w:lvlText w:val="%3."/>
      <w:lvlJc w:val="right"/>
      <w:pPr>
        <w:ind w:left="3076" w:hanging="180"/>
      </w:pPr>
    </w:lvl>
    <w:lvl w:ilvl="3" w:tplc="0C09000F" w:tentative="1">
      <w:start w:val="1"/>
      <w:numFmt w:val="decimal"/>
      <w:lvlText w:val="%4."/>
      <w:lvlJc w:val="left"/>
      <w:pPr>
        <w:ind w:left="3796" w:hanging="360"/>
      </w:pPr>
    </w:lvl>
    <w:lvl w:ilvl="4" w:tplc="0C090019" w:tentative="1">
      <w:start w:val="1"/>
      <w:numFmt w:val="lowerLetter"/>
      <w:lvlText w:val="%5."/>
      <w:lvlJc w:val="left"/>
      <w:pPr>
        <w:ind w:left="4516" w:hanging="360"/>
      </w:pPr>
    </w:lvl>
    <w:lvl w:ilvl="5" w:tplc="0C09001B" w:tentative="1">
      <w:start w:val="1"/>
      <w:numFmt w:val="lowerRoman"/>
      <w:lvlText w:val="%6."/>
      <w:lvlJc w:val="right"/>
      <w:pPr>
        <w:ind w:left="5236" w:hanging="180"/>
      </w:pPr>
    </w:lvl>
    <w:lvl w:ilvl="6" w:tplc="0C09000F" w:tentative="1">
      <w:start w:val="1"/>
      <w:numFmt w:val="decimal"/>
      <w:lvlText w:val="%7."/>
      <w:lvlJc w:val="left"/>
      <w:pPr>
        <w:ind w:left="5956" w:hanging="360"/>
      </w:pPr>
    </w:lvl>
    <w:lvl w:ilvl="7" w:tplc="0C090019" w:tentative="1">
      <w:start w:val="1"/>
      <w:numFmt w:val="lowerLetter"/>
      <w:lvlText w:val="%8."/>
      <w:lvlJc w:val="left"/>
      <w:pPr>
        <w:ind w:left="6676" w:hanging="360"/>
      </w:pPr>
    </w:lvl>
    <w:lvl w:ilvl="8" w:tplc="0C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3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4" w15:restartNumberingAfterBreak="0">
    <w:nsid w:val="0FEF020E"/>
    <w:multiLevelType w:val="hybridMultilevel"/>
    <w:tmpl w:val="F3EE9B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6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7" w15:restartNumberingAfterBreak="0">
    <w:nsid w:val="12A1594F"/>
    <w:multiLevelType w:val="multilevel"/>
    <w:tmpl w:val="D4B0E6AE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ind w:left="1305" w:hanging="454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8" w15:restartNumberingAfterBreak="0">
    <w:nsid w:val="13736595"/>
    <w:multiLevelType w:val="hybridMultilevel"/>
    <w:tmpl w:val="A5A68472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10" w15:restartNumberingAfterBreak="0">
    <w:nsid w:val="176A7676"/>
    <w:multiLevelType w:val="multilevel"/>
    <w:tmpl w:val="9B4E8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8A646F0"/>
    <w:multiLevelType w:val="hybridMultilevel"/>
    <w:tmpl w:val="63CC1C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3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4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5" w15:restartNumberingAfterBreak="0">
    <w:nsid w:val="1ACF294D"/>
    <w:multiLevelType w:val="hybridMultilevel"/>
    <w:tmpl w:val="4C9698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7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8" w15:restartNumberingAfterBreak="0">
    <w:nsid w:val="1BD5631E"/>
    <w:multiLevelType w:val="hybridMultilevel"/>
    <w:tmpl w:val="3F40E3A2"/>
    <w:lvl w:ilvl="0" w:tplc="43B04390">
      <w:numFmt w:val="bullet"/>
      <w:lvlText w:val="-"/>
      <w:lvlJc w:val="left"/>
      <w:pPr>
        <w:ind w:left="360" w:hanging="360"/>
      </w:pPr>
      <w:rPr>
        <w:rFonts w:ascii="Lato" w:eastAsia="Calibri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2B5570"/>
    <w:multiLevelType w:val="multilevel"/>
    <w:tmpl w:val="F36AD9F6"/>
    <w:numStyleLink w:val="NTGTableList"/>
  </w:abstractNum>
  <w:abstractNum w:abstractNumId="20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21" w15:restartNumberingAfterBreak="0">
    <w:nsid w:val="1D0E58B9"/>
    <w:multiLevelType w:val="hybridMultilevel"/>
    <w:tmpl w:val="05D0401C"/>
    <w:lvl w:ilvl="0" w:tplc="0C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206C0258"/>
    <w:multiLevelType w:val="multilevel"/>
    <w:tmpl w:val="277409E6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05" w:hanging="454"/>
      </w:pPr>
      <w:rPr>
        <w:rFonts w:ascii="Symbol" w:hAnsi="Symbol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23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4" w15:restartNumberingAfterBreak="0">
    <w:nsid w:val="233C7864"/>
    <w:multiLevelType w:val="hybridMultilevel"/>
    <w:tmpl w:val="73481762"/>
    <w:lvl w:ilvl="0" w:tplc="0C090019">
      <w:start w:val="1"/>
      <w:numFmt w:val="lowerLetter"/>
      <w:lvlText w:val="%1."/>
      <w:lvlJc w:val="left"/>
      <w:pPr>
        <w:ind w:left="1077" w:hanging="360"/>
      </w:pPr>
    </w:lvl>
    <w:lvl w:ilvl="1" w:tplc="0C090019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26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27" w15:restartNumberingAfterBreak="0">
    <w:nsid w:val="27D83E4D"/>
    <w:multiLevelType w:val="multilevel"/>
    <w:tmpl w:val="3928FD02"/>
    <w:numStyleLink w:val="Bulletlist"/>
  </w:abstractNum>
  <w:abstractNum w:abstractNumId="28" w15:restartNumberingAfterBreak="0">
    <w:nsid w:val="2A066B6D"/>
    <w:multiLevelType w:val="hybridMultilevel"/>
    <w:tmpl w:val="201069E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0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31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32" w15:restartNumberingAfterBreak="0">
    <w:nsid w:val="2EB75C80"/>
    <w:multiLevelType w:val="hybridMultilevel"/>
    <w:tmpl w:val="BE36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34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35" w15:restartNumberingAfterBreak="0">
    <w:nsid w:val="33DB14EA"/>
    <w:multiLevelType w:val="hybridMultilevel"/>
    <w:tmpl w:val="FAAC5902"/>
    <w:lvl w:ilvl="0" w:tplc="0C09001B">
      <w:start w:val="1"/>
      <w:numFmt w:val="lowerRoman"/>
      <w:lvlText w:val="%1."/>
      <w:lvlJc w:val="right"/>
      <w:pPr>
        <w:ind w:left="1429" w:hanging="360"/>
      </w:pPr>
    </w:lvl>
    <w:lvl w:ilvl="1" w:tplc="0C090019" w:tentative="1">
      <w:start w:val="1"/>
      <w:numFmt w:val="lowerLetter"/>
      <w:lvlText w:val="%2."/>
      <w:lvlJc w:val="left"/>
      <w:pPr>
        <w:ind w:left="2149" w:hanging="360"/>
      </w:pPr>
    </w:lvl>
    <w:lvl w:ilvl="2" w:tplc="0C09001B" w:tentative="1">
      <w:start w:val="1"/>
      <w:numFmt w:val="lowerRoman"/>
      <w:lvlText w:val="%3."/>
      <w:lvlJc w:val="right"/>
      <w:pPr>
        <w:ind w:left="2869" w:hanging="180"/>
      </w:pPr>
    </w:lvl>
    <w:lvl w:ilvl="3" w:tplc="0C09000F" w:tentative="1">
      <w:start w:val="1"/>
      <w:numFmt w:val="decimal"/>
      <w:lvlText w:val="%4."/>
      <w:lvlJc w:val="left"/>
      <w:pPr>
        <w:ind w:left="3589" w:hanging="360"/>
      </w:pPr>
    </w:lvl>
    <w:lvl w:ilvl="4" w:tplc="0C090019" w:tentative="1">
      <w:start w:val="1"/>
      <w:numFmt w:val="lowerLetter"/>
      <w:lvlText w:val="%5."/>
      <w:lvlJc w:val="left"/>
      <w:pPr>
        <w:ind w:left="4309" w:hanging="360"/>
      </w:pPr>
    </w:lvl>
    <w:lvl w:ilvl="5" w:tplc="0C09001B" w:tentative="1">
      <w:start w:val="1"/>
      <w:numFmt w:val="lowerRoman"/>
      <w:lvlText w:val="%6."/>
      <w:lvlJc w:val="right"/>
      <w:pPr>
        <w:ind w:left="5029" w:hanging="180"/>
      </w:pPr>
    </w:lvl>
    <w:lvl w:ilvl="6" w:tplc="0C09000F" w:tentative="1">
      <w:start w:val="1"/>
      <w:numFmt w:val="decimal"/>
      <w:lvlText w:val="%7."/>
      <w:lvlJc w:val="left"/>
      <w:pPr>
        <w:ind w:left="5749" w:hanging="360"/>
      </w:pPr>
    </w:lvl>
    <w:lvl w:ilvl="7" w:tplc="0C090019" w:tentative="1">
      <w:start w:val="1"/>
      <w:numFmt w:val="lowerLetter"/>
      <w:lvlText w:val="%8."/>
      <w:lvlJc w:val="left"/>
      <w:pPr>
        <w:ind w:left="6469" w:hanging="360"/>
      </w:pPr>
    </w:lvl>
    <w:lvl w:ilvl="8" w:tplc="0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35261ECA"/>
    <w:multiLevelType w:val="hybridMultilevel"/>
    <w:tmpl w:val="563ED8F4"/>
    <w:lvl w:ilvl="0" w:tplc="E932BD78">
      <w:start w:val="1"/>
      <w:numFmt w:val="lowerRoman"/>
      <w:lvlText w:val="%1."/>
      <w:lvlJc w:val="right"/>
      <w:pPr>
        <w:ind w:left="107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36243CBA"/>
    <w:multiLevelType w:val="hybridMultilevel"/>
    <w:tmpl w:val="CB8E9234"/>
    <w:lvl w:ilvl="0" w:tplc="0C09001B">
      <w:start w:val="1"/>
      <w:numFmt w:val="lowerRoman"/>
      <w:lvlText w:val="%1."/>
      <w:lvlJc w:val="righ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9" w15:restartNumberingAfterBreak="0">
    <w:nsid w:val="38781AF0"/>
    <w:multiLevelType w:val="hybridMultilevel"/>
    <w:tmpl w:val="6152E810"/>
    <w:lvl w:ilvl="0" w:tplc="A1A4B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41" w15:restartNumberingAfterBreak="0">
    <w:nsid w:val="3C636783"/>
    <w:multiLevelType w:val="hybridMultilevel"/>
    <w:tmpl w:val="A2F04AA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4C54B6"/>
    <w:multiLevelType w:val="multilevel"/>
    <w:tmpl w:val="3C68C252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43" w15:restartNumberingAfterBreak="0">
    <w:nsid w:val="410E782C"/>
    <w:multiLevelType w:val="hybridMultilevel"/>
    <w:tmpl w:val="1180AB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3B31DB"/>
    <w:multiLevelType w:val="hybridMultilevel"/>
    <w:tmpl w:val="CF243E2E"/>
    <w:lvl w:ilvl="0" w:tplc="F0024372">
      <w:numFmt w:val="bullet"/>
      <w:lvlText w:val="-"/>
      <w:lvlJc w:val="left"/>
      <w:pPr>
        <w:ind w:left="720" w:hanging="360"/>
      </w:pPr>
      <w:rPr>
        <w:rFonts w:ascii="Lato" w:eastAsia="Calibri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8B4474"/>
    <w:multiLevelType w:val="multilevel"/>
    <w:tmpl w:val="4E6AC8F6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6" w15:restartNumberingAfterBreak="0">
    <w:nsid w:val="421261AF"/>
    <w:multiLevelType w:val="hybridMultilevel"/>
    <w:tmpl w:val="9D4E3024"/>
    <w:lvl w:ilvl="0" w:tplc="0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5534EF8"/>
    <w:multiLevelType w:val="hybridMultilevel"/>
    <w:tmpl w:val="9182B9E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C5EECF4E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2C50DD"/>
    <w:multiLevelType w:val="hybridMultilevel"/>
    <w:tmpl w:val="E9F2A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50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51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52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3" w15:restartNumberingAfterBreak="0">
    <w:nsid w:val="4E084FF5"/>
    <w:multiLevelType w:val="hybridMultilevel"/>
    <w:tmpl w:val="5768B4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FAD74FD"/>
    <w:multiLevelType w:val="hybridMultilevel"/>
    <w:tmpl w:val="C820FA76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3842BC6"/>
    <w:multiLevelType w:val="multilevel"/>
    <w:tmpl w:val="0C78A7AC"/>
    <w:numStyleLink w:val="Tablebulletlist"/>
  </w:abstractNum>
  <w:abstractNum w:abstractNumId="56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57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58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59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60" w15:restartNumberingAfterBreak="0">
    <w:nsid w:val="5D014AB1"/>
    <w:multiLevelType w:val="hybridMultilevel"/>
    <w:tmpl w:val="4080E2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62" w15:restartNumberingAfterBreak="0">
    <w:nsid w:val="610A7CEA"/>
    <w:multiLevelType w:val="hybridMultilevel"/>
    <w:tmpl w:val="F9D4E7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64" w15:restartNumberingAfterBreak="0">
    <w:nsid w:val="69373B5D"/>
    <w:multiLevelType w:val="hybridMultilevel"/>
    <w:tmpl w:val="54665F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A353C18"/>
    <w:multiLevelType w:val="hybridMultilevel"/>
    <w:tmpl w:val="3EEA15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1E94652"/>
    <w:multiLevelType w:val="hybridMultilevel"/>
    <w:tmpl w:val="FDD21DB6"/>
    <w:lvl w:ilvl="0" w:tplc="7AA80832">
      <w:start w:val="6"/>
      <w:numFmt w:val="lowerRoman"/>
      <w:lvlText w:val="%1."/>
      <w:lvlJc w:val="right"/>
      <w:pPr>
        <w:ind w:left="107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720570A0"/>
    <w:multiLevelType w:val="hybridMultilevel"/>
    <w:tmpl w:val="F836E5A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69" w15:restartNumberingAfterBreak="0">
    <w:nsid w:val="749078C8"/>
    <w:multiLevelType w:val="hybridMultilevel"/>
    <w:tmpl w:val="D8AA92F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71" w15:restartNumberingAfterBreak="0">
    <w:nsid w:val="79503C9D"/>
    <w:multiLevelType w:val="hybridMultilevel"/>
    <w:tmpl w:val="1EF646C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2" w15:restartNumberingAfterBreak="0">
    <w:nsid w:val="79992808"/>
    <w:multiLevelType w:val="hybridMultilevel"/>
    <w:tmpl w:val="CC46470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4" w15:restartNumberingAfterBreak="0">
    <w:nsid w:val="7A107A9A"/>
    <w:multiLevelType w:val="hybridMultilevel"/>
    <w:tmpl w:val="675ED68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B327DEE"/>
    <w:multiLevelType w:val="hybridMultilevel"/>
    <w:tmpl w:val="67A816A2"/>
    <w:lvl w:ilvl="0" w:tplc="A1A4B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CA3498E"/>
    <w:multiLevelType w:val="hybridMultilevel"/>
    <w:tmpl w:val="4DAAC7A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78" w15:restartNumberingAfterBreak="0">
    <w:nsid w:val="7FB0566F"/>
    <w:multiLevelType w:val="hybridMultilevel"/>
    <w:tmpl w:val="302ED2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BC1511"/>
    <w:multiLevelType w:val="multilevel"/>
    <w:tmpl w:val="B4F49064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num w:numId="1">
    <w:abstractNumId w:val="38"/>
  </w:num>
  <w:num w:numId="2">
    <w:abstractNumId w:val="23"/>
  </w:num>
  <w:num w:numId="3">
    <w:abstractNumId w:val="73"/>
  </w:num>
  <w:num w:numId="4">
    <w:abstractNumId w:val="50"/>
  </w:num>
  <w:num w:numId="5">
    <w:abstractNumId w:val="30"/>
  </w:num>
  <w:num w:numId="6">
    <w:abstractNumId w:val="14"/>
  </w:num>
  <w:num w:numId="7">
    <w:abstractNumId w:val="55"/>
  </w:num>
  <w:num w:numId="8">
    <w:abstractNumId w:val="27"/>
  </w:num>
  <w:num w:numId="9">
    <w:abstractNumId w:val="67"/>
  </w:num>
  <w:num w:numId="10">
    <w:abstractNumId w:val="53"/>
  </w:num>
  <w:num w:numId="11">
    <w:abstractNumId w:val="46"/>
  </w:num>
  <w:num w:numId="12">
    <w:abstractNumId w:val="52"/>
  </w:num>
  <w:num w:numId="13">
    <w:abstractNumId w:val="45"/>
  </w:num>
  <w:num w:numId="14">
    <w:abstractNumId w:val="60"/>
  </w:num>
  <w:num w:numId="15">
    <w:abstractNumId w:val="0"/>
  </w:num>
  <w:num w:numId="16">
    <w:abstractNumId w:val="11"/>
  </w:num>
  <w:num w:numId="17">
    <w:abstractNumId w:val="71"/>
  </w:num>
  <w:num w:numId="18">
    <w:abstractNumId w:val="8"/>
  </w:num>
  <w:num w:numId="19">
    <w:abstractNumId w:val="15"/>
  </w:num>
  <w:num w:numId="20">
    <w:abstractNumId w:val="64"/>
  </w:num>
  <w:num w:numId="21">
    <w:abstractNumId w:val="29"/>
  </w:num>
  <w:num w:numId="22">
    <w:abstractNumId w:val="19"/>
  </w:num>
  <w:num w:numId="23">
    <w:abstractNumId w:val="79"/>
  </w:num>
  <w:num w:numId="24">
    <w:abstractNumId w:val="22"/>
  </w:num>
  <w:num w:numId="25">
    <w:abstractNumId w:val="10"/>
  </w:num>
  <w:num w:numId="26">
    <w:abstractNumId w:val="4"/>
  </w:num>
  <w:num w:numId="27">
    <w:abstractNumId w:val="7"/>
  </w:num>
  <w:num w:numId="28">
    <w:abstractNumId w:val="24"/>
  </w:num>
  <w:num w:numId="29">
    <w:abstractNumId w:val="35"/>
  </w:num>
  <w:num w:numId="30">
    <w:abstractNumId w:val="76"/>
  </w:num>
  <w:num w:numId="31">
    <w:abstractNumId w:val="47"/>
  </w:num>
  <w:num w:numId="32">
    <w:abstractNumId w:val="41"/>
  </w:num>
  <w:num w:numId="33">
    <w:abstractNumId w:val="48"/>
  </w:num>
  <w:num w:numId="34">
    <w:abstractNumId w:val="54"/>
  </w:num>
  <w:num w:numId="35">
    <w:abstractNumId w:val="72"/>
  </w:num>
  <w:num w:numId="36">
    <w:abstractNumId w:val="36"/>
  </w:num>
  <w:num w:numId="37">
    <w:abstractNumId w:val="32"/>
  </w:num>
  <w:num w:numId="38">
    <w:abstractNumId w:val="18"/>
  </w:num>
  <w:num w:numId="39">
    <w:abstractNumId w:val="43"/>
  </w:num>
  <w:num w:numId="40">
    <w:abstractNumId w:val="28"/>
  </w:num>
  <w:num w:numId="41">
    <w:abstractNumId w:val="44"/>
  </w:num>
  <w:num w:numId="42">
    <w:abstractNumId w:val="69"/>
  </w:num>
  <w:num w:numId="43">
    <w:abstractNumId w:val="1"/>
  </w:num>
  <w:num w:numId="44">
    <w:abstractNumId w:val="74"/>
  </w:num>
  <w:num w:numId="45">
    <w:abstractNumId w:val="66"/>
  </w:num>
  <w:num w:numId="46">
    <w:abstractNumId w:val="75"/>
  </w:num>
  <w:num w:numId="47">
    <w:abstractNumId w:val="62"/>
  </w:num>
  <w:num w:numId="48">
    <w:abstractNumId w:val="37"/>
  </w:num>
  <w:num w:numId="49">
    <w:abstractNumId w:val="78"/>
  </w:num>
  <w:num w:numId="50">
    <w:abstractNumId w:val="21"/>
  </w:num>
  <w:num w:numId="51">
    <w:abstractNumId w:val="42"/>
  </w:num>
  <w:num w:numId="52">
    <w:abstractNumId w:val="65"/>
  </w:num>
  <w:num w:numId="53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4710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FB"/>
    <w:rsid w:val="00001DDF"/>
    <w:rsid w:val="0000322D"/>
    <w:rsid w:val="00007670"/>
    <w:rsid w:val="00010665"/>
    <w:rsid w:val="0001127E"/>
    <w:rsid w:val="0001386C"/>
    <w:rsid w:val="00013E16"/>
    <w:rsid w:val="00016716"/>
    <w:rsid w:val="000218A4"/>
    <w:rsid w:val="0002393A"/>
    <w:rsid w:val="00027DB8"/>
    <w:rsid w:val="00031A96"/>
    <w:rsid w:val="00037DF3"/>
    <w:rsid w:val="00040BF3"/>
    <w:rsid w:val="0004211C"/>
    <w:rsid w:val="00046C59"/>
    <w:rsid w:val="00046FB1"/>
    <w:rsid w:val="00051362"/>
    <w:rsid w:val="00051F45"/>
    <w:rsid w:val="00052953"/>
    <w:rsid w:val="0005315D"/>
    <w:rsid w:val="0005341A"/>
    <w:rsid w:val="0005530D"/>
    <w:rsid w:val="00056DEF"/>
    <w:rsid w:val="00056EDC"/>
    <w:rsid w:val="00064399"/>
    <w:rsid w:val="0006635A"/>
    <w:rsid w:val="00066641"/>
    <w:rsid w:val="000667C4"/>
    <w:rsid w:val="000720BE"/>
    <w:rsid w:val="0007259C"/>
    <w:rsid w:val="00072F4F"/>
    <w:rsid w:val="00075C6A"/>
    <w:rsid w:val="0007665D"/>
    <w:rsid w:val="00076A0A"/>
    <w:rsid w:val="00080202"/>
    <w:rsid w:val="00080CD5"/>
    <w:rsid w:val="00080DCD"/>
    <w:rsid w:val="00080E22"/>
    <w:rsid w:val="00081432"/>
    <w:rsid w:val="0008173B"/>
    <w:rsid w:val="00081FD2"/>
    <w:rsid w:val="00082573"/>
    <w:rsid w:val="000840A3"/>
    <w:rsid w:val="00084495"/>
    <w:rsid w:val="00085062"/>
    <w:rsid w:val="00085E0B"/>
    <w:rsid w:val="00086977"/>
    <w:rsid w:val="00086A5F"/>
    <w:rsid w:val="000911EF"/>
    <w:rsid w:val="000912DF"/>
    <w:rsid w:val="000913F9"/>
    <w:rsid w:val="00092DC9"/>
    <w:rsid w:val="000962C5"/>
    <w:rsid w:val="00096DEC"/>
    <w:rsid w:val="000A4317"/>
    <w:rsid w:val="000A559C"/>
    <w:rsid w:val="000A5980"/>
    <w:rsid w:val="000A6284"/>
    <w:rsid w:val="000B2CA1"/>
    <w:rsid w:val="000B576B"/>
    <w:rsid w:val="000B613C"/>
    <w:rsid w:val="000C1596"/>
    <w:rsid w:val="000C25E5"/>
    <w:rsid w:val="000C344D"/>
    <w:rsid w:val="000C5F44"/>
    <w:rsid w:val="000C671C"/>
    <w:rsid w:val="000D0902"/>
    <w:rsid w:val="000D1F29"/>
    <w:rsid w:val="000D633D"/>
    <w:rsid w:val="000D6A32"/>
    <w:rsid w:val="000D7EE1"/>
    <w:rsid w:val="000E342B"/>
    <w:rsid w:val="000E5DD2"/>
    <w:rsid w:val="000F2958"/>
    <w:rsid w:val="000F2DDC"/>
    <w:rsid w:val="000F3850"/>
    <w:rsid w:val="001014EA"/>
    <w:rsid w:val="00104E3A"/>
    <w:rsid w:val="00104E7F"/>
    <w:rsid w:val="0010637D"/>
    <w:rsid w:val="001137EC"/>
    <w:rsid w:val="001152F5"/>
    <w:rsid w:val="00115F0F"/>
    <w:rsid w:val="00117743"/>
    <w:rsid w:val="00117F5B"/>
    <w:rsid w:val="00121D01"/>
    <w:rsid w:val="00122957"/>
    <w:rsid w:val="0012380E"/>
    <w:rsid w:val="0012671A"/>
    <w:rsid w:val="00127339"/>
    <w:rsid w:val="00127B2A"/>
    <w:rsid w:val="00132658"/>
    <w:rsid w:val="001334AE"/>
    <w:rsid w:val="0013483D"/>
    <w:rsid w:val="00140428"/>
    <w:rsid w:val="00141525"/>
    <w:rsid w:val="0014427B"/>
    <w:rsid w:val="0014721A"/>
    <w:rsid w:val="0015005A"/>
    <w:rsid w:val="00150DC0"/>
    <w:rsid w:val="001539DB"/>
    <w:rsid w:val="0015471B"/>
    <w:rsid w:val="00155EAE"/>
    <w:rsid w:val="00156365"/>
    <w:rsid w:val="00156CD4"/>
    <w:rsid w:val="001608A0"/>
    <w:rsid w:val="0016153B"/>
    <w:rsid w:val="00164A3E"/>
    <w:rsid w:val="00166595"/>
    <w:rsid w:val="00166FF6"/>
    <w:rsid w:val="00167432"/>
    <w:rsid w:val="00174687"/>
    <w:rsid w:val="00176123"/>
    <w:rsid w:val="00181620"/>
    <w:rsid w:val="001863B5"/>
    <w:rsid w:val="00186425"/>
    <w:rsid w:val="00186AE4"/>
    <w:rsid w:val="00186F15"/>
    <w:rsid w:val="0018765C"/>
    <w:rsid w:val="00191886"/>
    <w:rsid w:val="001957AD"/>
    <w:rsid w:val="001A1938"/>
    <w:rsid w:val="001A2B7F"/>
    <w:rsid w:val="001A3AFD"/>
    <w:rsid w:val="001A496C"/>
    <w:rsid w:val="001A576A"/>
    <w:rsid w:val="001B2B6C"/>
    <w:rsid w:val="001B6D10"/>
    <w:rsid w:val="001B774F"/>
    <w:rsid w:val="001C29D0"/>
    <w:rsid w:val="001C3435"/>
    <w:rsid w:val="001D01C4"/>
    <w:rsid w:val="001D19F4"/>
    <w:rsid w:val="001D2383"/>
    <w:rsid w:val="001D2F5E"/>
    <w:rsid w:val="001D4F99"/>
    <w:rsid w:val="001D50E2"/>
    <w:rsid w:val="001D52B0"/>
    <w:rsid w:val="001D5A18"/>
    <w:rsid w:val="001D7CA4"/>
    <w:rsid w:val="001E057F"/>
    <w:rsid w:val="001E14EB"/>
    <w:rsid w:val="001E1565"/>
    <w:rsid w:val="001E35DE"/>
    <w:rsid w:val="001E49BC"/>
    <w:rsid w:val="001E6428"/>
    <w:rsid w:val="001F15DB"/>
    <w:rsid w:val="001F19D0"/>
    <w:rsid w:val="001F1C60"/>
    <w:rsid w:val="001F2738"/>
    <w:rsid w:val="001F4003"/>
    <w:rsid w:val="001F59E6"/>
    <w:rsid w:val="001F6155"/>
    <w:rsid w:val="001F7EFC"/>
    <w:rsid w:val="002006B1"/>
    <w:rsid w:val="00200A6F"/>
    <w:rsid w:val="00202BF1"/>
    <w:rsid w:val="00203F1C"/>
    <w:rsid w:val="002057A3"/>
    <w:rsid w:val="00206936"/>
    <w:rsid w:val="00206C6F"/>
    <w:rsid w:val="00206FBD"/>
    <w:rsid w:val="00207746"/>
    <w:rsid w:val="002179FB"/>
    <w:rsid w:val="002236C6"/>
    <w:rsid w:val="0022526B"/>
    <w:rsid w:val="00227D13"/>
    <w:rsid w:val="00230031"/>
    <w:rsid w:val="002304E7"/>
    <w:rsid w:val="002329B5"/>
    <w:rsid w:val="00233E7A"/>
    <w:rsid w:val="00235B0B"/>
    <w:rsid w:val="00235C01"/>
    <w:rsid w:val="00237E1E"/>
    <w:rsid w:val="00247343"/>
    <w:rsid w:val="00250320"/>
    <w:rsid w:val="0025253C"/>
    <w:rsid w:val="002539DD"/>
    <w:rsid w:val="0025417F"/>
    <w:rsid w:val="00256250"/>
    <w:rsid w:val="00257BF0"/>
    <w:rsid w:val="00260792"/>
    <w:rsid w:val="00261164"/>
    <w:rsid w:val="002611CD"/>
    <w:rsid w:val="00263EC2"/>
    <w:rsid w:val="00265C56"/>
    <w:rsid w:val="0026685F"/>
    <w:rsid w:val="00267647"/>
    <w:rsid w:val="00267DE5"/>
    <w:rsid w:val="002716CD"/>
    <w:rsid w:val="002720DF"/>
    <w:rsid w:val="00274D4B"/>
    <w:rsid w:val="002751FA"/>
    <w:rsid w:val="002806F5"/>
    <w:rsid w:val="00281577"/>
    <w:rsid w:val="00282229"/>
    <w:rsid w:val="00287C83"/>
    <w:rsid w:val="002926BC"/>
    <w:rsid w:val="00293A72"/>
    <w:rsid w:val="002944BA"/>
    <w:rsid w:val="002959FA"/>
    <w:rsid w:val="002A0160"/>
    <w:rsid w:val="002A30C3"/>
    <w:rsid w:val="002A4417"/>
    <w:rsid w:val="002A6F6A"/>
    <w:rsid w:val="002A7712"/>
    <w:rsid w:val="002B38F7"/>
    <w:rsid w:val="002B449C"/>
    <w:rsid w:val="002B536E"/>
    <w:rsid w:val="002B5591"/>
    <w:rsid w:val="002B6AA4"/>
    <w:rsid w:val="002C1CB1"/>
    <w:rsid w:val="002C1FE9"/>
    <w:rsid w:val="002C2A77"/>
    <w:rsid w:val="002C7837"/>
    <w:rsid w:val="002D0CD9"/>
    <w:rsid w:val="002D3A57"/>
    <w:rsid w:val="002D4648"/>
    <w:rsid w:val="002D4B6E"/>
    <w:rsid w:val="002D7D05"/>
    <w:rsid w:val="002E20C8"/>
    <w:rsid w:val="002E26A8"/>
    <w:rsid w:val="002E2DAF"/>
    <w:rsid w:val="002E4290"/>
    <w:rsid w:val="002E66A6"/>
    <w:rsid w:val="002E7771"/>
    <w:rsid w:val="002F0DB1"/>
    <w:rsid w:val="002F2885"/>
    <w:rsid w:val="002F45A1"/>
    <w:rsid w:val="002F6F59"/>
    <w:rsid w:val="003027D6"/>
    <w:rsid w:val="00303373"/>
    <w:rsid w:val="0030364F"/>
    <w:rsid w:val="003037F9"/>
    <w:rsid w:val="0030583E"/>
    <w:rsid w:val="00306E44"/>
    <w:rsid w:val="00307FE1"/>
    <w:rsid w:val="003135C0"/>
    <w:rsid w:val="00313711"/>
    <w:rsid w:val="003164BA"/>
    <w:rsid w:val="00316B5B"/>
    <w:rsid w:val="00317FF4"/>
    <w:rsid w:val="0032187F"/>
    <w:rsid w:val="0032226E"/>
    <w:rsid w:val="003258E6"/>
    <w:rsid w:val="0033077E"/>
    <w:rsid w:val="00331106"/>
    <w:rsid w:val="0033272A"/>
    <w:rsid w:val="003336D8"/>
    <w:rsid w:val="003365BC"/>
    <w:rsid w:val="00342283"/>
    <w:rsid w:val="00343A87"/>
    <w:rsid w:val="00344A36"/>
    <w:rsid w:val="003456F4"/>
    <w:rsid w:val="00347FB6"/>
    <w:rsid w:val="003504FD"/>
    <w:rsid w:val="00350881"/>
    <w:rsid w:val="00356B0E"/>
    <w:rsid w:val="00357D55"/>
    <w:rsid w:val="00362B49"/>
    <w:rsid w:val="00363513"/>
    <w:rsid w:val="00363EF8"/>
    <w:rsid w:val="003640AA"/>
    <w:rsid w:val="003657E5"/>
    <w:rsid w:val="0036589C"/>
    <w:rsid w:val="00366E92"/>
    <w:rsid w:val="00371312"/>
    <w:rsid w:val="00371DC7"/>
    <w:rsid w:val="003745FF"/>
    <w:rsid w:val="00375BE5"/>
    <w:rsid w:val="00375D4D"/>
    <w:rsid w:val="003770CC"/>
    <w:rsid w:val="00377B21"/>
    <w:rsid w:val="0038149D"/>
    <w:rsid w:val="00390932"/>
    <w:rsid w:val="00390CE3"/>
    <w:rsid w:val="00394876"/>
    <w:rsid w:val="00394AAF"/>
    <w:rsid w:val="00394CE5"/>
    <w:rsid w:val="003965DE"/>
    <w:rsid w:val="0039689A"/>
    <w:rsid w:val="003A6341"/>
    <w:rsid w:val="003A784A"/>
    <w:rsid w:val="003A7BDE"/>
    <w:rsid w:val="003B049C"/>
    <w:rsid w:val="003B2771"/>
    <w:rsid w:val="003B67FD"/>
    <w:rsid w:val="003B6A61"/>
    <w:rsid w:val="003C284E"/>
    <w:rsid w:val="003D0F63"/>
    <w:rsid w:val="003D42C0"/>
    <w:rsid w:val="003D48AF"/>
    <w:rsid w:val="003D5B29"/>
    <w:rsid w:val="003D7818"/>
    <w:rsid w:val="003E1962"/>
    <w:rsid w:val="003E1F74"/>
    <w:rsid w:val="003E2445"/>
    <w:rsid w:val="003E3BB2"/>
    <w:rsid w:val="003F4043"/>
    <w:rsid w:val="003F5B58"/>
    <w:rsid w:val="003F632E"/>
    <w:rsid w:val="003F6F59"/>
    <w:rsid w:val="00401407"/>
    <w:rsid w:val="00401CE5"/>
    <w:rsid w:val="0040222A"/>
    <w:rsid w:val="004047BC"/>
    <w:rsid w:val="00406D6A"/>
    <w:rsid w:val="004100F7"/>
    <w:rsid w:val="00411FF9"/>
    <w:rsid w:val="0041288A"/>
    <w:rsid w:val="0041364A"/>
    <w:rsid w:val="00413871"/>
    <w:rsid w:val="00413C69"/>
    <w:rsid w:val="00414CB3"/>
    <w:rsid w:val="0041563D"/>
    <w:rsid w:val="00417748"/>
    <w:rsid w:val="004179BF"/>
    <w:rsid w:val="00421FED"/>
    <w:rsid w:val="00422C6E"/>
    <w:rsid w:val="00424AF0"/>
    <w:rsid w:val="004262AE"/>
    <w:rsid w:val="00426E25"/>
    <w:rsid w:val="00427D9C"/>
    <w:rsid w:val="00427E7E"/>
    <w:rsid w:val="00427F14"/>
    <w:rsid w:val="0043454F"/>
    <w:rsid w:val="004366A2"/>
    <w:rsid w:val="00440381"/>
    <w:rsid w:val="00443B6E"/>
    <w:rsid w:val="00445732"/>
    <w:rsid w:val="00446085"/>
    <w:rsid w:val="0045420A"/>
    <w:rsid w:val="00454730"/>
    <w:rsid w:val="004554D4"/>
    <w:rsid w:val="00461744"/>
    <w:rsid w:val="00461C7E"/>
    <w:rsid w:val="00463E56"/>
    <w:rsid w:val="00466185"/>
    <w:rsid w:val="00466303"/>
    <w:rsid w:val="004668A7"/>
    <w:rsid w:val="00466D96"/>
    <w:rsid w:val="00467747"/>
    <w:rsid w:val="00470017"/>
    <w:rsid w:val="00470807"/>
    <w:rsid w:val="00471070"/>
    <w:rsid w:val="0047239A"/>
    <w:rsid w:val="004734FD"/>
    <w:rsid w:val="00473C98"/>
    <w:rsid w:val="00473EC6"/>
    <w:rsid w:val="0047460D"/>
    <w:rsid w:val="00474965"/>
    <w:rsid w:val="004754E2"/>
    <w:rsid w:val="004764DE"/>
    <w:rsid w:val="004773F9"/>
    <w:rsid w:val="00477B9F"/>
    <w:rsid w:val="00481E94"/>
    <w:rsid w:val="00482DF8"/>
    <w:rsid w:val="004864DE"/>
    <w:rsid w:val="0049062E"/>
    <w:rsid w:val="004931C6"/>
    <w:rsid w:val="00494BE5"/>
    <w:rsid w:val="00495E04"/>
    <w:rsid w:val="00496224"/>
    <w:rsid w:val="004A0EBA"/>
    <w:rsid w:val="004A2538"/>
    <w:rsid w:val="004A3D37"/>
    <w:rsid w:val="004A45C0"/>
    <w:rsid w:val="004A6183"/>
    <w:rsid w:val="004A63A1"/>
    <w:rsid w:val="004A65C1"/>
    <w:rsid w:val="004A75A1"/>
    <w:rsid w:val="004B09E4"/>
    <w:rsid w:val="004B0C15"/>
    <w:rsid w:val="004B35EA"/>
    <w:rsid w:val="004B417A"/>
    <w:rsid w:val="004B56A1"/>
    <w:rsid w:val="004B69E4"/>
    <w:rsid w:val="004B73D8"/>
    <w:rsid w:val="004C0E07"/>
    <w:rsid w:val="004C3A61"/>
    <w:rsid w:val="004C579C"/>
    <w:rsid w:val="004C6C39"/>
    <w:rsid w:val="004D075F"/>
    <w:rsid w:val="004D1B76"/>
    <w:rsid w:val="004D344E"/>
    <w:rsid w:val="004D3931"/>
    <w:rsid w:val="004E019E"/>
    <w:rsid w:val="004E06EC"/>
    <w:rsid w:val="004E0A3F"/>
    <w:rsid w:val="004E1B1F"/>
    <w:rsid w:val="004E2989"/>
    <w:rsid w:val="004E2CB7"/>
    <w:rsid w:val="004E4C71"/>
    <w:rsid w:val="004F016A"/>
    <w:rsid w:val="004F4B78"/>
    <w:rsid w:val="005009BD"/>
    <w:rsid w:val="00500F94"/>
    <w:rsid w:val="00500FF4"/>
    <w:rsid w:val="00501FC9"/>
    <w:rsid w:val="00502FB3"/>
    <w:rsid w:val="00503DE9"/>
    <w:rsid w:val="0050530C"/>
    <w:rsid w:val="00505DEA"/>
    <w:rsid w:val="00507782"/>
    <w:rsid w:val="00512A04"/>
    <w:rsid w:val="00513FEC"/>
    <w:rsid w:val="00517B51"/>
    <w:rsid w:val="00520499"/>
    <w:rsid w:val="005236E2"/>
    <w:rsid w:val="005249F5"/>
    <w:rsid w:val="005260F7"/>
    <w:rsid w:val="00532184"/>
    <w:rsid w:val="005348B4"/>
    <w:rsid w:val="00543BD1"/>
    <w:rsid w:val="00550547"/>
    <w:rsid w:val="0055130B"/>
    <w:rsid w:val="005526E5"/>
    <w:rsid w:val="0055587F"/>
    <w:rsid w:val="00556113"/>
    <w:rsid w:val="00562379"/>
    <w:rsid w:val="00564C12"/>
    <w:rsid w:val="005654B8"/>
    <w:rsid w:val="00565C4D"/>
    <w:rsid w:val="00571351"/>
    <w:rsid w:val="0057171C"/>
    <w:rsid w:val="005732B8"/>
    <w:rsid w:val="0057530B"/>
    <w:rsid w:val="005762CC"/>
    <w:rsid w:val="00582D3D"/>
    <w:rsid w:val="005846A6"/>
    <w:rsid w:val="0058797C"/>
    <w:rsid w:val="00587ECE"/>
    <w:rsid w:val="0059008B"/>
    <w:rsid w:val="005923D1"/>
    <w:rsid w:val="00592734"/>
    <w:rsid w:val="00595386"/>
    <w:rsid w:val="00595D03"/>
    <w:rsid w:val="00596D35"/>
    <w:rsid w:val="00597234"/>
    <w:rsid w:val="005A4AC0"/>
    <w:rsid w:val="005A5FDF"/>
    <w:rsid w:val="005A6971"/>
    <w:rsid w:val="005B0FB7"/>
    <w:rsid w:val="005B122A"/>
    <w:rsid w:val="005B1FCB"/>
    <w:rsid w:val="005B3EA8"/>
    <w:rsid w:val="005B4A89"/>
    <w:rsid w:val="005B5AC2"/>
    <w:rsid w:val="005C2566"/>
    <w:rsid w:val="005C2833"/>
    <w:rsid w:val="005C4B88"/>
    <w:rsid w:val="005D346F"/>
    <w:rsid w:val="005D4ABF"/>
    <w:rsid w:val="005D4FC9"/>
    <w:rsid w:val="005E144D"/>
    <w:rsid w:val="005E1500"/>
    <w:rsid w:val="005E2DCB"/>
    <w:rsid w:val="005E3A43"/>
    <w:rsid w:val="005E67D7"/>
    <w:rsid w:val="005E6D28"/>
    <w:rsid w:val="005F0A7B"/>
    <w:rsid w:val="005F0A99"/>
    <w:rsid w:val="005F0B17"/>
    <w:rsid w:val="005F3625"/>
    <w:rsid w:val="005F4DF5"/>
    <w:rsid w:val="005F5758"/>
    <w:rsid w:val="005F77C7"/>
    <w:rsid w:val="005F7D18"/>
    <w:rsid w:val="00601488"/>
    <w:rsid w:val="00602281"/>
    <w:rsid w:val="00603AE8"/>
    <w:rsid w:val="00604AA8"/>
    <w:rsid w:val="006148C4"/>
    <w:rsid w:val="00620675"/>
    <w:rsid w:val="00622910"/>
    <w:rsid w:val="006244C4"/>
    <w:rsid w:val="006254B6"/>
    <w:rsid w:val="00626AB9"/>
    <w:rsid w:val="00627FC8"/>
    <w:rsid w:val="00630C82"/>
    <w:rsid w:val="00630F0A"/>
    <w:rsid w:val="006316DB"/>
    <w:rsid w:val="0063235C"/>
    <w:rsid w:val="006326C0"/>
    <w:rsid w:val="006351D5"/>
    <w:rsid w:val="00636029"/>
    <w:rsid w:val="00640C2C"/>
    <w:rsid w:val="006433C3"/>
    <w:rsid w:val="00650F5B"/>
    <w:rsid w:val="006555F2"/>
    <w:rsid w:val="0065638C"/>
    <w:rsid w:val="006568F2"/>
    <w:rsid w:val="006570FF"/>
    <w:rsid w:val="00657633"/>
    <w:rsid w:val="00660BA6"/>
    <w:rsid w:val="006670D7"/>
    <w:rsid w:val="0066775F"/>
    <w:rsid w:val="006719EA"/>
    <w:rsid w:val="00671F13"/>
    <w:rsid w:val="0067400A"/>
    <w:rsid w:val="006847AD"/>
    <w:rsid w:val="006859FB"/>
    <w:rsid w:val="00687603"/>
    <w:rsid w:val="0069114B"/>
    <w:rsid w:val="00694638"/>
    <w:rsid w:val="006959A1"/>
    <w:rsid w:val="0069742E"/>
    <w:rsid w:val="0069780E"/>
    <w:rsid w:val="006A1A12"/>
    <w:rsid w:val="006A2C1B"/>
    <w:rsid w:val="006A4A21"/>
    <w:rsid w:val="006A56FD"/>
    <w:rsid w:val="006A5FB1"/>
    <w:rsid w:val="006A61B8"/>
    <w:rsid w:val="006A756A"/>
    <w:rsid w:val="006B535E"/>
    <w:rsid w:val="006C5A34"/>
    <w:rsid w:val="006C622C"/>
    <w:rsid w:val="006D23F2"/>
    <w:rsid w:val="006D4AFB"/>
    <w:rsid w:val="006D66F7"/>
    <w:rsid w:val="006D7FD5"/>
    <w:rsid w:val="006E3BFF"/>
    <w:rsid w:val="006E7E0F"/>
    <w:rsid w:val="006F008E"/>
    <w:rsid w:val="006F3C50"/>
    <w:rsid w:val="006F63A9"/>
    <w:rsid w:val="007020DA"/>
    <w:rsid w:val="00702F7D"/>
    <w:rsid w:val="00703193"/>
    <w:rsid w:val="00705C9D"/>
    <w:rsid w:val="00705F13"/>
    <w:rsid w:val="00713D03"/>
    <w:rsid w:val="00714F1D"/>
    <w:rsid w:val="00715225"/>
    <w:rsid w:val="00715F8F"/>
    <w:rsid w:val="007163CE"/>
    <w:rsid w:val="007166A0"/>
    <w:rsid w:val="00720052"/>
    <w:rsid w:val="00720CC6"/>
    <w:rsid w:val="00722DDB"/>
    <w:rsid w:val="00723BEB"/>
    <w:rsid w:val="00724728"/>
    <w:rsid w:val="00724F98"/>
    <w:rsid w:val="00730B9B"/>
    <w:rsid w:val="00731271"/>
    <w:rsid w:val="0073182E"/>
    <w:rsid w:val="007332FF"/>
    <w:rsid w:val="00734A12"/>
    <w:rsid w:val="00734BDA"/>
    <w:rsid w:val="00737022"/>
    <w:rsid w:val="007408F5"/>
    <w:rsid w:val="00741EAE"/>
    <w:rsid w:val="00744400"/>
    <w:rsid w:val="00754A27"/>
    <w:rsid w:val="00755248"/>
    <w:rsid w:val="00756C34"/>
    <w:rsid w:val="00760E60"/>
    <w:rsid w:val="0076190B"/>
    <w:rsid w:val="0076195C"/>
    <w:rsid w:val="0076355D"/>
    <w:rsid w:val="007635AF"/>
    <w:rsid w:val="00763A2D"/>
    <w:rsid w:val="007676A4"/>
    <w:rsid w:val="007725B3"/>
    <w:rsid w:val="0077645D"/>
    <w:rsid w:val="00777795"/>
    <w:rsid w:val="00780C9F"/>
    <w:rsid w:val="007820F0"/>
    <w:rsid w:val="00782C17"/>
    <w:rsid w:val="007838CA"/>
    <w:rsid w:val="00783A57"/>
    <w:rsid w:val="00784C92"/>
    <w:rsid w:val="007859CD"/>
    <w:rsid w:val="00786EFC"/>
    <w:rsid w:val="007907E4"/>
    <w:rsid w:val="00790FDE"/>
    <w:rsid w:val="00791E1F"/>
    <w:rsid w:val="00792E72"/>
    <w:rsid w:val="00796371"/>
    <w:rsid w:val="00796461"/>
    <w:rsid w:val="007A0A7E"/>
    <w:rsid w:val="007A1FB2"/>
    <w:rsid w:val="007A42CA"/>
    <w:rsid w:val="007A6562"/>
    <w:rsid w:val="007A6A4F"/>
    <w:rsid w:val="007B03F5"/>
    <w:rsid w:val="007B2D64"/>
    <w:rsid w:val="007B386F"/>
    <w:rsid w:val="007B5C09"/>
    <w:rsid w:val="007B5DA2"/>
    <w:rsid w:val="007B7226"/>
    <w:rsid w:val="007B7E3B"/>
    <w:rsid w:val="007C0966"/>
    <w:rsid w:val="007C19E7"/>
    <w:rsid w:val="007C378C"/>
    <w:rsid w:val="007C5CFD"/>
    <w:rsid w:val="007C6D9F"/>
    <w:rsid w:val="007C7EDD"/>
    <w:rsid w:val="007D0530"/>
    <w:rsid w:val="007D1978"/>
    <w:rsid w:val="007D1A00"/>
    <w:rsid w:val="007D2066"/>
    <w:rsid w:val="007D4893"/>
    <w:rsid w:val="007D4C58"/>
    <w:rsid w:val="007D62A8"/>
    <w:rsid w:val="007D7814"/>
    <w:rsid w:val="007E0AC3"/>
    <w:rsid w:val="007E1214"/>
    <w:rsid w:val="007E43EE"/>
    <w:rsid w:val="007E4D4E"/>
    <w:rsid w:val="007E70CF"/>
    <w:rsid w:val="007E74A4"/>
    <w:rsid w:val="007F263F"/>
    <w:rsid w:val="008015A8"/>
    <w:rsid w:val="00803F99"/>
    <w:rsid w:val="0080605A"/>
    <w:rsid w:val="0080766E"/>
    <w:rsid w:val="00811169"/>
    <w:rsid w:val="00815297"/>
    <w:rsid w:val="008157D5"/>
    <w:rsid w:val="008170DB"/>
    <w:rsid w:val="00817BA1"/>
    <w:rsid w:val="00823022"/>
    <w:rsid w:val="00823F24"/>
    <w:rsid w:val="0082634E"/>
    <w:rsid w:val="00827DFD"/>
    <w:rsid w:val="00830A00"/>
    <w:rsid w:val="008313C4"/>
    <w:rsid w:val="00833A6C"/>
    <w:rsid w:val="00835434"/>
    <w:rsid w:val="008358C0"/>
    <w:rsid w:val="00835994"/>
    <w:rsid w:val="0083624F"/>
    <w:rsid w:val="008413F6"/>
    <w:rsid w:val="00841B06"/>
    <w:rsid w:val="00842838"/>
    <w:rsid w:val="00842E20"/>
    <w:rsid w:val="008455B7"/>
    <w:rsid w:val="00845E41"/>
    <w:rsid w:val="00846EDB"/>
    <w:rsid w:val="008476EF"/>
    <w:rsid w:val="0085077F"/>
    <w:rsid w:val="008512A1"/>
    <w:rsid w:val="0085171B"/>
    <w:rsid w:val="00853B24"/>
    <w:rsid w:val="00854EC1"/>
    <w:rsid w:val="00855B54"/>
    <w:rsid w:val="008571F0"/>
    <w:rsid w:val="0085797F"/>
    <w:rsid w:val="008579D5"/>
    <w:rsid w:val="00861421"/>
    <w:rsid w:val="00861DC3"/>
    <w:rsid w:val="008628F8"/>
    <w:rsid w:val="00864FDB"/>
    <w:rsid w:val="008654B6"/>
    <w:rsid w:val="00866C2B"/>
    <w:rsid w:val="00867019"/>
    <w:rsid w:val="00871A09"/>
    <w:rsid w:val="00872471"/>
    <w:rsid w:val="008735A9"/>
    <w:rsid w:val="00874D4A"/>
    <w:rsid w:val="00877BC5"/>
    <w:rsid w:val="00877D20"/>
    <w:rsid w:val="00881C48"/>
    <w:rsid w:val="008822FC"/>
    <w:rsid w:val="0088459A"/>
    <w:rsid w:val="00885B80"/>
    <w:rsid w:val="00885C30"/>
    <w:rsid w:val="00885E9B"/>
    <w:rsid w:val="00891B21"/>
    <w:rsid w:val="00893AA3"/>
    <w:rsid w:val="00893C96"/>
    <w:rsid w:val="00894665"/>
    <w:rsid w:val="0089500A"/>
    <w:rsid w:val="0089536D"/>
    <w:rsid w:val="0089763F"/>
    <w:rsid w:val="008976C7"/>
    <w:rsid w:val="00897C94"/>
    <w:rsid w:val="008A05A4"/>
    <w:rsid w:val="008A10D2"/>
    <w:rsid w:val="008A5B17"/>
    <w:rsid w:val="008A776A"/>
    <w:rsid w:val="008A7C12"/>
    <w:rsid w:val="008B03CE"/>
    <w:rsid w:val="008B529E"/>
    <w:rsid w:val="008C02D2"/>
    <w:rsid w:val="008C17FB"/>
    <w:rsid w:val="008C36BB"/>
    <w:rsid w:val="008C683A"/>
    <w:rsid w:val="008D19E3"/>
    <w:rsid w:val="008D1B00"/>
    <w:rsid w:val="008D57B8"/>
    <w:rsid w:val="008E03FC"/>
    <w:rsid w:val="008E510B"/>
    <w:rsid w:val="008E535D"/>
    <w:rsid w:val="008E55AA"/>
    <w:rsid w:val="008F3BDD"/>
    <w:rsid w:val="008F4C07"/>
    <w:rsid w:val="008F4E75"/>
    <w:rsid w:val="008F7345"/>
    <w:rsid w:val="008F7E64"/>
    <w:rsid w:val="00902B13"/>
    <w:rsid w:val="009035C4"/>
    <w:rsid w:val="00907677"/>
    <w:rsid w:val="0091092E"/>
    <w:rsid w:val="009116E3"/>
    <w:rsid w:val="00911941"/>
    <w:rsid w:val="00911BE4"/>
    <w:rsid w:val="00916136"/>
    <w:rsid w:val="00916CA2"/>
    <w:rsid w:val="0092024D"/>
    <w:rsid w:val="009214E8"/>
    <w:rsid w:val="00921E82"/>
    <w:rsid w:val="009245A5"/>
    <w:rsid w:val="00924855"/>
    <w:rsid w:val="00925F0F"/>
    <w:rsid w:val="009301C8"/>
    <w:rsid w:val="00932F6B"/>
    <w:rsid w:val="009334C3"/>
    <w:rsid w:val="00934128"/>
    <w:rsid w:val="00942009"/>
    <w:rsid w:val="0094310D"/>
    <w:rsid w:val="00943558"/>
    <w:rsid w:val="009443A7"/>
    <w:rsid w:val="009464D1"/>
    <w:rsid w:val="009468BC"/>
    <w:rsid w:val="00947413"/>
    <w:rsid w:val="009507A8"/>
    <w:rsid w:val="00951975"/>
    <w:rsid w:val="00952DD2"/>
    <w:rsid w:val="00954058"/>
    <w:rsid w:val="0096116D"/>
    <w:rsid w:val="009616DF"/>
    <w:rsid w:val="0096263D"/>
    <w:rsid w:val="009629F4"/>
    <w:rsid w:val="00962EB1"/>
    <w:rsid w:val="0096542F"/>
    <w:rsid w:val="00967FA7"/>
    <w:rsid w:val="00971645"/>
    <w:rsid w:val="0097186B"/>
    <w:rsid w:val="00973098"/>
    <w:rsid w:val="00977919"/>
    <w:rsid w:val="0098074C"/>
    <w:rsid w:val="00980EEF"/>
    <w:rsid w:val="0098282F"/>
    <w:rsid w:val="00983000"/>
    <w:rsid w:val="0098592A"/>
    <w:rsid w:val="00985DB5"/>
    <w:rsid w:val="009870FA"/>
    <w:rsid w:val="00991909"/>
    <w:rsid w:val="00991D2A"/>
    <w:rsid w:val="009921C3"/>
    <w:rsid w:val="0099551D"/>
    <w:rsid w:val="00997C96"/>
    <w:rsid w:val="009A2655"/>
    <w:rsid w:val="009A3C57"/>
    <w:rsid w:val="009A5897"/>
    <w:rsid w:val="009A5F24"/>
    <w:rsid w:val="009B0B3E"/>
    <w:rsid w:val="009B14EC"/>
    <w:rsid w:val="009B1913"/>
    <w:rsid w:val="009B503D"/>
    <w:rsid w:val="009B6657"/>
    <w:rsid w:val="009C145B"/>
    <w:rsid w:val="009D0EB5"/>
    <w:rsid w:val="009D13FD"/>
    <w:rsid w:val="009D14F9"/>
    <w:rsid w:val="009D1B7F"/>
    <w:rsid w:val="009D2B74"/>
    <w:rsid w:val="009D63FF"/>
    <w:rsid w:val="009E175D"/>
    <w:rsid w:val="009E20E1"/>
    <w:rsid w:val="009E3CC2"/>
    <w:rsid w:val="009F06BD"/>
    <w:rsid w:val="009F2A4D"/>
    <w:rsid w:val="00A00828"/>
    <w:rsid w:val="00A00A53"/>
    <w:rsid w:val="00A03290"/>
    <w:rsid w:val="00A0387E"/>
    <w:rsid w:val="00A06135"/>
    <w:rsid w:val="00A07490"/>
    <w:rsid w:val="00A07A17"/>
    <w:rsid w:val="00A10655"/>
    <w:rsid w:val="00A111AC"/>
    <w:rsid w:val="00A11311"/>
    <w:rsid w:val="00A120A9"/>
    <w:rsid w:val="00A123B9"/>
    <w:rsid w:val="00A12B64"/>
    <w:rsid w:val="00A154FE"/>
    <w:rsid w:val="00A21854"/>
    <w:rsid w:val="00A21F7E"/>
    <w:rsid w:val="00A22216"/>
    <w:rsid w:val="00A22C38"/>
    <w:rsid w:val="00A23085"/>
    <w:rsid w:val="00A25193"/>
    <w:rsid w:val="00A253EC"/>
    <w:rsid w:val="00A26E80"/>
    <w:rsid w:val="00A307E9"/>
    <w:rsid w:val="00A31AE8"/>
    <w:rsid w:val="00A34318"/>
    <w:rsid w:val="00A3739D"/>
    <w:rsid w:val="00A37DDA"/>
    <w:rsid w:val="00A4029B"/>
    <w:rsid w:val="00A422D6"/>
    <w:rsid w:val="00A45005"/>
    <w:rsid w:val="00A47824"/>
    <w:rsid w:val="00A47B1D"/>
    <w:rsid w:val="00A5007A"/>
    <w:rsid w:val="00A52DDD"/>
    <w:rsid w:val="00A54A5F"/>
    <w:rsid w:val="00A55FA5"/>
    <w:rsid w:val="00A62385"/>
    <w:rsid w:val="00A62B08"/>
    <w:rsid w:val="00A65836"/>
    <w:rsid w:val="00A660E7"/>
    <w:rsid w:val="00A6779A"/>
    <w:rsid w:val="00A721CE"/>
    <w:rsid w:val="00A755B8"/>
    <w:rsid w:val="00A76790"/>
    <w:rsid w:val="00A81E64"/>
    <w:rsid w:val="00A82EFD"/>
    <w:rsid w:val="00A84F0A"/>
    <w:rsid w:val="00A85663"/>
    <w:rsid w:val="00A868B8"/>
    <w:rsid w:val="00A900E9"/>
    <w:rsid w:val="00A906EB"/>
    <w:rsid w:val="00A91F0E"/>
    <w:rsid w:val="00A925EC"/>
    <w:rsid w:val="00A9293C"/>
    <w:rsid w:val="00A929AA"/>
    <w:rsid w:val="00A92B6B"/>
    <w:rsid w:val="00A94DAD"/>
    <w:rsid w:val="00A95428"/>
    <w:rsid w:val="00AA3612"/>
    <w:rsid w:val="00AA541E"/>
    <w:rsid w:val="00AA7647"/>
    <w:rsid w:val="00AB207D"/>
    <w:rsid w:val="00AB2784"/>
    <w:rsid w:val="00AC7513"/>
    <w:rsid w:val="00AD0DA4"/>
    <w:rsid w:val="00AD31B1"/>
    <w:rsid w:val="00AD3EA0"/>
    <w:rsid w:val="00AD4169"/>
    <w:rsid w:val="00AD51F0"/>
    <w:rsid w:val="00AD566C"/>
    <w:rsid w:val="00AD7D19"/>
    <w:rsid w:val="00AE2546"/>
    <w:rsid w:val="00AE25C6"/>
    <w:rsid w:val="00AE2706"/>
    <w:rsid w:val="00AE29C0"/>
    <w:rsid w:val="00AE306C"/>
    <w:rsid w:val="00AE60D4"/>
    <w:rsid w:val="00AE7B8C"/>
    <w:rsid w:val="00AF1ED4"/>
    <w:rsid w:val="00AF28C1"/>
    <w:rsid w:val="00AF3A60"/>
    <w:rsid w:val="00AF50BA"/>
    <w:rsid w:val="00AF6207"/>
    <w:rsid w:val="00B00500"/>
    <w:rsid w:val="00B019F2"/>
    <w:rsid w:val="00B01D23"/>
    <w:rsid w:val="00B0290F"/>
    <w:rsid w:val="00B02EF1"/>
    <w:rsid w:val="00B07B14"/>
    <w:rsid w:val="00B07C97"/>
    <w:rsid w:val="00B07F07"/>
    <w:rsid w:val="00B11C67"/>
    <w:rsid w:val="00B15754"/>
    <w:rsid w:val="00B16EEB"/>
    <w:rsid w:val="00B2046E"/>
    <w:rsid w:val="00B20E8B"/>
    <w:rsid w:val="00B230AD"/>
    <w:rsid w:val="00B23BEB"/>
    <w:rsid w:val="00B257E1"/>
    <w:rsid w:val="00B2599A"/>
    <w:rsid w:val="00B26832"/>
    <w:rsid w:val="00B2753D"/>
    <w:rsid w:val="00B27AC4"/>
    <w:rsid w:val="00B3029A"/>
    <w:rsid w:val="00B3037D"/>
    <w:rsid w:val="00B32565"/>
    <w:rsid w:val="00B343CC"/>
    <w:rsid w:val="00B359DC"/>
    <w:rsid w:val="00B40C1C"/>
    <w:rsid w:val="00B45A23"/>
    <w:rsid w:val="00B472FA"/>
    <w:rsid w:val="00B47499"/>
    <w:rsid w:val="00B50849"/>
    <w:rsid w:val="00B5084A"/>
    <w:rsid w:val="00B51F84"/>
    <w:rsid w:val="00B55A82"/>
    <w:rsid w:val="00B606A1"/>
    <w:rsid w:val="00B614F7"/>
    <w:rsid w:val="00B61B26"/>
    <w:rsid w:val="00B61D91"/>
    <w:rsid w:val="00B65E6B"/>
    <w:rsid w:val="00B674DD"/>
    <w:rsid w:val="00B675B2"/>
    <w:rsid w:val="00B70D1A"/>
    <w:rsid w:val="00B73F1C"/>
    <w:rsid w:val="00B74CE9"/>
    <w:rsid w:val="00B753D3"/>
    <w:rsid w:val="00B75B4D"/>
    <w:rsid w:val="00B81261"/>
    <w:rsid w:val="00B81270"/>
    <w:rsid w:val="00B81B7F"/>
    <w:rsid w:val="00B8223E"/>
    <w:rsid w:val="00B832AE"/>
    <w:rsid w:val="00B8343B"/>
    <w:rsid w:val="00B85430"/>
    <w:rsid w:val="00B86678"/>
    <w:rsid w:val="00B874DF"/>
    <w:rsid w:val="00B904D2"/>
    <w:rsid w:val="00B92F9B"/>
    <w:rsid w:val="00B941B3"/>
    <w:rsid w:val="00B96513"/>
    <w:rsid w:val="00B973F5"/>
    <w:rsid w:val="00BA1818"/>
    <w:rsid w:val="00BA1D47"/>
    <w:rsid w:val="00BA66F0"/>
    <w:rsid w:val="00BB2239"/>
    <w:rsid w:val="00BB2AE7"/>
    <w:rsid w:val="00BB4592"/>
    <w:rsid w:val="00BB4F2E"/>
    <w:rsid w:val="00BB567D"/>
    <w:rsid w:val="00BB6464"/>
    <w:rsid w:val="00BB7869"/>
    <w:rsid w:val="00BC0DFA"/>
    <w:rsid w:val="00BC1BB8"/>
    <w:rsid w:val="00BC2B75"/>
    <w:rsid w:val="00BD3ADD"/>
    <w:rsid w:val="00BD6293"/>
    <w:rsid w:val="00BD7FE1"/>
    <w:rsid w:val="00BE19E3"/>
    <w:rsid w:val="00BE37CA"/>
    <w:rsid w:val="00BE47DF"/>
    <w:rsid w:val="00BE4A4E"/>
    <w:rsid w:val="00BE6144"/>
    <w:rsid w:val="00BE635A"/>
    <w:rsid w:val="00BE6905"/>
    <w:rsid w:val="00BE75E2"/>
    <w:rsid w:val="00BF17E9"/>
    <w:rsid w:val="00BF1AF0"/>
    <w:rsid w:val="00BF29FE"/>
    <w:rsid w:val="00BF2ABB"/>
    <w:rsid w:val="00BF5099"/>
    <w:rsid w:val="00C03DFD"/>
    <w:rsid w:val="00C10F10"/>
    <w:rsid w:val="00C138E9"/>
    <w:rsid w:val="00C1450F"/>
    <w:rsid w:val="00C15D4D"/>
    <w:rsid w:val="00C175DC"/>
    <w:rsid w:val="00C209FA"/>
    <w:rsid w:val="00C21B4E"/>
    <w:rsid w:val="00C22612"/>
    <w:rsid w:val="00C22E74"/>
    <w:rsid w:val="00C23A75"/>
    <w:rsid w:val="00C23F29"/>
    <w:rsid w:val="00C30171"/>
    <w:rsid w:val="00C309D8"/>
    <w:rsid w:val="00C34222"/>
    <w:rsid w:val="00C34EBD"/>
    <w:rsid w:val="00C35F96"/>
    <w:rsid w:val="00C3655F"/>
    <w:rsid w:val="00C379BE"/>
    <w:rsid w:val="00C430DB"/>
    <w:rsid w:val="00C43519"/>
    <w:rsid w:val="00C51537"/>
    <w:rsid w:val="00C52BC3"/>
    <w:rsid w:val="00C54B65"/>
    <w:rsid w:val="00C55F9B"/>
    <w:rsid w:val="00C57446"/>
    <w:rsid w:val="00C60042"/>
    <w:rsid w:val="00C60F89"/>
    <w:rsid w:val="00C61AFA"/>
    <w:rsid w:val="00C61D64"/>
    <w:rsid w:val="00C62099"/>
    <w:rsid w:val="00C6367F"/>
    <w:rsid w:val="00C64EA3"/>
    <w:rsid w:val="00C664FD"/>
    <w:rsid w:val="00C72867"/>
    <w:rsid w:val="00C7445D"/>
    <w:rsid w:val="00C75448"/>
    <w:rsid w:val="00C75E81"/>
    <w:rsid w:val="00C76075"/>
    <w:rsid w:val="00C80CF7"/>
    <w:rsid w:val="00C8143F"/>
    <w:rsid w:val="00C81F65"/>
    <w:rsid w:val="00C858C3"/>
    <w:rsid w:val="00C86609"/>
    <w:rsid w:val="00C922E9"/>
    <w:rsid w:val="00C92B4C"/>
    <w:rsid w:val="00C93976"/>
    <w:rsid w:val="00C93B43"/>
    <w:rsid w:val="00C954F6"/>
    <w:rsid w:val="00C978A5"/>
    <w:rsid w:val="00CA1C84"/>
    <w:rsid w:val="00CA6BC5"/>
    <w:rsid w:val="00CB0DD3"/>
    <w:rsid w:val="00CB172C"/>
    <w:rsid w:val="00CB561F"/>
    <w:rsid w:val="00CB6A36"/>
    <w:rsid w:val="00CB78BF"/>
    <w:rsid w:val="00CC27F0"/>
    <w:rsid w:val="00CC4156"/>
    <w:rsid w:val="00CC50AD"/>
    <w:rsid w:val="00CC61CD"/>
    <w:rsid w:val="00CC737B"/>
    <w:rsid w:val="00CD3D87"/>
    <w:rsid w:val="00CD4C40"/>
    <w:rsid w:val="00CD5011"/>
    <w:rsid w:val="00CD56C8"/>
    <w:rsid w:val="00CE51C6"/>
    <w:rsid w:val="00CE640F"/>
    <w:rsid w:val="00CE66F1"/>
    <w:rsid w:val="00CE6895"/>
    <w:rsid w:val="00CE76BC"/>
    <w:rsid w:val="00CF49A9"/>
    <w:rsid w:val="00CF540E"/>
    <w:rsid w:val="00CF5838"/>
    <w:rsid w:val="00CF6BD4"/>
    <w:rsid w:val="00D0124C"/>
    <w:rsid w:val="00D02F07"/>
    <w:rsid w:val="00D05ADC"/>
    <w:rsid w:val="00D116B6"/>
    <w:rsid w:val="00D13937"/>
    <w:rsid w:val="00D156DD"/>
    <w:rsid w:val="00D158C5"/>
    <w:rsid w:val="00D17910"/>
    <w:rsid w:val="00D22A0D"/>
    <w:rsid w:val="00D22F3D"/>
    <w:rsid w:val="00D23796"/>
    <w:rsid w:val="00D25DD2"/>
    <w:rsid w:val="00D27A6C"/>
    <w:rsid w:val="00D27EBE"/>
    <w:rsid w:val="00D33AEE"/>
    <w:rsid w:val="00D368A6"/>
    <w:rsid w:val="00D36A49"/>
    <w:rsid w:val="00D42B7C"/>
    <w:rsid w:val="00D42FB2"/>
    <w:rsid w:val="00D47536"/>
    <w:rsid w:val="00D50E34"/>
    <w:rsid w:val="00D517C6"/>
    <w:rsid w:val="00D57347"/>
    <w:rsid w:val="00D60298"/>
    <w:rsid w:val="00D60589"/>
    <w:rsid w:val="00D61320"/>
    <w:rsid w:val="00D614ED"/>
    <w:rsid w:val="00D64068"/>
    <w:rsid w:val="00D70A9E"/>
    <w:rsid w:val="00D71D84"/>
    <w:rsid w:val="00D72464"/>
    <w:rsid w:val="00D72E4F"/>
    <w:rsid w:val="00D75611"/>
    <w:rsid w:val="00D768EB"/>
    <w:rsid w:val="00D80136"/>
    <w:rsid w:val="00D80C30"/>
    <w:rsid w:val="00D81B14"/>
    <w:rsid w:val="00D81E17"/>
    <w:rsid w:val="00D82AB5"/>
    <w:rsid w:val="00D82D1E"/>
    <w:rsid w:val="00D832D9"/>
    <w:rsid w:val="00D83C45"/>
    <w:rsid w:val="00D90F00"/>
    <w:rsid w:val="00D95935"/>
    <w:rsid w:val="00D975C0"/>
    <w:rsid w:val="00DA04FA"/>
    <w:rsid w:val="00DA5285"/>
    <w:rsid w:val="00DA7C24"/>
    <w:rsid w:val="00DB0E2E"/>
    <w:rsid w:val="00DB191D"/>
    <w:rsid w:val="00DB2AE8"/>
    <w:rsid w:val="00DB4F91"/>
    <w:rsid w:val="00DB6D0A"/>
    <w:rsid w:val="00DB6F97"/>
    <w:rsid w:val="00DC06BE"/>
    <w:rsid w:val="00DC1F0F"/>
    <w:rsid w:val="00DC3117"/>
    <w:rsid w:val="00DC59C9"/>
    <w:rsid w:val="00DC5DD9"/>
    <w:rsid w:val="00DC6D2D"/>
    <w:rsid w:val="00DC7539"/>
    <w:rsid w:val="00DD2472"/>
    <w:rsid w:val="00DD2BB4"/>
    <w:rsid w:val="00DD38FC"/>
    <w:rsid w:val="00DD4E59"/>
    <w:rsid w:val="00DD6E49"/>
    <w:rsid w:val="00DD7FD1"/>
    <w:rsid w:val="00DE1DAF"/>
    <w:rsid w:val="00DE3135"/>
    <w:rsid w:val="00DE33B5"/>
    <w:rsid w:val="00DE38F0"/>
    <w:rsid w:val="00DE5E18"/>
    <w:rsid w:val="00DE7504"/>
    <w:rsid w:val="00DE76CB"/>
    <w:rsid w:val="00DF0487"/>
    <w:rsid w:val="00DF16BD"/>
    <w:rsid w:val="00DF2242"/>
    <w:rsid w:val="00DF225F"/>
    <w:rsid w:val="00DF2F0E"/>
    <w:rsid w:val="00DF5349"/>
    <w:rsid w:val="00DF5EA4"/>
    <w:rsid w:val="00DF6DB3"/>
    <w:rsid w:val="00E02681"/>
    <w:rsid w:val="00E02792"/>
    <w:rsid w:val="00E034D8"/>
    <w:rsid w:val="00E04B31"/>
    <w:rsid w:val="00E04CC0"/>
    <w:rsid w:val="00E052C0"/>
    <w:rsid w:val="00E10A91"/>
    <w:rsid w:val="00E119E4"/>
    <w:rsid w:val="00E15816"/>
    <w:rsid w:val="00E1592D"/>
    <w:rsid w:val="00E160D5"/>
    <w:rsid w:val="00E20AC4"/>
    <w:rsid w:val="00E239FF"/>
    <w:rsid w:val="00E25466"/>
    <w:rsid w:val="00E27D7B"/>
    <w:rsid w:val="00E30556"/>
    <w:rsid w:val="00E30981"/>
    <w:rsid w:val="00E30CB5"/>
    <w:rsid w:val="00E32876"/>
    <w:rsid w:val="00E32CBC"/>
    <w:rsid w:val="00E33136"/>
    <w:rsid w:val="00E34D7C"/>
    <w:rsid w:val="00E35602"/>
    <w:rsid w:val="00E3723D"/>
    <w:rsid w:val="00E374CA"/>
    <w:rsid w:val="00E37F03"/>
    <w:rsid w:val="00E44C89"/>
    <w:rsid w:val="00E52DDC"/>
    <w:rsid w:val="00E53617"/>
    <w:rsid w:val="00E54F84"/>
    <w:rsid w:val="00E56F0E"/>
    <w:rsid w:val="00E57FA6"/>
    <w:rsid w:val="00E602A2"/>
    <w:rsid w:val="00E609E6"/>
    <w:rsid w:val="00E61BA2"/>
    <w:rsid w:val="00E63864"/>
    <w:rsid w:val="00E6403F"/>
    <w:rsid w:val="00E70F28"/>
    <w:rsid w:val="00E7159D"/>
    <w:rsid w:val="00E71AA1"/>
    <w:rsid w:val="00E751E9"/>
    <w:rsid w:val="00E76EBD"/>
    <w:rsid w:val="00E770C4"/>
    <w:rsid w:val="00E77413"/>
    <w:rsid w:val="00E800D0"/>
    <w:rsid w:val="00E83F99"/>
    <w:rsid w:val="00E84C5A"/>
    <w:rsid w:val="00E861DB"/>
    <w:rsid w:val="00E86CB1"/>
    <w:rsid w:val="00E90FD8"/>
    <w:rsid w:val="00E93406"/>
    <w:rsid w:val="00E93AAD"/>
    <w:rsid w:val="00E955CC"/>
    <w:rsid w:val="00E956C5"/>
    <w:rsid w:val="00E95C39"/>
    <w:rsid w:val="00E96852"/>
    <w:rsid w:val="00E96A26"/>
    <w:rsid w:val="00E9754D"/>
    <w:rsid w:val="00EA0AFB"/>
    <w:rsid w:val="00EA0CB7"/>
    <w:rsid w:val="00EA28E4"/>
    <w:rsid w:val="00EA2C39"/>
    <w:rsid w:val="00EA2F7D"/>
    <w:rsid w:val="00EA38D1"/>
    <w:rsid w:val="00EA49C5"/>
    <w:rsid w:val="00EA727C"/>
    <w:rsid w:val="00EA7B97"/>
    <w:rsid w:val="00EA7C41"/>
    <w:rsid w:val="00EB0A3C"/>
    <w:rsid w:val="00EB0A96"/>
    <w:rsid w:val="00EB151C"/>
    <w:rsid w:val="00EB4391"/>
    <w:rsid w:val="00EB559B"/>
    <w:rsid w:val="00EB6091"/>
    <w:rsid w:val="00EB77F9"/>
    <w:rsid w:val="00EC4746"/>
    <w:rsid w:val="00EC52B4"/>
    <w:rsid w:val="00EC5769"/>
    <w:rsid w:val="00EC6553"/>
    <w:rsid w:val="00EC7D00"/>
    <w:rsid w:val="00ED0304"/>
    <w:rsid w:val="00ED6C0C"/>
    <w:rsid w:val="00ED7398"/>
    <w:rsid w:val="00EE193A"/>
    <w:rsid w:val="00EE38FA"/>
    <w:rsid w:val="00EE3E2C"/>
    <w:rsid w:val="00EE5D23"/>
    <w:rsid w:val="00EE69B2"/>
    <w:rsid w:val="00EE750D"/>
    <w:rsid w:val="00EF26C9"/>
    <w:rsid w:val="00EF3CA4"/>
    <w:rsid w:val="00EF6A58"/>
    <w:rsid w:val="00EF7859"/>
    <w:rsid w:val="00F00357"/>
    <w:rsid w:val="00F014DA"/>
    <w:rsid w:val="00F02591"/>
    <w:rsid w:val="00F11FAB"/>
    <w:rsid w:val="00F136B1"/>
    <w:rsid w:val="00F15E85"/>
    <w:rsid w:val="00F17D87"/>
    <w:rsid w:val="00F21129"/>
    <w:rsid w:val="00F22F28"/>
    <w:rsid w:val="00F2717F"/>
    <w:rsid w:val="00F3053C"/>
    <w:rsid w:val="00F33055"/>
    <w:rsid w:val="00F350E4"/>
    <w:rsid w:val="00F37CD2"/>
    <w:rsid w:val="00F40C89"/>
    <w:rsid w:val="00F43E2E"/>
    <w:rsid w:val="00F44504"/>
    <w:rsid w:val="00F4557C"/>
    <w:rsid w:val="00F50560"/>
    <w:rsid w:val="00F512AA"/>
    <w:rsid w:val="00F51513"/>
    <w:rsid w:val="00F52F9F"/>
    <w:rsid w:val="00F5508B"/>
    <w:rsid w:val="00F550A2"/>
    <w:rsid w:val="00F5696E"/>
    <w:rsid w:val="00F60EFF"/>
    <w:rsid w:val="00F64DF5"/>
    <w:rsid w:val="00F67AE7"/>
    <w:rsid w:val="00F67D2D"/>
    <w:rsid w:val="00F7306E"/>
    <w:rsid w:val="00F837F1"/>
    <w:rsid w:val="00F85623"/>
    <w:rsid w:val="00F858F2"/>
    <w:rsid w:val="00F860CC"/>
    <w:rsid w:val="00F87963"/>
    <w:rsid w:val="00F90E0F"/>
    <w:rsid w:val="00F94398"/>
    <w:rsid w:val="00F95D70"/>
    <w:rsid w:val="00FA36A5"/>
    <w:rsid w:val="00FA6C13"/>
    <w:rsid w:val="00FB1FC3"/>
    <w:rsid w:val="00FB2B56"/>
    <w:rsid w:val="00FB2CDF"/>
    <w:rsid w:val="00FB37E4"/>
    <w:rsid w:val="00FB49B8"/>
    <w:rsid w:val="00FB55D5"/>
    <w:rsid w:val="00FB5A9C"/>
    <w:rsid w:val="00FB6796"/>
    <w:rsid w:val="00FC0312"/>
    <w:rsid w:val="00FC0AD7"/>
    <w:rsid w:val="00FC12BF"/>
    <w:rsid w:val="00FC2C60"/>
    <w:rsid w:val="00FD3E6F"/>
    <w:rsid w:val="00FD4D76"/>
    <w:rsid w:val="00FD51B9"/>
    <w:rsid w:val="00FD55DC"/>
    <w:rsid w:val="00FD55EC"/>
    <w:rsid w:val="00FD5849"/>
    <w:rsid w:val="00FD64D4"/>
    <w:rsid w:val="00FE15B5"/>
    <w:rsid w:val="00FE2A39"/>
    <w:rsid w:val="00FF39CF"/>
    <w:rsid w:val="00FF55AA"/>
    <w:rsid w:val="00FF6F8B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8"/>
    <o:shapelayout v:ext="edit">
      <o:idmap v:ext="edit" data="1"/>
    </o:shapelayout>
  </w:shapeDefaults>
  <w:decimalSymbol w:val="."/>
  <w:listSeparator w:val=","/>
  <w14:docId w14:val="68DF1680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  <w:ind w:left="1008" w:hanging="1008"/>
    </w:pPr>
  </w:style>
  <w:style w:type="character" w:styleId="Hyperlink">
    <w:name w:val="Hyperlink"/>
    <w:basedOn w:val="DefaultParagraphFont"/>
    <w:uiPriority w:val="99"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numbering" w:customStyle="1" w:styleId="NTGStandardNumList">
    <w:name w:val="NTG Standard Num List"/>
    <w:uiPriority w:val="99"/>
    <w:rsid w:val="004179BF"/>
    <w:pPr>
      <w:numPr>
        <w:numId w:val="1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E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E04"/>
    <w:rPr>
      <w:rFonts w:ascii="Segoe UI" w:hAnsi="Segoe UI" w:cs="Segoe UI"/>
      <w:sz w:val="18"/>
      <w:szCs w:val="18"/>
    </w:rPr>
  </w:style>
  <w:style w:type="numbering" w:customStyle="1" w:styleId="NTGTableList">
    <w:name w:val="NTG Table List"/>
    <w:uiPriority w:val="99"/>
    <w:rsid w:val="00BE19E3"/>
    <w:pPr>
      <w:numPr>
        <w:numId w:val="21"/>
      </w:numPr>
    </w:pPr>
  </w:style>
  <w:style w:type="paragraph" w:customStyle="1" w:styleId="NTGTableBulletList1">
    <w:name w:val="NTG Table Bullet List 1"/>
    <w:semiHidden/>
    <w:qFormat/>
    <w:rsid w:val="00BE19E3"/>
    <w:pPr>
      <w:numPr>
        <w:numId w:val="22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BE19E3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BE19E3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BE19E3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BE19E3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BE19E3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BE19E3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BE19E3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BE19E3"/>
    <w:pPr>
      <w:numPr>
        <w:ilvl w:val="8"/>
      </w:numPr>
    </w:pPr>
  </w:style>
  <w:style w:type="character" w:styleId="CommentReference">
    <w:name w:val="annotation reference"/>
    <w:basedOn w:val="DefaultParagraphFont"/>
    <w:unhideWhenUsed/>
    <w:rsid w:val="00A222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D5ED7-6F93-4521-ADB6-3039E7404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888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B.1 – Recovery of money</vt:lpstr>
    </vt:vector>
  </TitlesOfParts>
  <Company>Northern Territory Government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B.1 – Recovery of money</dc:title>
  <dc:creator>nlu</dc:creator>
  <cp:lastModifiedBy>Diana Gaerth</cp:lastModifiedBy>
  <cp:revision>82</cp:revision>
  <cp:lastPrinted>2024-02-06T03:02:00Z</cp:lastPrinted>
  <dcterms:created xsi:type="dcterms:W3CDTF">2023-03-09T03:27:00Z</dcterms:created>
  <dcterms:modified xsi:type="dcterms:W3CDTF">2024-05-28T03:35:00Z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