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55E80" w14:textId="77777777" w:rsidR="00914C7E" w:rsidRDefault="00914C7E" w:rsidP="00914C7E">
      <w:pPr>
        <w:tabs>
          <w:tab w:val="left" w:pos="7655"/>
          <w:tab w:val="left" w:pos="9214"/>
        </w:tabs>
        <w:spacing w:after="0"/>
        <w:rPr>
          <w:rFonts w:ascii="Lato" w:hAnsi="Lato"/>
        </w:rPr>
      </w:pPr>
    </w:p>
    <w:p w14:paraId="1E872ED0" w14:textId="064CB2AE" w:rsidR="00EE58F2" w:rsidRDefault="004527CB" w:rsidP="00EE58F2">
      <w:pPr>
        <w:tabs>
          <w:tab w:val="left" w:pos="7655"/>
          <w:tab w:val="left" w:pos="9214"/>
        </w:tabs>
        <w:rPr>
          <w:rFonts w:ascii="Lato" w:hAnsi="Lato"/>
          <w:i/>
          <w:iCs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289472" behindDoc="0" locked="0" layoutInCell="1" allowOverlap="1" wp14:anchorId="5A5174EB" wp14:editId="70BB2FE1">
                <wp:simplePos x="0" y="0"/>
                <wp:positionH relativeFrom="margin">
                  <wp:posOffset>6722110</wp:posOffset>
                </wp:positionH>
                <wp:positionV relativeFrom="paragraph">
                  <wp:posOffset>406400</wp:posOffset>
                </wp:positionV>
                <wp:extent cx="3068320" cy="590550"/>
                <wp:effectExtent l="0" t="0" r="17780" b="19050"/>
                <wp:wrapNone/>
                <wp:docPr id="42314434" name="Text Box 42314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8320" cy="5905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43866" w14:textId="46499F5E" w:rsidR="004527CB" w:rsidRPr="0032367E" w:rsidRDefault="004527CB" w:rsidP="004527C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(A2) 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 xml:space="preserve">Create a record in the Register of </w:t>
                            </w:r>
                            <w:r w:rsidR="005D2CFB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>Overpayments to Employees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 xml:space="preserve"> setting out the matters in paragraph </w:t>
                            </w:r>
                            <w:r w:rsidR="005D2CFB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>61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 xml:space="preserve"> of the TD.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5174EB" id="Text Box 42314434" o:spid="_x0000_s1026" style="position:absolute;margin-left:529.3pt;margin-top:32pt;width:241.6pt;height:46.5pt;z-index:2532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" fillcolor="#002060" strokecolor="black [1600]">
                <v:stroke joinstyle="miter"/>
                <v:textbox>
                  <w:txbxContent>
                    <w:p w14:paraId="59F43866" w14:textId="46499F5E" w:rsidR="004527CB" w:rsidRPr="0032367E" w:rsidRDefault="004527CB" w:rsidP="004527CB">
                      <w:pPr>
                        <w:spacing w:after="0"/>
                        <w:jc w:val="center"/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(A2) </w:t>
                      </w:r>
                      <w:r w:rsidRPr="0032367E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 xml:space="preserve">Create a record in the Register of </w:t>
                      </w:r>
                      <w:r w:rsidR="005D2CFB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>Overpayments to Employees</w:t>
                      </w:r>
                      <w:r w:rsidRPr="0032367E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 xml:space="preserve"> setting out the matters in paragraph </w:t>
                      </w:r>
                      <w:r w:rsidR="005D2CFB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>61</w:t>
                      </w:r>
                      <w:r w:rsidRPr="0032367E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 xml:space="preserve"> of the TD.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287424" behindDoc="0" locked="0" layoutInCell="1" allowOverlap="1" wp14:anchorId="13B74EF0" wp14:editId="5FEA3E23">
                <wp:simplePos x="0" y="0"/>
                <wp:positionH relativeFrom="margin">
                  <wp:posOffset>2844800</wp:posOffset>
                </wp:positionH>
                <wp:positionV relativeFrom="paragraph">
                  <wp:posOffset>411022</wp:posOffset>
                </wp:positionV>
                <wp:extent cx="3667125" cy="5905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125" cy="5905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349BC8" w14:textId="1173C546" w:rsidR="004527CB" w:rsidRPr="0032367E" w:rsidRDefault="004527CB" w:rsidP="004527C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(A1)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Consider whether there is a reasonable suspicion that the overpayment relates to suspected criminal conduct, and if so follow paragraphs 1</w:t>
                            </w:r>
                            <w:r w:rsidR="00D7786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to 1</w:t>
                            </w:r>
                            <w:r w:rsidR="00CE0E88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3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of the TD before continuing.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B74EF0" id="Text Box 4" o:spid="_x0000_s1027" style="position:absolute;margin-left:224pt;margin-top:32.35pt;width:288.75pt;height:46.5pt;z-index:25328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" fillcolor="#002060" strokecolor="black [1600]">
                <v:stroke joinstyle="miter"/>
                <v:textbox>
                  <w:txbxContent>
                    <w:p w14:paraId="27349BC8" w14:textId="1173C546" w:rsidR="004527CB" w:rsidRPr="0032367E" w:rsidRDefault="004527CB" w:rsidP="004527CB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(A1)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Consider whether there is a reasonable suspicion that the overpayment relates to suspected criminal conduct, and if so follow paragraphs 1</w:t>
                      </w:r>
                      <w:r w:rsidR="00D7786B">
                        <w:rPr>
                          <w:rFonts w:ascii="Lato" w:hAnsi="Lato"/>
                          <w:sz w:val="18"/>
                          <w:szCs w:val="18"/>
                        </w:rPr>
                        <w:t>1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to 1</w:t>
                      </w:r>
                      <w:r w:rsidR="00CE0E88">
                        <w:rPr>
                          <w:rFonts w:ascii="Lato" w:hAnsi="Lato"/>
                          <w:sz w:val="18"/>
                          <w:szCs w:val="18"/>
                        </w:rPr>
                        <w:t>3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of the TD before continuing.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E58F2" w:rsidRPr="00E70B6D">
        <w:rPr>
          <w:rFonts w:ascii="Lato" w:hAnsi="Lato"/>
        </w:rPr>
        <w:t>This process applies when an overpayment has been made to</w:t>
      </w:r>
      <w:r w:rsidR="00EE58F2">
        <w:rPr>
          <w:rFonts w:ascii="Lato" w:hAnsi="Lato"/>
        </w:rPr>
        <w:t>, or for a benefit of</w:t>
      </w:r>
      <w:r w:rsidR="00EE58F2" w:rsidRPr="00E70B6D">
        <w:rPr>
          <w:rFonts w:ascii="Lato" w:hAnsi="Lato"/>
        </w:rPr>
        <w:t xml:space="preserve"> a </w:t>
      </w:r>
      <w:r w:rsidR="00EE58F2">
        <w:rPr>
          <w:rFonts w:ascii="Lato" w:hAnsi="Lato"/>
        </w:rPr>
        <w:t>former</w:t>
      </w:r>
      <w:r w:rsidR="00EE58F2" w:rsidRPr="00E70B6D">
        <w:rPr>
          <w:rFonts w:ascii="Lato" w:hAnsi="Lato"/>
        </w:rPr>
        <w:t xml:space="preserve"> employee </w:t>
      </w:r>
      <w:r w:rsidR="00914C7E">
        <w:rPr>
          <w:rFonts w:ascii="Lato" w:hAnsi="Lato"/>
        </w:rPr>
        <w:t>or current employee</w:t>
      </w:r>
      <w:r w:rsidR="00EE58F2" w:rsidRPr="00E70B6D">
        <w:rPr>
          <w:rFonts w:ascii="Lato" w:hAnsi="Lato"/>
        </w:rPr>
        <w:t xml:space="preserve"> on leave without pay for </w:t>
      </w:r>
      <w:r w:rsidR="003B0F8C">
        <w:rPr>
          <w:rFonts w:ascii="Lato" w:hAnsi="Lato"/>
        </w:rPr>
        <w:t>more than</w:t>
      </w:r>
      <w:r w:rsidR="00EE58F2" w:rsidRPr="00E70B6D">
        <w:rPr>
          <w:rFonts w:ascii="Lato" w:hAnsi="Lato"/>
        </w:rPr>
        <w:t xml:space="preserve"> </w:t>
      </w:r>
      <w:r w:rsidR="00EE58F2">
        <w:rPr>
          <w:rFonts w:ascii="Lato" w:hAnsi="Lato"/>
        </w:rPr>
        <w:t>3</w:t>
      </w:r>
      <w:r w:rsidR="00EE58F2" w:rsidRPr="00E70B6D">
        <w:rPr>
          <w:rFonts w:ascii="Lato" w:hAnsi="Lato"/>
        </w:rPr>
        <w:t xml:space="preserve"> months</w:t>
      </w:r>
      <w:r w:rsidR="00EE58F2">
        <w:rPr>
          <w:rFonts w:ascii="Lato" w:hAnsi="Lato"/>
        </w:rPr>
        <w:t xml:space="preserve"> from start date</w:t>
      </w:r>
      <w:r w:rsidR="00EE58F2" w:rsidRPr="00E70B6D">
        <w:rPr>
          <w:rFonts w:ascii="Lato" w:hAnsi="Lato"/>
        </w:rPr>
        <w:t xml:space="preserve">. In this Appendix, TD means the </w:t>
      </w:r>
      <w:r w:rsidR="00EE58F2" w:rsidRPr="00E70B6D">
        <w:rPr>
          <w:rFonts w:ascii="Lato" w:hAnsi="Lato"/>
          <w:i/>
          <w:iCs/>
        </w:rPr>
        <w:t>T</w:t>
      </w:r>
      <w:bookmarkStart w:id="0" w:name="_GoBack"/>
      <w:bookmarkEnd w:id="0"/>
      <w:r w:rsidR="00EE58F2" w:rsidRPr="00E70B6D">
        <w:rPr>
          <w:rFonts w:ascii="Lato" w:hAnsi="Lato"/>
          <w:i/>
          <w:iCs/>
        </w:rPr>
        <w:t>reasurer’s Direction on Losses, Write offs, Waivers and Postponements.</w:t>
      </w:r>
    </w:p>
    <w:p w14:paraId="6D98E16E" w14:textId="18B1A546" w:rsidR="007E4D4E" w:rsidRDefault="004527CB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03808" behindDoc="0" locked="0" layoutInCell="1" allowOverlap="1" wp14:anchorId="0C9D91EE" wp14:editId="383E4D98">
                <wp:simplePos x="0" y="0"/>
                <wp:positionH relativeFrom="margin">
                  <wp:posOffset>2647950</wp:posOffset>
                </wp:positionH>
                <wp:positionV relativeFrom="paragraph">
                  <wp:posOffset>243840</wp:posOffset>
                </wp:positionV>
                <wp:extent cx="215900" cy="0"/>
                <wp:effectExtent l="0" t="76200" r="12700" b="952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16DB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208.5pt;margin-top:19.2pt;width:17pt;height:0;z-index:253303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" strokecolor="windowTex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285376" behindDoc="0" locked="0" layoutInCell="1" allowOverlap="1" wp14:anchorId="6DD1DD8D" wp14:editId="4BFD201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2647950" cy="4572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457200"/>
                        </a:xfrm>
                        <a:prstGeom prst="roundRect">
                          <a:avLst>
                            <a:gd name="adj" fmla="val 18277"/>
                          </a:avLst>
                        </a:prstGeom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732D31" w14:textId="5A7D48A4" w:rsidR="004527CB" w:rsidRPr="0032367E" w:rsidRDefault="004527CB" w:rsidP="004527C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An agency has confirmed an overpayment in accordance w</w:t>
                            </w:r>
                            <w:r w:rsidR="00D7786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ith paragraph </w:t>
                            </w:r>
                            <w:r w:rsidR="00B07D8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9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of the TD.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D1DD8D" id="Text Box 1" o:spid="_x0000_s1028" style="position:absolute;margin-left:0;margin-top:0;width:208.5pt;height:36pt;z-index:2532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9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" fillcolor="black [3200]" strokecolor="black [1600]">
                <v:stroke joinstyle="miter"/>
                <v:textbox>
                  <w:txbxContent>
                    <w:p w14:paraId="79732D31" w14:textId="5A7D48A4" w:rsidR="004527CB" w:rsidRPr="0032367E" w:rsidRDefault="004527CB" w:rsidP="004527CB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>An agency has confirmed an overpayment in accordance w</w:t>
                      </w:r>
                      <w:r w:rsidR="00D7786B">
                        <w:rPr>
                          <w:rFonts w:ascii="Lato" w:hAnsi="Lato"/>
                          <w:sz w:val="18"/>
                          <w:szCs w:val="18"/>
                        </w:rPr>
                        <w:t xml:space="preserve">ith paragraph </w:t>
                      </w:r>
                      <w:r w:rsidR="00B07D81">
                        <w:rPr>
                          <w:rFonts w:ascii="Lato" w:hAnsi="Lato"/>
                          <w:sz w:val="18"/>
                          <w:szCs w:val="18"/>
                        </w:rPr>
                        <w:t>9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of the TD.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209012D" w14:textId="241BE690" w:rsidR="007E4D4E" w:rsidRDefault="004527CB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05856" behindDoc="0" locked="0" layoutInCell="1" allowOverlap="1" wp14:anchorId="2BBAA234" wp14:editId="41B7B484">
                <wp:simplePos x="0" y="0"/>
                <wp:positionH relativeFrom="margin">
                  <wp:posOffset>6512206</wp:posOffset>
                </wp:positionH>
                <wp:positionV relativeFrom="paragraph">
                  <wp:posOffset>50948</wp:posOffset>
                </wp:positionV>
                <wp:extent cx="215900" cy="0"/>
                <wp:effectExtent l="0" t="76200" r="12700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17D7E" id="Straight Arrow Connector 41" o:spid="_x0000_s1026" type="#_x0000_t32" style="position:absolute;margin-left:512.75pt;margin-top:4pt;width:17pt;height:0;z-index:253305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" strokecolor="black [3200]">
                <v:stroke endarrow="block" joinstyle="miter"/>
                <w10:wrap anchorx="margin"/>
              </v:shape>
            </w:pict>
          </mc:Fallback>
        </mc:AlternateContent>
      </w:r>
    </w:p>
    <w:p w14:paraId="71014455" w14:textId="6DD60E5E" w:rsidR="00F2717F" w:rsidRPr="00D75611" w:rsidRDefault="004527CB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91520" behindDoc="0" locked="0" layoutInCell="1" allowOverlap="1" wp14:anchorId="69911C52" wp14:editId="2CC536AC">
                <wp:simplePos x="0" y="0"/>
                <wp:positionH relativeFrom="margin">
                  <wp:posOffset>0</wp:posOffset>
                </wp:positionH>
                <wp:positionV relativeFrom="paragraph">
                  <wp:posOffset>165292</wp:posOffset>
                </wp:positionV>
                <wp:extent cx="9777095" cy="435935"/>
                <wp:effectExtent l="0" t="0" r="14605" b="21590"/>
                <wp:wrapNone/>
                <wp:docPr id="386304472" name="Text Box 386304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7095" cy="43593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83235" w14:textId="2BC95AD2" w:rsidR="004527CB" w:rsidRPr="0032367E" w:rsidRDefault="004527CB" w:rsidP="004527CB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Wi</w:t>
                            </w:r>
                            <w:r w:rsidR="006C32C0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thin 10 business days from the start d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ate</w:t>
                            </w:r>
                          </w:p>
                          <w:p w14:paraId="351AE908" w14:textId="77777777" w:rsidR="004527CB" w:rsidRDefault="004527CB" w:rsidP="004527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911C52" id="Text Box 386304472" o:spid="_x0000_s1029" style="position:absolute;margin-left:0;margin-top:13pt;width:769.85pt;height:34.35pt;z-index:25329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" filled="f" strokecolor="#527aa1 [3204]" strokeweight="1pt">
                <v:stroke joinstyle="miter"/>
                <v:textbox>
                  <w:txbxContent>
                    <w:p w14:paraId="24283235" w14:textId="2BC95AD2" w:rsidR="004527CB" w:rsidRPr="0032367E" w:rsidRDefault="004527CB" w:rsidP="004527CB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Wi</w:t>
                      </w:r>
                      <w:r w:rsidR="006C32C0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thin 10 business days from the start d</w:t>
                      </w:r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ate</w:t>
                      </w:r>
                    </w:p>
                    <w:p w14:paraId="351AE908" w14:textId="77777777" w:rsidR="004527CB" w:rsidRDefault="004527CB" w:rsidP="004527CB"/>
                  </w:txbxContent>
                </v:textbox>
                <w10:wrap anchorx="margin"/>
              </v:roundrect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93568" behindDoc="0" locked="0" layoutInCell="1" allowOverlap="1" wp14:anchorId="0341FD00" wp14:editId="2F84D6B4">
                <wp:simplePos x="0" y="0"/>
                <wp:positionH relativeFrom="margin">
                  <wp:posOffset>2844165</wp:posOffset>
                </wp:positionH>
                <wp:positionV relativeFrom="paragraph">
                  <wp:posOffset>241935</wp:posOffset>
                </wp:positionV>
                <wp:extent cx="6457950" cy="285750"/>
                <wp:effectExtent l="0" t="0" r="1905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2857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E336DC" w14:textId="77777777" w:rsidR="004527CB" w:rsidRPr="0032367E" w:rsidRDefault="004527CB" w:rsidP="00060FD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(A3) 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Inform debtor in writing and seek recovery of the overpayment and issue invoice to debtor.</w:t>
                            </w:r>
                          </w:p>
                          <w:p w14:paraId="21BC7070" w14:textId="77777777" w:rsidR="004527CB" w:rsidRPr="00E616E1" w:rsidRDefault="004527CB" w:rsidP="004527CB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41FD00" id="Text Box 19" o:spid="_x0000_s1030" style="position:absolute;margin-left:223.95pt;margin-top:19.05pt;width:508.5pt;height:22.5pt;z-index:2532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" fillcolor="#002060" strokecolor="black [1600]">
                <v:stroke joinstyle="miter"/>
                <v:textbox>
                  <w:txbxContent>
                    <w:p w14:paraId="42E336DC" w14:textId="77777777" w:rsidR="004527CB" w:rsidRPr="0032367E" w:rsidRDefault="004527CB" w:rsidP="00060FDE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(A3) 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Inform debtor in writing and seek recovery of the overpayment and issue invoice to debtor.</w:t>
                      </w:r>
                    </w:p>
                    <w:p w14:paraId="21BC7070" w14:textId="77777777" w:rsidR="004527CB" w:rsidRPr="00E616E1" w:rsidRDefault="004527CB" w:rsidP="004527CB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07904" behindDoc="1" locked="0" layoutInCell="1" allowOverlap="1" wp14:anchorId="499DF3C8" wp14:editId="11557B8F">
                <wp:simplePos x="0" y="0"/>
                <wp:positionH relativeFrom="column">
                  <wp:posOffset>8154035</wp:posOffset>
                </wp:positionH>
                <wp:positionV relativeFrom="paragraph">
                  <wp:posOffset>29845</wp:posOffset>
                </wp:positionV>
                <wp:extent cx="0" cy="215900"/>
                <wp:effectExtent l="76200" t="0" r="57150" b="50800"/>
                <wp:wrapNone/>
                <wp:docPr id="284598360" name="Straight Arrow Connector 284598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EE4D4" id="Straight Arrow Connector 284598360" o:spid="_x0000_s1026" type="#_x0000_t32" style="position:absolute;margin-left:642.05pt;margin-top:2.35pt;width:0;height:17pt;z-index:-2500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" strokecolor="windowText">
                <v:stroke endarrow="block" joinstyle="miter"/>
              </v:shape>
            </w:pict>
          </mc:Fallback>
        </mc:AlternateContent>
      </w:r>
    </w:p>
    <w:p w14:paraId="58A76265" w14:textId="0CD0EF79" w:rsidR="00EA0AFB" w:rsidRPr="00D75611" w:rsidRDefault="00EA0AFB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1F40BF78" w14:textId="7C810F06" w:rsidR="004527CB" w:rsidRDefault="00586051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295616" behindDoc="0" locked="0" layoutInCell="1" allowOverlap="1" wp14:anchorId="5D853B8B" wp14:editId="05194438">
                <wp:simplePos x="0" y="0"/>
                <wp:positionH relativeFrom="margin">
                  <wp:posOffset>10973</wp:posOffset>
                </wp:positionH>
                <wp:positionV relativeFrom="paragraph">
                  <wp:posOffset>226847</wp:posOffset>
                </wp:positionV>
                <wp:extent cx="9777095" cy="248717"/>
                <wp:effectExtent l="0" t="0" r="14605" b="184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7095" cy="24871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2CA2AA" w14:textId="6207B01F" w:rsidR="004527CB" w:rsidRPr="0032367E" w:rsidRDefault="004527CB" w:rsidP="004527C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(D1)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Has the </w:t>
                            </w:r>
                            <w:r w:rsidR="0032367E"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debtor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responded?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853B8B" id="Text Box 21" o:spid="_x0000_s1031" style="position:absolute;margin-left:.85pt;margin-top:17.85pt;width:769.85pt;height:19.6pt;z-index:25329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" fillcolor="#e35205" strokecolor="black [1600]">
                <v:stroke joinstyle="miter"/>
                <v:textbox>
                  <w:txbxContent>
                    <w:p w14:paraId="4E2CA2AA" w14:textId="6207B01F" w:rsidR="004527CB" w:rsidRPr="0032367E" w:rsidRDefault="004527CB" w:rsidP="004527CB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(D1)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Has the </w:t>
                      </w:r>
                      <w:r w:rsidR="0032367E" w:rsidRPr="0032367E">
                        <w:rPr>
                          <w:rFonts w:ascii="Lato" w:hAnsi="Lato"/>
                          <w:sz w:val="18"/>
                          <w:szCs w:val="18"/>
                        </w:rPr>
                        <w:t>debtor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responded?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08928" behindDoc="0" locked="0" layoutInCell="1" allowOverlap="1" wp14:anchorId="75D92623" wp14:editId="22BE911E">
                <wp:simplePos x="0" y="0"/>
                <wp:positionH relativeFrom="column">
                  <wp:posOffset>4848890</wp:posOffset>
                </wp:positionH>
                <wp:positionV relativeFrom="paragraph">
                  <wp:posOffset>37790</wp:posOffset>
                </wp:positionV>
                <wp:extent cx="0" cy="192715"/>
                <wp:effectExtent l="76200" t="0" r="57150" b="55245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2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85081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1" o:spid="_x0000_s1026" type="#_x0000_t32" style="position:absolute;margin-left:381.8pt;margin-top:3pt;width:0;height:15.15pt;z-index:2533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" strokecolor="black [3213]" strokeweight=".5pt">
                <v:stroke endarrow="block" joinstyle="miter"/>
              </v:shape>
            </w:pict>
          </mc:Fallback>
        </mc:AlternateContent>
      </w:r>
    </w:p>
    <w:p w14:paraId="0179330B" w14:textId="41DFFF31" w:rsidR="004527CB" w:rsidRDefault="00586051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09952" behindDoc="0" locked="0" layoutInCell="1" allowOverlap="1" wp14:anchorId="713B7409" wp14:editId="2A9122EF">
                <wp:simplePos x="0" y="0"/>
                <wp:positionH relativeFrom="column">
                  <wp:posOffset>1790065</wp:posOffset>
                </wp:positionH>
                <wp:positionV relativeFrom="paragraph">
                  <wp:posOffset>233680</wp:posOffset>
                </wp:positionV>
                <wp:extent cx="0" cy="396000"/>
                <wp:effectExtent l="76200" t="0" r="57150" b="6159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88829" id="Straight Arrow Connector 90" o:spid="_x0000_s1026" type="#_x0000_t32" style="position:absolute;margin-left:140.95pt;margin-top:18.4pt;width:0;height:31.2pt;z-index:253309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 wp14:anchorId="06E04BD0" wp14:editId="499D190E">
                <wp:simplePos x="0" y="0"/>
                <wp:positionH relativeFrom="column">
                  <wp:posOffset>6156960</wp:posOffset>
                </wp:positionH>
                <wp:positionV relativeFrom="paragraph">
                  <wp:posOffset>232994</wp:posOffset>
                </wp:positionV>
                <wp:extent cx="0" cy="360000"/>
                <wp:effectExtent l="76200" t="0" r="76200" b="59690"/>
                <wp:wrapNone/>
                <wp:docPr id="113" name="Straight Arr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40583" id="Straight Arrow Connector 113" o:spid="_x0000_s1026" type="#_x0000_t32" style="position:absolute;margin-left:484.8pt;margin-top:18.35pt;width:0;height:28.35pt;z-index:253316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" strokecolor="black [3213]" strokeweight=".5pt">
                <v:stroke endarrow="block" joinstyle="miter"/>
              </v:shape>
            </w:pict>
          </mc:Fallback>
        </mc:AlternateContent>
      </w:r>
      <w:r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18144" behindDoc="1" locked="0" layoutInCell="1" allowOverlap="1" wp14:anchorId="2E870984" wp14:editId="7BFC33CE">
                <wp:simplePos x="0" y="0"/>
                <wp:positionH relativeFrom="margin">
                  <wp:posOffset>6155309</wp:posOffset>
                </wp:positionH>
                <wp:positionV relativeFrom="paragraph">
                  <wp:posOffset>157226</wp:posOffset>
                </wp:positionV>
                <wp:extent cx="1799539" cy="455930"/>
                <wp:effectExtent l="0" t="0" r="0" b="127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39" cy="455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17A861C" w14:textId="77777777" w:rsidR="00FC4AFE" w:rsidRPr="00E01955" w:rsidRDefault="00FC4AFE" w:rsidP="00FC4AFE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Yes, and employee disputes overpayment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70984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32" type="#_x0000_t202" style="position:absolute;margin-left:484.65pt;margin-top:12.4pt;width:141.7pt;height:35.9pt;z-index:-24999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" filled="f" stroked="f" strokeweight=".5pt">
                <v:textbox>
                  <w:txbxContent>
                    <w:p w14:paraId="217A861C" w14:textId="77777777" w:rsidR="00FC4AFE" w:rsidRPr="00E01955" w:rsidRDefault="00FC4AFE" w:rsidP="00FC4AFE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Yes, and employee disputes overpayment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14048" behindDoc="0" locked="0" layoutInCell="1" allowOverlap="1" wp14:anchorId="19384AEF" wp14:editId="2C93CCD8">
                <wp:simplePos x="0" y="0"/>
                <wp:positionH relativeFrom="rightMargin">
                  <wp:posOffset>-5512943</wp:posOffset>
                </wp:positionH>
                <wp:positionV relativeFrom="paragraph">
                  <wp:posOffset>208178</wp:posOffset>
                </wp:positionV>
                <wp:extent cx="1718945" cy="396621"/>
                <wp:effectExtent l="0" t="0" r="0" b="3810"/>
                <wp:wrapNone/>
                <wp:docPr id="487977561" name="Text Box 487977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966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F5392A8" w14:textId="77777777" w:rsidR="00FC4AFE" w:rsidRPr="00E01955" w:rsidRDefault="00FC4AFE" w:rsidP="00FC4AFE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Yes, and employee does not dispute overpayment.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84AEF" id="Text Box 487977561" o:spid="_x0000_s1033" type="#_x0000_t202" style="position:absolute;margin-left:-434.1pt;margin-top:16.4pt;width:135.35pt;height:31.25pt;z-index:2533140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" filled="f" stroked="f" strokeweight=".5pt">
                <v:textbox>
                  <w:txbxContent>
                    <w:p w14:paraId="5F5392A8" w14:textId="77777777" w:rsidR="00FC4AFE" w:rsidRPr="00E01955" w:rsidRDefault="00FC4AFE" w:rsidP="00FC4AFE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Yes, and employee does not dispute overpayment.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15072" behindDoc="0" locked="0" layoutInCell="1" allowOverlap="1" wp14:anchorId="2ADFD490" wp14:editId="29FD07AF">
                <wp:simplePos x="0" y="0"/>
                <wp:positionH relativeFrom="column">
                  <wp:posOffset>4308703</wp:posOffset>
                </wp:positionH>
                <wp:positionV relativeFrom="paragraph">
                  <wp:posOffset>235229</wp:posOffset>
                </wp:positionV>
                <wp:extent cx="0" cy="1080000"/>
                <wp:effectExtent l="76200" t="0" r="57150" b="6350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0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EA00" id="Straight Arrow Connector 95" o:spid="_x0000_s1026" type="#_x0000_t32" style="position:absolute;margin-left:339.25pt;margin-top:18.5pt;width:0;height:85.05pt;z-index:253315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FC4AFE"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12000" behindDoc="0" locked="0" layoutInCell="1" allowOverlap="1" wp14:anchorId="63B2029E" wp14:editId="78797A72">
                <wp:simplePos x="0" y="0"/>
                <wp:positionH relativeFrom="rightMargin">
                  <wp:posOffset>-7981950</wp:posOffset>
                </wp:positionH>
                <wp:positionV relativeFrom="paragraph">
                  <wp:posOffset>191770</wp:posOffset>
                </wp:positionV>
                <wp:extent cx="421005" cy="295275"/>
                <wp:effectExtent l="0" t="0" r="0" b="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906337" w14:textId="77777777" w:rsidR="00FC4AFE" w:rsidRPr="00E01955" w:rsidRDefault="00FC4AFE" w:rsidP="00FC4AFE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2029E" id="Text Box 172" o:spid="_x0000_s1034" type="#_x0000_t202" style="position:absolute;margin-left:-628.5pt;margin-top:15.1pt;width:33.15pt;height:23.25pt;z-index:2533120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" filled="f" stroked="f" strokeweight=".5pt">
                <v:textbox>
                  <w:txbxContent>
                    <w:p w14:paraId="0C906337" w14:textId="77777777" w:rsidR="00FC4AFE" w:rsidRPr="00E01955" w:rsidRDefault="00FC4AFE" w:rsidP="00FC4AFE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A367D9" w14:textId="23C46EEB" w:rsidR="004954EA" w:rsidRDefault="004954EA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259A48A7" w14:textId="39029443" w:rsidR="004527CB" w:rsidRDefault="00B07D81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99712" behindDoc="0" locked="0" layoutInCell="1" allowOverlap="1" wp14:anchorId="6BCA7A0A" wp14:editId="2ADFA8B7">
                <wp:simplePos x="0" y="0"/>
                <wp:positionH relativeFrom="margin">
                  <wp:posOffset>1238250</wp:posOffset>
                </wp:positionH>
                <wp:positionV relativeFrom="paragraph">
                  <wp:posOffset>121920</wp:posOffset>
                </wp:positionV>
                <wp:extent cx="3000375" cy="485775"/>
                <wp:effectExtent l="0" t="0" r="28575" b="28575"/>
                <wp:wrapNone/>
                <wp:docPr id="1218737493" name="Text Box 1218737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4857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94CDB5" w14:textId="1888D405" w:rsidR="004527CB" w:rsidRPr="0032367E" w:rsidRDefault="004527CB" w:rsidP="004527CB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4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590E29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F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ollow up </w:t>
                            </w:r>
                            <w:r w:rsidR="00B07D81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and 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with debtor, seeking recovery of overpayment.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CA7A0A" id="Text Box 1218737493" o:spid="_x0000_s1035" style="position:absolute;margin-left:97.5pt;margin-top:9.6pt;width:236.25pt;height:38.25pt;z-index:2532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" fillcolor="#002060" strokecolor="black [1600]">
                <v:stroke joinstyle="miter"/>
                <v:textbox>
                  <w:txbxContent>
                    <w:p w14:paraId="2B94CDB5" w14:textId="1888D405" w:rsidR="004527CB" w:rsidRPr="0032367E" w:rsidRDefault="004527CB" w:rsidP="004527CB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(A</w:t>
                      </w:r>
                      <w:r w:rsidR="00E803D3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4</w:t>
                      </w: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) </w:t>
                      </w:r>
                      <w:r w:rsidR="00590E29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F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ollow up </w:t>
                      </w:r>
                      <w:r w:rsidR="00B07D81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and 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with debtor, seeking recovery of overpayment.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0613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254207" behindDoc="0" locked="0" layoutInCell="1" allowOverlap="1" wp14:anchorId="50F40C77" wp14:editId="6423F65D">
                <wp:simplePos x="0" y="0"/>
                <wp:positionH relativeFrom="margin">
                  <wp:posOffset>62865</wp:posOffset>
                </wp:positionH>
                <wp:positionV relativeFrom="paragraph">
                  <wp:posOffset>83185</wp:posOffset>
                </wp:positionV>
                <wp:extent cx="7871460" cy="1040765"/>
                <wp:effectExtent l="0" t="0" r="15240" b="260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1460" cy="104076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27A0FA" w14:textId="013644A8" w:rsidR="00C3082F" w:rsidRDefault="00C3082F" w:rsidP="00763D16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Between 10 and</w:t>
                            </w:r>
                            <w:r w:rsidR="00763D16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C4869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60</w:t>
                            </w:r>
                            <w:r w:rsidR="00763D16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8200C7C" w14:textId="77777777" w:rsidR="00C3082F" w:rsidRDefault="00763D16" w:rsidP="00763D16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business days from </w:t>
                            </w:r>
                          </w:p>
                          <w:p w14:paraId="73B1CE35" w14:textId="4C22E9DE" w:rsidR="00763D16" w:rsidRPr="0032367E" w:rsidRDefault="00763D16" w:rsidP="00763D16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start d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ate</w:t>
                            </w:r>
                          </w:p>
                          <w:p w14:paraId="0740C763" w14:textId="77777777" w:rsidR="00763D16" w:rsidRPr="0032367E" w:rsidRDefault="00763D16" w:rsidP="00763D1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F40C77" id="Text Box 5" o:spid="_x0000_s1035" style="position:absolute;margin-left:4.95pt;margin-top:6.55pt;width:619.8pt;height:81.95pt;z-index:25225420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" filled="f" strokecolor="#527aa1 [3204]" strokeweight="1pt">
                <v:stroke joinstyle="miter"/>
                <v:textbox>
                  <w:txbxContent>
                    <w:p w14:paraId="1B27A0FA" w14:textId="013644A8" w:rsidR="00C3082F" w:rsidRDefault="00C3082F" w:rsidP="00763D16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Between 10 and</w:t>
                      </w:r>
                      <w:r w:rsidR="00763D16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</w:t>
                      </w:r>
                      <w:r w:rsidR="000C4869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60</w:t>
                      </w:r>
                      <w:r w:rsidR="00763D16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8200C7C" w14:textId="77777777" w:rsidR="00C3082F" w:rsidRDefault="00763D16" w:rsidP="00763D16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proofErr w:type="gramStart"/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business</w:t>
                      </w:r>
                      <w:proofErr w:type="gramEnd"/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days from </w:t>
                      </w:r>
                    </w:p>
                    <w:p w14:paraId="73B1CE35" w14:textId="4C22E9DE" w:rsidR="00763D16" w:rsidRPr="0032367E" w:rsidRDefault="00763D16" w:rsidP="00763D16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proofErr w:type="gramStart"/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the</w:t>
                      </w:r>
                      <w:proofErr w:type="gramEnd"/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start d</w:t>
                      </w:r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ate</w:t>
                      </w:r>
                    </w:p>
                    <w:p w14:paraId="0740C763" w14:textId="77777777" w:rsidR="00763D16" w:rsidRPr="0032367E" w:rsidRDefault="00763D16" w:rsidP="00763D16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06133" w:rsidRPr="00FC4AFE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20192" behindDoc="0" locked="0" layoutInCell="1" allowOverlap="1" wp14:anchorId="6FC3F620" wp14:editId="67FE6C99">
                <wp:simplePos x="0" y="0"/>
                <wp:positionH relativeFrom="margin">
                  <wp:posOffset>8155940</wp:posOffset>
                </wp:positionH>
                <wp:positionV relativeFrom="paragraph">
                  <wp:posOffset>81915</wp:posOffset>
                </wp:positionV>
                <wp:extent cx="1531620" cy="1031240"/>
                <wp:effectExtent l="0" t="0" r="11430" b="16510"/>
                <wp:wrapNone/>
                <wp:docPr id="561758315" name="Text Box 56175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03124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ysClr val="windowText" lastClr="0000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4B647E" w14:textId="543A8048" w:rsidR="00FC4AFE" w:rsidRPr="0032367E" w:rsidRDefault="00FC4AFE" w:rsidP="00FC4AFE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5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Cease recovery of overpayment, </w:t>
                            </w:r>
                            <w:proofErr w:type="gramStart"/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advise</w:t>
                            </w:r>
                            <w:proofErr w:type="gramEnd"/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payroll, and update </w:t>
                            </w:r>
                            <w:r w:rsidR="00175DCD" w:rsidRPr="0032367E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 xml:space="preserve">Register of </w:t>
                            </w:r>
                            <w:r w:rsidR="00175DCD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>Overpayments to Employees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.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C3F620" id="Text Box 561758315" o:spid="_x0000_s1037" style="position:absolute;margin-left:642.2pt;margin-top:6.45pt;width:120.6pt;height:81.2pt;z-index:25332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" fillcolor="windowText" strokecolor="windowText">
                <v:stroke joinstyle="miter"/>
                <v:textbox>
                  <w:txbxContent>
                    <w:p w14:paraId="084B647E" w14:textId="543A8048" w:rsidR="00FC4AFE" w:rsidRPr="0032367E" w:rsidRDefault="00FC4AFE" w:rsidP="00FC4AFE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(A</w:t>
                      </w:r>
                      <w:r w:rsidR="00E803D3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5</w:t>
                      </w: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) 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Cease recovery of overpayment, </w:t>
                      </w:r>
                      <w:proofErr w:type="gramStart"/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advise</w:t>
                      </w:r>
                      <w:proofErr w:type="gramEnd"/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 payroll, and update </w:t>
                      </w:r>
                      <w:r w:rsidR="00175DCD" w:rsidRPr="0032367E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 xml:space="preserve">Register of </w:t>
                      </w:r>
                      <w:r w:rsidR="00175DCD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>Overpayments to Employees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.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954E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01760" behindDoc="0" locked="0" layoutInCell="1" allowOverlap="1" wp14:anchorId="33D02B80" wp14:editId="07C9D9E6">
                <wp:simplePos x="0" y="0"/>
                <wp:positionH relativeFrom="margin">
                  <wp:posOffset>5434330</wp:posOffset>
                </wp:positionH>
                <wp:positionV relativeFrom="paragraph">
                  <wp:posOffset>106045</wp:posOffset>
                </wp:positionV>
                <wp:extent cx="1453515" cy="466725"/>
                <wp:effectExtent l="0" t="0" r="13335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515" cy="4667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306B7D" w14:textId="69EC793C" w:rsidR="004527CB" w:rsidRPr="0032367E" w:rsidRDefault="004527CB" w:rsidP="004527C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(D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2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Are the grounds for dispute valid?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D02B80" id="Text Box 29" o:spid="_x0000_s1038" style="position:absolute;margin-left:427.9pt;margin-top:8.35pt;width:114.45pt;height:36.75pt;z-index:2533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" fillcolor="#e35205">
                <v:stroke joinstyle="miter"/>
                <v:textbox>
                  <w:txbxContent>
                    <w:p w14:paraId="34306B7D" w14:textId="69EC793C" w:rsidR="004527CB" w:rsidRPr="0032367E" w:rsidRDefault="004527CB" w:rsidP="004527CB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(D</w:t>
                      </w:r>
                      <w:r w:rsidR="00E803D3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2</w:t>
                      </w: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Are the grounds for dispute valid?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8769DBA" w14:textId="39F62F51" w:rsidR="00B07B14" w:rsidRPr="00D75611" w:rsidRDefault="005D2CFB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2656" behindDoc="0" locked="0" layoutInCell="1" allowOverlap="1" wp14:anchorId="1028B9A1" wp14:editId="044F2756">
                <wp:simplePos x="0" y="0"/>
                <wp:positionH relativeFrom="margin">
                  <wp:posOffset>8090452</wp:posOffset>
                </wp:positionH>
                <wp:positionV relativeFrom="paragraph">
                  <wp:posOffset>8776831</wp:posOffset>
                </wp:positionV>
                <wp:extent cx="1653540" cy="1653871"/>
                <wp:effectExtent l="0" t="0" r="22860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3540" cy="1653871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AA45EB" w14:textId="63583A66" w:rsidR="00261164" w:rsidRDefault="000C344D" w:rsidP="00261164">
                            <w:pPr>
                              <w:pStyle w:val="ListParagraph"/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D25DD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A06135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4500D7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7724AEB" w14:textId="3C037E91" w:rsidR="00D47536" w:rsidRDefault="00084495" w:rsidP="00261164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/>
                              <w:ind w:left="0" w:hanging="142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</w:t>
                            </w:r>
                            <w:r w:rsidR="00D47536" w:rsidRPr="00D4753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eek approval to write off public money</w:t>
                            </w:r>
                            <w:r w:rsidR="001D50E2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in accordance </w:t>
                            </w:r>
                            <w:r w:rsidR="001A594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TD</w:t>
                            </w:r>
                            <w:r w:rsidR="00D47536" w:rsidRPr="00D4753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44E5898" w14:textId="5700D636" w:rsidR="00261164" w:rsidRDefault="00E800D0" w:rsidP="00261164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/>
                              <w:ind w:left="0" w:hanging="142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Write off public money from agency’s accounting records and </w:t>
                            </w:r>
                            <w:r w:rsidR="00175DC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update</w:t>
                            </w:r>
                            <w:r w:rsidR="00261164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75DCD" w:rsidRPr="0032367E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 xml:space="preserve">Register of </w:t>
                            </w:r>
                            <w:r w:rsidR="00175DCD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 xml:space="preserve">Overpayments to Employees, </w:t>
                            </w:r>
                            <w:r w:rsidR="00DE38F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if approved.</w:t>
                            </w:r>
                          </w:p>
                          <w:p w14:paraId="6034DE09" w14:textId="77777777" w:rsidR="00261164" w:rsidRPr="00D47536" w:rsidRDefault="00261164" w:rsidP="00084495">
                            <w:pPr>
                              <w:pStyle w:val="ListParagraph"/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7668972D" w14:textId="02E57E67" w:rsidR="00D116B6" w:rsidRPr="003965DE" w:rsidRDefault="00D116B6" w:rsidP="0008449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28B9A1" id="Text Box 20" o:spid="_x0000_s1039" style="position:absolute;margin-left:637.05pt;margin-top:691.1pt;width:130.2pt;height:130.25pt;z-index:252742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" fillcolor="#002060" strokecolor="black [1600]">
                <v:stroke joinstyle="miter"/>
                <v:textbox>
                  <w:txbxContent>
                    <w:p w14:paraId="7DAA45EB" w14:textId="63583A66" w:rsidR="00261164" w:rsidRDefault="000C344D" w:rsidP="00261164">
                      <w:pPr>
                        <w:pStyle w:val="ListParagraph"/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D25DD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A06135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4500D7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7</w:t>
                      </w: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7724AEB" w14:textId="3C037E91" w:rsidR="00D47536" w:rsidRDefault="00084495" w:rsidP="00261164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/>
                        <w:ind w:left="0" w:hanging="142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S</w:t>
                      </w:r>
                      <w:r w:rsidR="00D47536" w:rsidRPr="00D47536">
                        <w:rPr>
                          <w:rFonts w:ascii="Lato" w:hAnsi="Lato"/>
                          <w:sz w:val="18"/>
                          <w:szCs w:val="18"/>
                        </w:rPr>
                        <w:t>eek approval to write off public money</w:t>
                      </w:r>
                      <w:r w:rsidR="001D50E2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in accordance </w:t>
                      </w:r>
                      <w:r w:rsidR="001A5941">
                        <w:rPr>
                          <w:rFonts w:ascii="Lato" w:hAnsi="Lato"/>
                          <w:sz w:val="18"/>
                          <w:szCs w:val="18"/>
                        </w:rPr>
                        <w:t>the TD</w:t>
                      </w:r>
                      <w:r w:rsidR="00D47536" w:rsidRPr="00D47536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444E5898" w14:textId="5700D636" w:rsidR="00261164" w:rsidRDefault="00E800D0" w:rsidP="00261164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/>
                        <w:ind w:left="0" w:hanging="142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Write off public money from agency’s accounting records and </w:t>
                      </w:r>
                      <w:r w:rsidR="00175DCD">
                        <w:rPr>
                          <w:rFonts w:ascii="Lato" w:hAnsi="Lato"/>
                          <w:sz w:val="18"/>
                          <w:szCs w:val="18"/>
                        </w:rPr>
                        <w:t>update</w:t>
                      </w:r>
                      <w:r w:rsidR="00261164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175DCD" w:rsidRPr="0032367E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 xml:space="preserve">Register of </w:t>
                      </w:r>
                      <w:r w:rsidR="00175DCD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 xml:space="preserve">Overpayments to Employees, </w:t>
                      </w:r>
                      <w:r w:rsidR="00DE38F0">
                        <w:rPr>
                          <w:rFonts w:ascii="Lato" w:hAnsi="Lato"/>
                          <w:sz w:val="18"/>
                          <w:szCs w:val="18"/>
                        </w:rPr>
                        <w:t>if approved.</w:t>
                      </w:r>
                    </w:p>
                    <w:p w14:paraId="6034DE09" w14:textId="77777777" w:rsidR="00261164" w:rsidRPr="00D47536" w:rsidRDefault="00261164" w:rsidP="00084495">
                      <w:pPr>
                        <w:pStyle w:val="ListParagraph"/>
                        <w:spacing w:after="0"/>
                        <w:jc w:val="center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</w:p>
                    <w:p w14:paraId="7668972D" w14:textId="02E57E67" w:rsidR="00D116B6" w:rsidRPr="003965DE" w:rsidRDefault="00D116B6" w:rsidP="00084495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8605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43392" behindDoc="1" locked="0" layoutInCell="1" allowOverlap="1" wp14:anchorId="793528D0" wp14:editId="06B35E30">
                <wp:simplePos x="0" y="0"/>
                <wp:positionH relativeFrom="margin">
                  <wp:posOffset>6458585</wp:posOffset>
                </wp:positionH>
                <wp:positionV relativeFrom="paragraph">
                  <wp:posOffset>6990461</wp:posOffset>
                </wp:positionV>
                <wp:extent cx="436880" cy="252730"/>
                <wp:effectExtent l="0" t="0" r="0" b="0"/>
                <wp:wrapNone/>
                <wp:docPr id="140" name="Text 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A9FF1A" w14:textId="77777777" w:rsidR="003D7283" w:rsidRPr="007635AF" w:rsidRDefault="003D7283" w:rsidP="003D7283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528D0" id="Text Box 140" o:spid="_x0000_s1039" type="#_x0000_t202" style="position:absolute;margin-left:508.55pt;margin-top:550.45pt;width:34.4pt;height:19.9pt;z-index:-25007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" filled="f" stroked="f" strokeweight=".5pt">
                <v:textbox>
                  <w:txbxContent>
                    <w:p w14:paraId="3BA9FF1A" w14:textId="77777777" w:rsidR="003D7283" w:rsidRPr="007635AF" w:rsidRDefault="003D7283" w:rsidP="003D7283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605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84000" behindDoc="0" locked="0" layoutInCell="1" allowOverlap="1" wp14:anchorId="4D913EA6" wp14:editId="5201A11B">
                <wp:simplePos x="0" y="0"/>
                <wp:positionH relativeFrom="margin">
                  <wp:posOffset>6016752</wp:posOffset>
                </wp:positionH>
                <wp:positionV relativeFrom="paragraph">
                  <wp:posOffset>6303340</wp:posOffset>
                </wp:positionV>
                <wp:extent cx="1362075" cy="724205"/>
                <wp:effectExtent l="0" t="0" r="28575" b="1905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72420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63ED41" w14:textId="5FE002F1" w:rsidR="00A1428D" w:rsidRPr="003965DE" w:rsidRDefault="00A1428D" w:rsidP="00A1428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public money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fully recovered </w:t>
                            </w:r>
                            <w:r w:rsidR="003B0F8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through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legal action?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913EA6" id="Text Box 76" o:spid="_x0000_s1041" style="position:absolute;margin-left:473.75pt;margin-top:496.35pt;width:107.25pt;height:57pt;z-index:25318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" fillcolor="#e35205" strokecolor="black [1600]">
                <v:stroke joinstyle="miter"/>
                <v:textbox>
                  <w:txbxContent>
                    <w:p w14:paraId="7A63ED41" w14:textId="5FE002F1" w:rsidR="00A1428D" w:rsidRPr="003965DE" w:rsidRDefault="00A1428D" w:rsidP="00A1428D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6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public money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fully recovered </w:t>
                      </w:r>
                      <w:r w:rsidR="003B0F8C">
                        <w:rPr>
                          <w:rFonts w:ascii="Lato" w:hAnsi="Lato"/>
                          <w:sz w:val="18"/>
                          <w:szCs w:val="18"/>
                        </w:rPr>
                        <w:t xml:space="preserve">through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legal action?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8605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45440" behindDoc="0" locked="0" layoutInCell="1" allowOverlap="1" wp14:anchorId="597A7F9E" wp14:editId="54427A4C">
                <wp:simplePos x="0" y="0"/>
                <wp:positionH relativeFrom="margin">
                  <wp:posOffset>8149590</wp:posOffset>
                </wp:positionH>
                <wp:positionV relativeFrom="paragraph">
                  <wp:posOffset>4170045</wp:posOffset>
                </wp:positionV>
                <wp:extent cx="342900" cy="342900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3606E" w14:textId="77777777" w:rsidR="003D7283" w:rsidRPr="0096263D" w:rsidRDefault="003D7283" w:rsidP="003D7283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A7F9E" id="Text Box 143" o:spid="_x0000_s1041" type="#_x0000_t202" style="position:absolute;margin-left:641.7pt;margin-top:328.35pt;width:27pt;height:27pt;z-index:2532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" filled="f" stroked="f" strokeweight=".5pt">
                <v:textbox>
                  <w:txbxContent>
                    <w:p w14:paraId="6FC3606E" w14:textId="77777777" w:rsidR="003D7283" w:rsidRPr="0096263D" w:rsidRDefault="003D7283" w:rsidP="003D7283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605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51584" behindDoc="1" locked="0" layoutInCell="1" allowOverlap="1" wp14:anchorId="504FD01E" wp14:editId="0BF337A1">
                <wp:simplePos x="0" y="0"/>
                <wp:positionH relativeFrom="margin">
                  <wp:posOffset>6620510</wp:posOffset>
                </wp:positionH>
                <wp:positionV relativeFrom="paragraph">
                  <wp:posOffset>4221886</wp:posOffset>
                </wp:positionV>
                <wp:extent cx="436880" cy="252730"/>
                <wp:effectExtent l="0" t="0" r="0" b="0"/>
                <wp:wrapNone/>
                <wp:docPr id="149" name="Text Box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526DB" w14:textId="77777777" w:rsidR="003D7283" w:rsidRPr="007635AF" w:rsidRDefault="003D7283" w:rsidP="003D7283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FD01E" id="Text Box 149" o:spid="_x0000_s1042" type="#_x0000_t202" style="position:absolute;margin-left:521.3pt;margin-top:332.45pt;width:34.4pt;height:19.9pt;z-index:-2500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" filled="f" stroked="f" strokeweight=".5pt">
                <v:textbox>
                  <w:txbxContent>
                    <w:p w14:paraId="357526DB" w14:textId="77777777" w:rsidR="003D7283" w:rsidRPr="007635AF" w:rsidRDefault="003D7283" w:rsidP="003D7283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605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73440" behindDoc="0" locked="0" layoutInCell="1" allowOverlap="1" wp14:anchorId="388EBE9D" wp14:editId="3D490496">
                <wp:simplePos x="0" y="0"/>
                <wp:positionH relativeFrom="margin">
                  <wp:posOffset>5921654</wp:posOffset>
                </wp:positionH>
                <wp:positionV relativeFrom="paragraph">
                  <wp:posOffset>3830803</wp:posOffset>
                </wp:positionV>
                <wp:extent cx="3181350" cy="434417"/>
                <wp:effectExtent l="0" t="0" r="19050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43441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811790" w14:textId="77777777" w:rsidR="001C52CC" w:rsidRPr="003965DE" w:rsidRDefault="001C52CC" w:rsidP="001C52C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Is the total amount owing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from the debtor equal to or less than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$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25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,000?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8EBE9D" id="Text Box 12" o:spid="_x0000_s1043" style="position:absolute;margin-left:466.25pt;margin-top:301.65pt;width:250.5pt;height:34.2pt;z-index:253373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" fillcolor="#e35205" strokecolor="black [1600]">
                <v:stroke joinstyle="miter"/>
                <v:textbox>
                  <w:txbxContent>
                    <w:p w14:paraId="75811790" w14:textId="77777777" w:rsidR="001C52CC" w:rsidRPr="003965DE" w:rsidRDefault="001C52CC" w:rsidP="001C52CC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8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Is the total amount owing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from the debtor equal to or less than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$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25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,000?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8605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71712" behindDoc="0" locked="0" layoutInCell="1" allowOverlap="1" wp14:anchorId="5B9EA8CB" wp14:editId="4F41F8FD">
                <wp:simplePos x="0" y="0"/>
                <wp:positionH relativeFrom="margin">
                  <wp:posOffset>5931866</wp:posOffset>
                </wp:positionH>
                <wp:positionV relativeFrom="paragraph">
                  <wp:posOffset>3209011</wp:posOffset>
                </wp:positionV>
                <wp:extent cx="3181350" cy="400050"/>
                <wp:effectExtent l="0" t="0" r="19050" b="1905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4000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D5C3FC" w14:textId="776BCEF4" w:rsidR="00473746" w:rsidRPr="003965DE" w:rsidRDefault="00473746" w:rsidP="0047374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59766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A6426B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Was the debt fully recovered following letter of demand sent to the debtor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9EA8CB" id="Text Box 68" o:spid="_x0000_s1044" style="position:absolute;margin-left:467.1pt;margin-top:252.7pt;width:250.5pt;height:31.5pt;z-index:25317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" fillcolor="#e35205" strokecolor="black [1600]">
                <v:stroke joinstyle="miter"/>
                <v:textbox>
                  <w:txbxContent>
                    <w:p w14:paraId="10D5C3FC" w14:textId="776BCEF4" w:rsidR="00473746" w:rsidRPr="003965DE" w:rsidRDefault="00473746" w:rsidP="0047374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59766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A6426B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4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Was the debt fully recovered following letter of demand sent to the debtor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87776" behindDoc="0" locked="0" layoutInCell="1" allowOverlap="1" wp14:anchorId="106C3817" wp14:editId="1E301EC4">
                <wp:simplePos x="0" y="0"/>
                <wp:positionH relativeFrom="margin">
                  <wp:posOffset>8215579</wp:posOffset>
                </wp:positionH>
                <wp:positionV relativeFrom="paragraph">
                  <wp:posOffset>5995721</wp:posOffset>
                </wp:positionV>
                <wp:extent cx="482803" cy="342900"/>
                <wp:effectExtent l="0" t="0" r="0" b="0"/>
                <wp:wrapNone/>
                <wp:docPr id="561758309" name="Text Box 561758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803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1E2F2" w14:textId="5626B11B" w:rsidR="004500D7" w:rsidRPr="0096263D" w:rsidRDefault="00590E29" w:rsidP="004500D7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6C3817" id="_x0000_t202" coordsize="21600,21600" o:spt="202" path="m,l,21600r21600,l21600,xe">
                <v:stroke joinstyle="miter"/>
                <v:path gradientshapeok="t" o:connecttype="rect"/>
              </v:shapetype>
              <v:shape id="Text Box 561758309" o:spid="_x0000_s1046" type="#_x0000_t202" style="position:absolute;margin-left:646.9pt;margin-top:472.1pt;width:38pt;height:27pt;z-index:253387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" filled="f" stroked="f" strokeweight=".5pt">
                <v:textbox>
                  <w:txbxContent>
                    <w:p w14:paraId="26C1E2F2" w14:textId="5626B11B" w:rsidR="004500D7" w:rsidRPr="0096263D" w:rsidRDefault="00590E29" w:rsidP="004500D7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79904" behindDoc="0" locked="0" layoutInCell="1" allowOverlap="1" wp14:anchorId="2554E18A" wp14:editId="2D40B696">
                <wp:simplePos x="0" y="0"/>
                <wp:positionH relativeFrom="margin">
                  <wp:posOffset>7523683</wp:posOffset>
                </wp:positionH>
                <wp:positionV relativeFrom="paragraph">
                  <wp:posOffset>4434408</wp:posOffset>
                </wp:positionV>
                <wp:extent cx="1580515" cy="1040587"/>
                <wp:effectExtent l="0" t="0" r="19685" b="2667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104058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C22F22" w14:textId="25652A55" w:rsidR="00473746" w:rsidRPr="003965DE" w:rsidRDefault="00473746" w:rsidP="0047374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59766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4500D7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Take legal action to recover the debt in consultation with the Solicitor for the Northern Territory (SFNT)</w:t>
                            </w:r>
                            <w:r w:rsidR="006951A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and or </w:t>
                            </w:r>
                            <w:r w:rsidR="00E240C8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legal team within </w:t>
                            </w:r>
                            <w:r w:rsidR="006951A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agency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6996EF02" w14:textId="77777777" w:rsidR="00473746" w:rsidRPr="003C6CD8" w:rsidRDefault="00473746" w:rsidP="0047374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54E18A" id="Text Box 74" o:spid="_x0000_s1047" style="position:absolute;margin-left:592.4pt;margin-top:349.15pt;width:124.45pt;height:81.95pt;z-index:25317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" fillcolor="#002060" strokecolor="black [1600]">
                <v:stroke joinstyle="miter"/>
                <v:textbox>
                  <w:txbxContent>
                    <w:p w14:paraId="39C22F22" w14:textId="25652A55" w:rsidR="00473746" w:rsidRPr="003965DE" w:rsidRDefault="00473746" w:rsidP="0047374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59766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4500D7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4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Take legal action to recover the debt in consultation with the Solicitor for the Northern Territory (SFNT)</w:t>
                      </w:r>
                      <w:r w:rsidR="006951A3">
                        <w:rPr>
                          <w:rFonts w:ascii="Lato" w:hAnsi="Lato"/>
                          <w:sz w:val="18"/>
                          <w:szCs w:val="18"/>
                        </w:rPr>
                        <w:t xml:space="preserve"> and or </w:t>
                      </w:r>
                      <w:r w:rsidR="00E240C8">
                        <w:rPr>
                          <w:rFonts w:ascii="Lato" w:hAnsi="Lato"/>
                          <w:sz w:val="18"/>
                          <w:szCs w:val="18"/>
                        </w:rPr>
                        <w:t xml:space="preserve">legal team within </w:t>
                      </w:r>
                      <w:r w:rsidR="006951A3">
                        <w:rPr>
                          <w:rFonts w:ascii="Lato" w:hAnsi="Lato"/>
                          <w:sz w:val="18"/>
                          <w:szCs w:val="18"/>
                        </w:rPr>
                        <w:t>agency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6996EF02" w14:textId="77777777" w:rsidR="00473746" w:rsidRPr="003C6CD8" w:rsidRDefault="00473746" w:rsidP="00473746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75488" behindDoc="0" locked="0" layoutInCell="1" allowOverlap="1" wp14:anchorId="1A26B9AD" wp14:editId="35D50C72">
                <wp:simplePos x="0" y="0"/>
                <wp:positionH relativeFrom="margin">
                  <wp:posOffset>5921654</wp:posOffset>
                </wp:positionH>
                <wp:positionV relativeFrom="paragraph">
                  <wp:posOffset>4424731</wp:posOffset>
                </wp:positionV>
                <wp:extent cx="1551305" cy="1054684"/>
                <wp:effectExtent l="0" t="0" r="10795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1305" cy="1054684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AB75B5" w14:textId="3515CA55" w:rsidR="001C52CC" w:rsidRPr="003965DE" w:rsidRDefault="001C52CC" w:rsidP="001C52C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4500D7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13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Take legal action to recover the debt through Northern Territory Civil and Administrative Tribunal (NTCAT)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9CF780C" w14:textId="77777777" w:rsidR="001C52CC" w:rsidRPr="003C6CD8" w:rsidRDefault="001C52CC" w:rsidP="001C52C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26B9AD" id="Text Box 14" o:spid="_x0000_s1048" style="position:absolute;margin-left:466.25pt;margin-top:348.4pt;width:122.15pt;height:83.05pt;z-index:253375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" fillcolor="#002060" strokecolor="black [1600]">
                <v:stroke joinstyle="miter"/>
                <v:textbox>
                  <w:txbxContent>
                    <w:p w14:paraId="21AB75B5" w14:textId="3515CA55" w:rsidR="001C52CC" w:rsidRPr="003965DE" w:rsidRDefault="001C52CC" w:rsidP="001C52CC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4500D7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13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Take legal action to recover the debt through Northern Territory Civil and Administrative Tribunal (NTCAT)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49CF780C" w14:textId="77777777" w:rsidR="001C52CC" w:rsidRPr="003C6CD8" w:rsidRDefault="001C52CC" w:rsidP="001C52CC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77536" behindDoc="1" locked="0" layoutInCell="1" allowOverlap="1" wp14:anchorId="42D272C0" wp14:editId="5CE1880F">
                <wp:simplePos x="0" y="0"/>
                <wp:positionH relativeFrom="margin">
                  <wp:posOffset>8210550</wp:posOffset>
                </wp:positionH>
                <wp:positionV relativeFrom="paragraph">
                  <wp:posOffset>4221684</wp:posOffset>
                </wp:positionV>
                <wp:extent cx="0" cy="215900"/>
                <wp:effectExtent l="76200" t="0" r="57150" b="508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90C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646.5pt;margin-top:332.4pt;width:0;height:17pt;flip:x;z-index:-249938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6288" behindDoc="1" locked="0" layoutInCell="1" allowOverlap="1" wp14:anchorId="2ED6D4EB" wp14:editId="3C37C22C">
                <wp:simplePos x="0" y="0"/>
                <wp:positionH relativeFrom="margin">
                  <wp:posOffset>6713855</wp:posOffset>
                </wp:positionH>
                <wp:positionV relativeFrom="paragraph">
                  <wp:posOffset>4220109</wp:posOffset>
                </wp:positionV>
                <wp:extent cx="0" cy="215900"/>
                <wp:effectExtent l="76200" t="0" r="57150" b="5080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CF915" id="Straight Arrow Connector 85" o:spid="_x0000_s1026" type="#_x0000_t32" style="position:absolute;margin-left:528.65pt;margin-top:332.3pt;width:0;height:17pt;flip:x;z-index:-25012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08896" behindDoc="1" locked="0" layoutInCell="1" allowOverlap="1" wp14:anchorId="5057A897" wp14:editId="5A535219">
                <wp:simplePos x="0" y="0"/>
                <wp:positionH relativeFrom="margin">
                  <wp:posOffset>3663060</wp:posOffset>
                </wp:positionH>
                <wp:positionV relativeFrom="paragraph">
                  <wp:posOffset>2810510</wp:posOffset>
                </wp:positionV>
                <wp:extent cx="452755" cy="341630"/>
                <wp:effectExtent l="0" t="0" r="0" b="127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A7BAE" w14:textId="77777777" w:rsidR="00E25466" w:rsidRPr="00E10A91" w:rsidRDefault="00E25466" w:rsidP="00E25466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7A897" id="Text Box 30" o:spid="_x0000_s1045" type="#_x0000_t202" style="position:absolute;margin-left:288.45pt;margin-top:221.3pt;width:35.65pt;height:26.9pt;z-index:-250307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" filled="f" stroked="f" strokeweight=".5pt">
                <v:textbox>
                  <w:txbxContent>
                    <w:p w14:paraId="4C8A7BAE" w14:textId="77777777" w:rsidR="00E25466" w:rsidRPr="00E10A91" w:rsidRDefault="00E25466" w:rsidP="00E25466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49184" behindDoc="0" locked="0" layoutInCell="1" allowOverlap="1" wp14:anchorId="602379AD" wp14:editId="6CD3A8E5">
                <wp:simplePos x="0" y="0"/>
                <wp:positionH relativeFrom="margin">
                  <wp:posOffset>2271142</wp:posOffset>
                </wp:positionH>
                <wp:positionV relativeFrom="paragraph">
                  <wp:posOffset>2423135</wp:posOffset>
                </wp:positionV>
                <wp:extent cx="3152775" cy="485775"/>
                <wp:effectExtent l="0" t="0" r="2857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2775" cy="4857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F322B6" w14:textId="7493EBED" w:rsidR="00CA75B2" w:rsidRPr="003965DE" w:rsidRDefault="00CA75B2" w:rsidP="00CA75B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59766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cost of recovering the debt through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mercantile agent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 or equivalent lower than the value of debt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2379AD" id="Text Box 18" o:spid="_x0000_s1046" style="position:absolute;margin-left:178.85pt;margin-top:190.8pt;width:248.25pt;height:38.25pt;z-index:253149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" fillcolor="#e35205" strokecolor="black [1600]">
                <v:stroke joinstyle="miter"/>
                <v:textbox>
                  <w:txbxContent>
                    <w:p w14:paraId="50F322B6" w14:textId="7493EBED" w:rsidR="00CA75B2" w:rsidRPr="003965DE" w:rsidRDefault="00CA75B2" w:rsidP="00CA75B2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59766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8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the cost of recovering the debt through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mercantile agent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, or equivalent lower than the value of debt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51232" behindDoc="0" locked="0" layoutInCell="1" allowOverlap="1" wp14:anchorId="24B5AE58" wp14:editId="2141B4F5">
                <wp:simplePos x="0" y="0"/>
                <wp:positionH relativeFrom="margin">
                  <wp:posOffset>2534717</wp:posOffset>
                </wp:positionH>
                <wp:positionV relativeFrom="paragraph">
                  <wp:posOffset>3084652</wp:posOffset>
                </wp:positionV>
                <wp:extent cx="2867025" cy="431597"/>
                <wp:effectExtent l="0" t="0" r="28575" b="2603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43159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4BE411" w14:textId="0C0EE117" w:rsidR="00CA75B2" w:rsidRPr="003965DE" w:rsidRDefault="00CA75B2" w:rsidP="00CA75B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Refer the debt to mercantile agent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9111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or equivalent entity or agency staff,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for recovery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66794BFF" w14:textId="77777777" w:rsidR="00CA75B2" w:rsidRPr="003C6CD8" w:rsidRDefault="00CA75B2" w:rsidP="00CA75B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B5AE58" id="Text Box 25" o:spid="_x0000_s1047" style="position:absolute;margin-left:199.6pt;margin-top:242.9pt;width:225.75pt;height:34pt;z-index:25315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" fillcolor="#002060" strokecolor="black [1600]">
                <v:stroke joinstyle="miter"/>
                <v:textbox>
                  <w:txbxContent>
                    <w:p w14:paraId="5C4BE411" w14:textId="0C0EE117" w:rsidR="00CA75B2" w:rsidRPr="003965DE" w:rsidRDefault="00CA75B2" w:rsidP="00CA75B2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8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Refer the debt to mercantile agent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,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D91115">
                        <w:rPr>
                          <w:rFonts w:ascii="Lato" w:hAnsi="Lato"/>
                          <w:sz w:val="18"/>
                          <w:szCs w:val="18"/>
                        </w:rPr>
                        <w:t>or equivalent entity or agency staff,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for recovery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66794BFF" w14:textId="77777777" w:rsidR="00CA75B2" w:rsidRPr="003C6CD8" w:rsidRDefault="00CA75B2" w:rsidP="00CA75B2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68960" behindDoc="1" locked="0" layoutInCell="1" allowOverlap="1" wp14:anchorId="02739078" wp14:editId="3635E9C2">
                <wp:simplePos x="0" y="0"/>
                <wp:positionH relativeFrom="margin">
                  <wp:posOffset>3734435</wp:posOffset>
                </wp:positionH>
                <wp:positionV relativeFrom="paragraph">
                  <wp:posOffset>3516351</wp:posOffset>
                </wp:positionV>
                <wp:extent cx="0" cy="180000"/>
                <wp:effectExtent l="76200" t="0" r="57150" b="48895"/>
                <wp:wrapNone/>
                <wp:docPr id="142" name="Straight Arrow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74F22" id="Straight Arrow Connector 142" o:spid="_x0000_s1026" type="#_x0000_t32" style="position:absolute;margin-left:294.05pt;margin-top:276.9pt;width:0;height:14.15pt;flip:x;z-index:-250347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53280" behindDoc="0" locked="0" layoutInCell="1" allowOverlap="1" wp14:anchorId="4E10B9FF" wp14:editId="6782673D">
                <wp:simplePos x="0" y="0"/>
                <wp:positionH relativeFrom="margin">
                  <wp:posOffset>2541905</wp:posOffset>
                </wp:positionH>
                <wp:positionV relativeFrom="paragraph">
                  <wp:posOffset>3702685</wp:posOffset>
                </wp:positionV>
                <wp:extent cx="2813050" cy="468630"/>
                <wp:effectExtent l="0" t="0" r="25400" b="2667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3050" cy="46863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67B12" w14:textId="711BEB75" w:rsidR="00CA75B2" w:rsidRPr="003965DE" w:rsidRDefault="00CA75B2" w:rsidP="00CA75B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59766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public money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fully recovered through the mercantile agent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 or equivalent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10B9FF" id="Text Box 52" o:spid="_x0000_s1048" style="position:absolute;margin-left:200.15pt;margin-top:291.55pt;width:221.5pt;height:36.9pt;z-index:25315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" fillcolor="#e35205" strokecolor="black [1600]">
                <v:stroke joinstyle="miter"/>
                <v:textbox>
                  <w:txbxContent>
                    <w:p w14:paraId="5CA67B12" w14:textId="711BEB75" w:rsidR="00CA75B2" w:rsidRPr="003965DE" w:rsidRDefault="00CA75B2" w:rsidP="00CA75B2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59766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9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public money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fully recovered through the mercantile agent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, or equivalent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64864" behindDoc="0" locked="0" layoutInCell="1" allowOverlap="1" wp14:anchorId="37F56CD1" wp14:editId="6D01830F">
                <wp:simplePos x="0" y="0"/>
                <wp:positionH relativeFrom="margin">
                  <wp:posOffset>4298594</wp:posOffset>
                </wp:positionH>
                <wp:positionV relativeFrom="paragraph">
                  <wp:posOffset>4107968</wp:posOffset>
                </wp:positionV>
                <wp:extent cx="437322" cy="295275"/>
                <wp:effectExtent l="0" t="0" r="0" b="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22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E9AB74" w14:textId="77777777" w:rsidR="00064399" w:rsidRPr="0096263D" w:rsidRDefault="00064399" w:rsidP="00064399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56CD1" id="Text Box 139" o:spid="_x0000_s1049" type="#_x0000_t202" style="position:absolute;margin-left:338.45pt;margin-top:323.45pt;width:34.45pt;height:23.25pt;z-index:25296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" filled="f" stroked="f" strokeweight=".5pt">
                <v:textbox>
                  <w:txbxContent>
                    <w:p w14:paraId="77E9AB74" w14:textId="77777777" w:rsidR="00064399" w:rsidRPr="0096263D" w:rsidRDefault="00064399" w:rsidP="00064399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1184" behindDoc="1" locked="0" layoutInCell="1" allowOverlap="1" wp14:anchorId="26C012F2" wp14:editId="711BE756">
                <wp:simplePos x="0" y="0"/>
                <wp:positionH relativeFrom="column">
                  <wp:posOffset>4306570</wp:posOffset>
                </wp:positionH>
                <wp:positionV relativeFrom="paragraph">
                  <wp:posOffset>4185310</wp:posOffset>
                </wp:positionV>
                <wp:extent cx="0" cy="180000"/>
                <wp:effectExtent l="76200" t="0" r="57150" b="4889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FCFB5" id="Straight Arrow Connector 38" o:spid="_x0000_s1026" type="#_x0000_t32" style="position:absolute;margin-left:339.1pt;margin-top:329.55pt;width:0;height:14.15pt;flip:x;z-index:-2502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" strokecolor="black [3200]">
                <v:stroke endarrow="block" joinstyle="miter"/>
              </v:shape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96256" behindDoc="1" locked="0" layoutInCell="1" allowOverlap="1" wp14:anchorId="15765018" wp14:editId="3E24E3DF">
                <wp:simplePos x="0" y="0"/>
                <wp:positionH relativeFrom="column">
                  <wp:posOffset>2794635</wp:posOffset>
                </wp:positionH>
                <wp:positionV relativeFrom="paragraph">
                  <wp:posOffset>4133317</wp:posOffset>
                </wp:positionV>
                <wp:extent cx="429260" cy="294005"/>
                <wp:effectExtent l="0" t="0" r="0" b="0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308DC" w14:textId="77777777" w:rsidR="00907677" w:rsidRPr="0096263D" w:rsidRDefault="00907677" w:rsidP="00907677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65018" id="Text Box 144" o:spid="_x0000_s1050" type="#_x0000_t202" style="position:absolute;margin-left:220.05pt;margin-top:325.45pt;width:33.8pt;height:23.15pt;z-index:-2504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" filled="f" stroked="f" strokeweight=".5pt">
                <v:textbox>
                  <w:txbxContent>
                    <w:p w14:paraId="0A9308DC" w14:textId="77777777" w:rsidR="00907677" w:rsidRPr="0096263D" w:rsidRDefault="00907677" w:rsidP="00907677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21888" behindDoc="1" locked="0" layoutInCell="1" allowOverlap="1" wp14:anchorId="61F2FD45" wp14:editId="28D3EEBC">
                <wp:simplePos x="0" y="0"/>
                <wp:positionH relativeFrom="column">
                  <wp:posOffset>2849245</wp:posOffset>
                </wp:positionH>
                <wp:positionV relativeFrom="paragraph">
                  <wp:posOffset>4184167</wp:posOffset>
                </wp:positionV>
                <wp:extent cx="0" cy="180000"/>
                <wp:effectExtent l="76200" t="0" r="57150" b="48895"/>
                <wp:wrapNone/>
                <wp:docPr id="125" name="Straight Arr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557E2" id="Straight Arrow Connector 125" o:spid="_x0000_s1026" type="#_x0000_t32" style="position:absolute;margin-left:224.35pt;margin-top:329.45pt;width:0;height:14.15pt;flip:x;z-index:-2500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" strokecolor="black [3200]">
                <v:stroke endarrow="block" joinstyle="miter"/>
              </v:shape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19840" behindDoc="0" locked="0" layoutInCell="1" allowOverlap="1" wp14:anchorId="0FE20114" wp14:editId="1EAF6B12">
                <wp:simplePos x="0" y="0"/>
                <wp:positionH relativeFrom="margin">
                  <wp:posOffset>2571750</wp:posOffset>
                </wp:positionH>
                <wp:positionV relativeFrom="paragraph">
                  <wp:posOffset>4363085</wp:posOffset>
                </wp:positionV>
                <wp:extent cx="828675" cy="581025"/>
                <wp:effectExtent l="0" t="0" r="28575" b="28575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5810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45316C" w14:textId="77777777" w:rsidR="0053160D" w:rsidRPr="003965DE" w:rsidRDefault="0053160D" w:rsidP="0053160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E20114" id="Text Box 119" o:spid="_x0000_s1051" style="position:absolute;margin-left:202.5pt;margin-top:343.55pt;width:65.25pt;height:45.75pt;z-index:253219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" fillcolor="black [3213]" strokecolor="black [1600]">
                <v:stroke joinstyle="miter"/>
                <v:textbox>
                  <w:txbxContent>
                    <w:p w14:paraId="7E45316C" w14:textId="77777777" w:rsidR="0053160D" w:rsidRPr="003965DE" w:rsidRDefault="0053160D" w:rsidP="0053160D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69344" behindDoc="0" locked="0" layoutInCell="1" allowOverlap="1" wp14:anchorId="0ACF0A83" wp14:editId="0CCF6668">
                <wp:simplePos x="0" y="0"/>
                <wp:positionH relativeFrom="margin">
                  <wp:posOffset>3536899</wp:posOffset>
                </wp:positionH>
                <wp:positionV relativeFrom="paragraph">
                  <wp:posOffset>4366208</wp:posOffset>
                </wp:positionV>
                <wp:extent cx="1838325" cy="1187171"/>
                <wp:effectExtent l="0" t="0" r="28575" b="13335"/>
                <wp:wrapNone/>
                <wp:docPr id="561758313" name="Text Box 561758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1187171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2AB840" w14:textId="37561043" w:rsidR="00DD11E9" w:rsidRPr="003965DE" w:rsidRDefault="00DD11E9" w:rsidP="00DD11E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159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5152FE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10</w:t>
                            </w:r>
                            <w:r w:rsidRPr="000C159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Does the debtor or debt meet the conditions for write off set out in paragraph 3</w:t>
                            </w:r>
                            <w:r w:rsidR="0058605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and 3</w:t>
                            </w:r>
                            <w:r w:rsidR="0058605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2</w:t>
                            </w:r>
                            <w:r w:rsidR="00E337D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  <w:proofErr w:type="spellStart"/>
                            <w:r w:rsidR="00E337D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of the TD?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CF0A83" id="Text Box 561758313" o:spid="_x0000_s1056" style="position:absolute;margin-left:278.5pt;margin-top:343.8pt;width:144.75pt;height:93.5pt;z-index:253369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" fillcolor="#e35205" strokecolor="black [1600]">
                <v:stroke joinstyle="miter"/>
                <v:textbox>
                  <w:txbxContent>
                    <w:p w14:paraId="732AB840" w14:textId="37561043" w:rsidR="00DD11E9" w:rsidRPr="003965DE" w:rsidRDefault="00DD11E9" w:rsidP="00DD11E9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159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5152FE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10</w:t>
                      </w:r>
                      <w:r w:rsidRPr="000C159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Does the debtor or debt meet the conditions for write off set out in paragraph 3</w:t>
                      </w:r>
                      <w:r w:rsidR="00586051">
                        <w:rPr>
                          <w:rFonts w:ascii="Lato" w:hAnsi="Lato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and 3</w:t>
                      </w:r>
                      <w:r w:rsidR="00586051">
                        <w:rPr>
                          <w:rFonts w:ascii="Lato" w:hAnsi="Lato"/>
                          <w:sz w:val="18"/>
                          <w:szCs w:val="18"/>
                        </w:rPr>
                        <w:t>2</w:t>
                      </w:r>
                      <w:r w:rsidR="00E337DD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  <w:proofErr w:type="spellStart"/>
                      <w:r w:rsidR="00E337DD">
                        <w:rPr>
                          <w:rFonts w:ascii="Lato" w:hAnsi="Lato"/>
                          <w:sz w:val="18"/>
                          <w:szCs w:val="18"/>
                        </w:rPr>
                        <w:t>a</w:t>
                      </w:r>
                      <w:proofErr w:type="spellEnd"/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of the TD?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90E2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49536" behindDoc="0" locked="0" layoutInCell="1" allowOverlap="1" wp14:anchorId="120988AA" wp14:editId="75EBF269">
                <wp:simplePos x="0" y="0"/>
                <wp:positionH relativeFrom="margin">
                  <wp:posOffset>6657340</wp:posOffset>
                </wp:positionH>
                <wp:positionV relativeFrom="paragraph">
                  <wp:posOffset>5994400</wp:posOffset>
                </wp:positionV>
                <wp:extent cx="342900" cy="342900"/>
                <wp:effectExtent l="0" t="0" r="0" b="0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4073F8" w14:textId="77777777" w:rsidR="003D7283" w:rsidRPr="0096263D" w:rsidRDefault="003D7283" w:rsidP="003D7283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988AA" id="Text Box 146" o:spid="_x0000_s1053" type="#_x0000_t202" style="position:absolute;margin-left:524.2pt;margin-top:472pt;width:27pt;height:27pt;z-index:2532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" filled="f" stroked="f" strokeweight=".5pt">
                <v:textbox>
                  <w:txbxContent>
                    <w:p w14:paraId="664073F8" w14:textId="77777777" w:rsidR="003D7283" w:rsidRPr="0096263D" w:rsidRDefault="003D7283" w:rsidP="003D7283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91872" behindDoc="0" locked="0" layoutInCell="1" allowOverlap="1" wp14:anchorId="6DC6CDD5" wp14:editId="5741B870">
                <wp:simplePos x="0" y="0"/>
                <wp:positionH relativeFrom="margin">
                  <wp:posOffset>8361680</wp:posOffset>
                </wp:positionH>
                <wp:positionV relativeFrom="paragraph">
                  <wp:posOffset>8437880</wp:posOffset>
                </wp:positionV>
                <wp:extent cx="342900" cy="342900"/>
                <wp:effectExtent l="0" t="0" r="0" b="0"/>
                <wp:wrapNone/>
                <wp:docPr id="561758311" name="Text Box 561758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C715B4" w14:textId="77777777" w:rsidR="004500D7" w:rsidRPr="0096263D" w:rsidRDefault="004500D7" w:rsidP="004500D7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6CDD5" id="_x0000_t202" coordsize="21600,21600" o:spt="202" path="m,l,21600r21600,l21600,xe">
                <v:stroke joinstyle="miter"/>
                <v:path gradientshapeok="t" o:connecttype="rect"/>
              </v:shapetype>
              <v:shape id="Text Box 561758311" o:spid="_x0000_s1039" type="#_x0000_t202" style="position:absolute;margin-left:658.4pt;margin-top:664.4pt;width:27pt;height:27pt;z-index:253391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" filled="f" stroked="f" strokeweight=".5pt">
                <v:textbox>
                  <w:txbxContent>
                    <w:p w14:paraId="5AC715B4" w14:textId="77777777" w:rsidR="004500D7" w:rsidRPr="0096263D" w:rsidRDefault="004500D7" w:rsidP="004500D7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89824" behindDoc="1" locked="0" layoutInCell="1" allowOverlap="1" wp14:anchorId="3AAF1946" wp14:editId="4069C18D">
                <wp:simplePos x="0" y="0"/>
                <wp:positionH relativeFrom="margin">
                  <wp:posOffset>6924675</wp:posOffset>
                </wp:positionH>
                <wp:positionV relativeFrom="paragraph">
                  <wp:posOffset>8479155</wp:posOffset>
                </wp:positionV>
                <wp:extent cx="436880" cy="252730"/>
                <wp:effectExtent l="0" t="0" r="0" b="0"/>
                <wp:wrapNone/>
                <wp:docPr id="561758310" name="Text Box 561758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0A8EA" w14:textId="77777777" w:rsidR="004500D7" w:rsidRPr="007635AF" w:rsidRDefault="004500D7" w:rsidP="004500D7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F1946" id="Text Box 561758310" o:spid="_x0000_s1040" type="#_x0000_t202" style="position:absolute;margin-left:545.25pt;margin-top:667.65pt;width:34.4pt;height:19.9pt;z-index:-249926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" filled="f" stroked="f" strokeweight=".5pt">
                <v:textbox>
                  <w:txbxContent>
                    <w:p w14:paraId="5800A8EA" w14:textId="77777777" w:rsidR="004500D7" w:rsidRPr="007635AF" w:rsidRDefault="004500D7" w:rsidP="004500D7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16768" behindDoc="0" locked="0" layoutInCell="1" allowOverlap="1" wp14:anchorId="289746F1" wp14:editId="55BBC70C">
                <wp:simplePos x="0" y="0"/>
                <wp:positionH relativeFrom="column">
                  <wp:posOffset>8696325</wp:posOffset>
                </wp:positionH>
                <wp:positionV relativeFrom="paragraph">
                  <wp:posOffset>1268729</wp:posOffset>
                </wp:positionV>
                <wp:extent cx="361950" cy="7000875"/>
                <wp:effectExtent l="0" t="0" r="361950" b="85725"/>
                <wp:wrapNone/>
                <wp:docPr id="105" name="Elb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7000875"/>
                        </a:xfrm>
                        <a:prstGeom prst="bentConnector3">
                          <a:avLst>
                            <a:gd name="adj1" fmla="val 19238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C58C6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05" o:spid="_x0000_s1026" type="#_x0000_t34" style="position:absolute;margin-left:684.75pt;margin-top:99.9pt;width:28.5pt;height:551.25pt;z-index:2532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" adj="41555" strokecolor="black [3213]" strokeweight=".5pt">
                <v:stroke endarrow="block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60128" behindDoc="0" locked="0" layoutInCell="1" allowOverlap="1" wp14:anchorId="22BBB02A" wp14:editId="34EF26D4">
                <wp:simplePos x="0" y="0"/>
                <wp:positionH relativeFrom="margin">
                  <wp:posOffset>7056120</wp:posOffset>
                </wp:positionH>
                <wp:positionV relativeFrom="paragraph">
                  <wp:posOffset>6948170</wp:posOffset>
                </wp:positionV>
                <wp:extent cx="342900" cy="342900"/>
                <wp:effectExtent l="0" t="0" r="0" b="0"/>
                <wp:wrapNone/>
                <wp:docPr id="561758304" name="Text Box 561758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D7E66F" w14:textId="77777777" w:rsidR="001705FB" w:rsidRPr="0096263D" w:rsidRDefault="001705FB" w:rsidP="001705FB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BB02A" id="Text Box 561758304" o:spid="_x0000_s1059" type="#_x0000_t202" style="position:absolute;margin-left:555.6pt;margin-top:547.1pt;width:27pt;height:27pt;z-index:253360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" filled="f" stroked="f" strokeweight=".5pt">
                <v:textbox>
                  <w:txbxContent>
                    <w:p w14:paraId="55D7E66F" w14:textId="77777777" w:rsidR="001705FB" w:rsidRPr="0096263D" w:rsidRDefault="001705FB" w:rsidP="001705FB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9600" behindDoc="1" locked="0" layoutInCell="1" allowOverlap="1" wp14:anchorId="389C9679" wp14:editId="574F8E7C">
                <wp:simplePos x="0" y="0"/>
                <wp:positionH relativeFrom="column">
                  <wp:posOffset>6564630</wp:posOffset>
                </wp:positionH>
                <wp:positionV relativeFrom="paragraph">
                  <wp:posOffset>7028180</wp:posOffset>
                </wp:positionV>
                <wp:extent cx="0" cy="215900"/>
                <wp:effectExtent l="76200" t="0" r="57150" b="50800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84637" id="Straight Arrow Connector 94" o:spid="_x0000_s1026" type="#_x0000_t32" style="position:absolute;margin-left:516.9pt;margin-top:553.4pt;width:0;height:17pt;flip:x;z-index:-2501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83616" behindDoc="0" locked="0" layoutInCell="1" allowOverlap="1" wp14:anchorId="3FEC501A" wp14:editId="72295DAE">
                <wp:simplePos x="0" y="0"/>
                <wp:positionH relativeFrom="margin">
                  <wp:posOffset>1882140</wp:posOffset>
                </wp:positionH>
                <wp:positionV relativeFrom="paragraph">
                  <wp:posOffset>1950085</wp:posOffset>
                </wp:positionV>
                <wp:extent cx="397510" cy="295275"/>
                <wp:effectExtent l="0" t="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1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043792" w14:textId="77777777" w:rsidR="00E90FD8" w:rsidRPr="0096263D" w:rsidRDefault="00E90FD8" w:rsidP="00E90FD8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C501A" id="Text Box 107" o:spid="_x0000_s1047" type="#_x0000_t202" style="position:absolute;margin-left:148.2pt;margin-top:153.55pt;width:31.3pt;height:23.25pt;z-index:252783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" filled="f" stroked="f" strokeweight=".5pt">
                <v:textbox>
                  <w:txbxContent>
                    <w:p w14:paraId="70043792" w14:textId="77777777" w:rsidR="00E90FD8" w:rsidRPr="0096263D" w:rsidRDefault="00E90FD8" w:rsidP="00E90FD8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91808" behindDoc="0" locked="0" layoutInCell="1" allowOverlap="1" wp14:anchorId="71FBEDCD" wp14:editId="229A983A">
                <wp:simplePos x="0" y="0"/>
                <wp:positionH relativeFrom="margin">
                  <wp:posOffset>887095</wp:posOffset>
                </wp:positionH>
                <wp:positionV relativeFrom="paragraph">
                  <wp:posOffset>1442085</wp:posOffset>
                </wp:positionV>
                <wp:extent cx="437322" cy="2952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22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5019A" w14:textId="77777777" w:rsidR="000912DF" w:rsidRPr="007635AF" w:rsidRDefault="000912DF" w:rsidP="000912DF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BEDCD" id="Text Box 33" o:spid="_x0000_s1048" type="#_x0000_t202" style="position:absolute;margin-left:69.85pt;margin-top:113.55pt;width:34.45pt;height:23.25pt;z-index:252791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" filled="f" stroked="f" strokeweight=".5pt">
                <v:textbox>
                  <w:txbxContent>
                    <w:p w14:paraId="3675019A" w14:textId="77777777" w:rsidR="000912DF" w:rsidRPr="007635AF" w:rsidRDefault="000912DF" w:rsidP="000912DF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99328" behindDoc="0" locked="0" layoutInCell="1" allowOverlap="1" wp14:anchorId="4891FE7D" wp14:editId="6A775BF6">
                <wp:simplePos x="0" y="0"/>
                <wp:positionH relativeFrom="margin">
                  <wp:posOffset>929640</wp:posOffset>
                </wp:positionH>
                <wp:positionV relativeFrom="paragraph">
                  <wp:posOffset>3075940</wp:posOffset>
                </wp:positionV>
                <wp:extent cx="405517" cy="295275"/>
                <wp:effectExtent l="0" t="0" r="0" b="0"/>
                <wp:wrapNone/>
                <wp:docPr id="147" name="Text Box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517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B525B" w14:textId="77777777" w:rsidR="00907677" w:rsidRPr="0096263D" w:rsidRDefault="00907677" w:rsidP="00907677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1FE7D" id="Text Box 147" o:spid="_x0000_s1049" type="#_x0000_t202" style="position:absolute;margin-left:73.2pt;margin-top:242.2pt;width:31.95pt;height:23.25pt;z-index:252899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" filled="f" stroked="f" strokeweight=".5pt">
                <v:textbox>
                  <w:txbxContent>
                    <w:p w14:paraId="438B525B" w14:textId="77777777" w:rsidR="00907677" w:rsidRPr="0096263D" w:rsidRDefault="00907677" w:rsidP="00907677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81280" behindDoc="1" locked="0" layoutInCell="1" allowOverlap="1" wp14:anchorId="6FD6ED9F" wp14:editId="78720607">
                <wp:simplePos x="0" y="0"/>
                <wp:positionH relativeFrom="column">
                  <wp:posOffset>1889760</wp:posOffset>
                </wp:positionH>
                <wp:positionV relativeFrom="paragraph">
                  <wp:posOffset>2901950</wp:posOffset>
                </wp:positionV>
                <wp:extent cx="429260" cy="294005"/>
                <wp:effectExtent l="0" t="0" r="0" b="0"/>
                <wp:wrapNone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6DD186" w14:textId="77777777" w:rsidR="00A6426B" w:rsidRPr="0096263D" w:rsidRDefault="00A6426B" w:rsidP="00A6426B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6ED9F" id="Text Box 111" o:spid="_x0000_s1050" type="#_x0000_t202" style="position:absolute;margin-left:148.8pt;margin-top:228.5pt;width:33.8pt;height:23.15pt;z-index:-2500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" filled="f" stroked="f" strokeweight=".5pt">
                <v:textbox>
                  <w:txbxContent>
                    <w:p w14:paraId="636DD186" w14:textId="77777777" w:rsidR="00A6426B" w:rsidRPr="0096263D" w:rsidRDefault="00A6426B" w:rsidP="00A6426B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4500D7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17792" behindDoc="0" locked="0" layoutInCell="1" allowOverlap="1" wp14:anchorId="6FF902FA" wp14:editId="7883C40B">
                <wp:simplePos x="0" y="0"/>
                <wp:positionH relativeFrom="column">
                  <wp:posOffset>1962150</wp:posOffset>
                </wp:positionH>
                <wp:positionV relativeFrom="paragraph">
                  <wp:posOffset>1964054</wp:posOffset>
                </wp:positionV>
                <wp:extent cx="215900" cy="981075"/>
                <wp:effectExtent l="0" t="76200" r="0" b="28575"/>
                <wp:wrapNone/>
                <wp:docPr id="106" name="Elb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5900" cy="9810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6D150C" id="Elbow Connector 106" o:spid="_x0000_s1026" type="#_x0000_t34" style="position:absolute;margin-left:154.5pt;margin-top:154.65pt;width:17pt;height:77.25pt;flip:y;z-index:2532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4500D7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45088" behindDoc="0" locked="0" layoutInCell="1" allowOverlap="1" wp14:anchorId="330EC672" wp14:editId="7932F7EE">
                <wp:simplePos x="0" y="0"/>
                <wp:positionH relativeFrom="column">
                  <wp:posOffset>3524250</wp:posOffset>
                </wp:positionH>
                <wp:positionV relativeFrom="paragraph">
                  <wp:posOffset>2114550</wp:posOffset>
                </wp:positionV>
                <wp:extent cx="361950" cy="257175"/>
                <wp:effectExtent l="38100" t="0" r="19050" b="47625"/>
                <wp:wrapNone/>
                <wp:docPr id="8" name="Down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57175"/>
                        </a:xfrm>
                        <a:prstGeom prst="downArrow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CFFFB6" w14:textId="77777777" w:rsidR="00CA75B2" w:rsidRDefault="00CA75B2" w:rsidP="00CA75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0EC67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8" o:spid="_x0000_s1051" type="#_x0000_t67" style="position:absolute;margin-left:277.5pt;margin-top:166.5pt;width:28.5pt;height:20.25pt;z-index:25314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" adj="10800" fillcolor="#d8d8d8 [2732]" strokecolor="black [3213]" strokeweight="1pt">
                <v:textbox>
                  <w:txbxContent>
                    <w:p w14:paraId="18CFFFB6" w14:textId="77777777" w:rsidR="00CA75B2" w:rsidRDefault="00CA75B2" w:rsidP="00CA75B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43040" behindDoc="0" locked="0" layoutInCell="1" allowOverlap="1" wp14:anchorId="0D9BAB3C" wp14:editId="37677B1F">
                <wp:simplePos x="0" y="0"/>
                <wp:positionH relativeFrom="margin">
                  <wp:posOffset>2161540</wp:posOffset>
                </wp:positionH>
                <wp:positionV relativeFrom="paragraph">
                  <wp:posOffset>1787525</wp:posOffset>
                </wp:positionV>
                <wp:extent cx="6905625" cy="26670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5625" cy="2667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148B1D" w14:textId="163E9AF3" w:rsidR="00106021" w:rsidRPr="003965DE" w:rsidRDefault="00106021" w:rsidP="0010602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Proceed to </w:t>
                            </w:r>
                            <w:r w:rsidRPr="005A2142">
                              <w:rPr>
                                <w:rFonts w:ascii="Lato" w:hAnsi="Lato"/>
                                <w:sz w:val="18"/>
                                <w:szCs w:val="18"/>
                                <w:u w:val="single"/>
                              </w:rPr>
                              <w:t>either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of the following additional recovery options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F29C06F" w14:textId="77777777" w:rsidR="00106021" w:rsidRPr="003C6CD8" w:rsidRDefault="00106021" w:rsidP="0010602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9BAB3C" id="Text Box 3" o:spid="_x0000_s1052" style="position:absolute;margin-left:170.2pt;margin-top:140.75pt;width:543.75pt;height:21pt;z-index:253143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" fillcolor="#002060" strokecolor="black [1600]">
                <v:stroke joinstyle="miter"/>
                <v:textbox>
                  <w:txbxContent>
                    <w:p w14:paraId="70148B1D" w14:textId="163E9AF3" w:rsidR="00106021" w:rsidRPr="003965DE" w:rsidRDefault="00106021" w:rsidP="00106021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7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Proceed to </w:t>
                      </w:r>
                      <w:r w:rsidRPr="005A2142">
                        <w:rPr>
                          <w:rFonts w:ascii="Lato" w:hAnsi="Lato"/>
                          <w:sz w:val="18"/>
                          <w:szCs w:val="18"/>
                          <w:u w:val="single"/>
                        </w:rPr>
                        <w:t>either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of the following additional recovery options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5F29C06F" w14:textId="77777777" w:rsidR="00106021" w:rsidRPr="003C6CD8" w:rsidRDefault="00106021" w:rsidP="00106021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3232" behindDoc="0" locked="0" layoutInCell="1" allowOverlap="1" wp14:anchorId="6E8C6ABC" wp14:editId="6A828213">
                <wp:simplePos x="0" y="0"/>
                <wp:positionH relativeFrom="margin">
                  <wp:posOffset>28575</wp:posOffset>
                </wp:positionH>
                <wp:positionV relativeFrom="paragraph">
                  <wp:posOffset>1783080</wp:posOffset>
                </wp:positionV>
                <wp:extent cx="1933575" cy="571500"/>
                <wp:effectExtent l="0" t="0" r="28575" b="1905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B955B6" w14:textId="4D851AD8" w:rsidR="00DC7539" w:rsidRPr="003965DE" w:rsidRDefault="00DC7539" w:rsidP="00DC753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54774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Did the agency </w:t>
                            </w:r>
                            <w:r w:rsidR="00DE38F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pursue recovery in accordance with </w:t>
                            </w:r>
                            <w:r w:rsidR="00A154F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</w:t>
                            </w:r>
                            <w:r w:rsidR="009E221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to A</w:t>
                            </w:r>
                            <w:r w:rsidR="00A833F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4</w:t>
                            </w:r>
                            <w:r w:rsidR="004A487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 where applicable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8C6ABC" id="Text Box 55" o:spid="_x0000_s1053" style="position:absolute;margin-left:2.25pt;margin-top:140.4pt;width:152.25pt;height:45pt;z-index:25302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" fillcolor="#e35205" strokecolor="black [1600]">
                <v:stroke joinstyle="miter"/>
                <v:textbox>
                  <w:txbxContent>
                    <w:p w14:paraId="60B955B6" w14:textId="4D851AD8" w:rsidR="00DC7539" w:rsidRPr="003965DE" w:rsidRDefault="00DC7539" w:rsidP="00DC7539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54774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5</w:t>
                      </w: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Did the agency </w:t>
                      </w:r>
                      <w:r w:rsidR="00DE38F0">
                        <w:rPr>
                          <w:rFonts w:ascii="Lato" w:hAnsi="Lato"/>
                          <w:sz w:val="18"/>
                          <w:szCs w:val="18"/>
                        </w:rPr>
                        <w:t xml:space="preserve">pursue recovery in accordance with </w:t>
                      </w:r>
                      <w:r w:rsidR="00A154FE">
                        <w:rPr>
                          <w:rFonts w:ascii="Lato" w:hAnsi="Lato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1</w:t>
                      </w:r>
                      <w:r w:rsidR="009E221F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to A</w:t>
                      </w:r>
                      <w:r w:rsidR="00A833FE">
                        <w:rPr>
                          <w:rFonts w:ascii="Lato" w:hAnsi="Lato"/>
                          <w:sz w:val="18"/>
                          <w:szCs w:val="18"/>
                        </w:rPr>
                        <w:t>4</w:t>
                      </w:r>
                      <w:r w:rsidR="004A487C">
                        <w:rPr>
                          <w:rFonts w:ascii="Lato" w:hAnsi="Lato"/>
                          <w:sz w:val="18"/>
                          <w:szCs w:val="18"/>
                        </w:rPr>
                        <w:t>, where applicable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2144" behindDoc="0" locked="0" layoutInCell="1" allowOverlap="1" wp14:anchorId="5DBD88C7" wp14:editId="6CD4C4A7">
                <wp:simplePos x="0" y="0"/>
                <wp:positionH relativeFrom="margin">
                  <wp:posOffset>1962785</wp:posOffset>
                </wp:positionH>
                <wp:positionV relativeFrom="paragraph">
                  <wp:posOffset>1961515</wp:posOffset>
                </wp:positionV>
                <wp:extent cx="215900" cy="0"/>
                <wp:effectExtent l="0" t="76200" r="12700" b="9525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830F2" id="Straight Arrow Connector 101" o:spid="_x0000_s1026" type="#_x0000_t32" style="position:absolute;margin-left:154.55pt;margin-top:154.45pt;width:17pt;height:0;z-index:25306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37536" behindDoc="1" locked="0" layoutInCell="1" allowOverlap="1" wp14:anchorId="57ABAE19" wp14:editId="3D12BC19">
                <wp:simplePos x="0" y="0"/>
                <wp:positionH relativeFrom="margin">
                  <wp:posOffset>884555</wp:posOffset>
                </wp:positionH>
                <wp:positionV relativeFrom="paragraph">
                  <wp:posOffset>2272665</wp:posOffset>
                </wp:positionV>
                <wp:extent cx="452755" cy="341630"/>
                <wp:effectExtent l="0" t="0" r="0" b="12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F332F1" w14:textId="77777777" w:rsidR="00080CD5" w:rsidRPr="00E10A91" w:rsidRDefault="00080CD5" w:rsidP="00080CD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ABAE1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68" type="#_x0000_t202" style="position:absolute;margin-left:69.65pt;margin-top:178.95pt;width:35.65pt;height:26.9pt;z-index:-250578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" filled="f" stroked="f" strokeweight=".5pt">
                <v:textbox>
                  <w:txbxContent>
                    <w:p w14:paraId="30F332F1" w14:textId="77777777" w:rsidR="00080CD5" w:rsidRPr="00E10A91" w:rsidRDefault="00080CD5" w:rsidP="00080CD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24896" behindDoc="0" locked="0" layoutInCell="1" allowOverlap="1" wp14:anchorId="2B91D971" wp14:editId="608E5D68">
                <wp:simplePos x="0" y="0"/>
                <wp:positionH relativeFrom="margin">
                  <wp:posOffset>6175375</wp:posOffset>
                </wp:positionH>
                <wp:positionV relativeFrom="paragraph">
                  <wp:posOffset>10001885</wp:posOffset>
                </wp:positionV>
                <wp:extent cx="1703070" cy="285750"/>
                <wp:effectExtent l="0" t="0" r="11430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3070" cy="2857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C05FB1" w14:textId="77777777" w:rsidR="001608A0" w:rsidRPr="003965DE" w:rsidRDefault="001608A0" w:rsidP="001608A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91D971" id="Text Box 23" o:spid="_x0000_s1056" style="position:absolute;margin-left:486.25pt;margin-top:787.55pt;width:134.1pt;height:22.5pt;z-index:25262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" fillcolor="black [3213]" strokecolor="black [1600]">
                <v:stroke joinstyle="miter"/>
                <v:textbox>
                  <w:txbxContent>
                    <w:p w14:paraId="4FC05FB1" w14:textId="77777777" w:rsidR="001608A0" w:rsidRPr="003965DE" w:rsidRDefault="001608A0" w:rsidP="001608A0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67296" behindDoc="0" locked="0" layoutInCell="1" allowOverlap="1" wp14:anchorId="7E60F07C" wp14:editId="768EDB39">
                <wp:simplePos x="0" y="0"/>
                <wp:positionH relativeFrom="margin">
                  <wp:posOffset>7809865</wp:posOffset>
                </wp:positionH>
                <wp:positionV relativeFrom="paragraph">
                  <wp:posOffset>9444355</wp:posOffset>
                </wp:positionV>
                <wp:extent cx="342900" cy="342900"/>
                <wp:effectExtent l="0" t="0" r="0" b="0"/>
                <wp:wrapNone/>
                <wp:docPr id="561758308" name="Text Box 561758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30B81D" w14:textId="77777777" w:rsidR="001705FB" w:rsidRPr="0096263D" w:rsidRDefault="001705FB" w:rsidP="001705FB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0F07C" id="Text Box 561758308" o:spid="_x0000_s1057" type="#_x0000_t202" style="position:absolute;margin-left:614.95pt;margin-top:743.65pt;width:27pt;height:27pt;z-index:253367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" filled="f" stroked="f" strokeweight=".5pt">
                <v:textbox>
                  <w:txbxContent>
                    <w:p w14:paraId="4A30B81D" w14:textId="77777777" w:rsidR="001705FB" w:rsidRPr="0096263D" w:rsidRDefault="001705FB" w:rsidP="001705FB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71392" behindDoc="0" locked="0" layoutInCell="1" allowOverlap="1" wp14:anchorId="6736DFB1" wp14:editId="3DF6D18D">
                <wp:simplePos x="0" y="0"/>
                <wp:positionH relativeFrom="margin">
                  <wp:posOffset>7857490</wp:posOffset>
                </wp:positionH>
                <wp:positionV relativeFrom="paragraph">
                  <wp:posOffset>9507855</wp:posOffset>
                </wp:positionV>
                <wp:extent cx="215900" cy="0"/>
                <wp:effectExtent l="0" t="76200" r="12700" b="95250"/>
                <wp:wrapNone/>
                <wp:docPr id="561758314" name="Straight Arrow Connector 561758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640D9" id="Straight Arrow Connector 561758314" o:spid="_x0000_s1026" type="#_x0000_t32" style="position:absolute;margin-left:618.7pt;margin-top:748.65pt;width:17pt;height:0;z-index:253371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85728" behindDoc="1" locked="0" layoutInCell="1" allowOverlap="1" wp14:anchorId="577CC783" wp14:editId="6FE43467">
                <wp:simplePos x="0" y="0"/>
                <wp:positionH relativeFrom="column">
                  <wp:posOffset>8410575</wp:posOffset>
                </wp:positionH>
                <wp:positionV relativeFrom="paragraph">
                  <wp:posOffset>8536305</wp:posOffset>
                </wp:positionV>
                <wp:extent cx="0" cy="215900"/>
                <wp:effectExtent l="76200" t="0" r="57150" b="50800"/>
                <wp:wrapNone/>
                <wp:docPr id="561758305" name="Straight Arrow Connector 561758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B50B8" id="Straight Arrow Connector 561758305" o:spid="_x0000_s1026" type="#_x0000_t32" style="position:absolute;margin-left:662.25pt;margin-top:672.15pt;width:0;height:17pt;flip:x;z-index:-2499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" strokecolor="black [3200]">
                <v:stroke endarrow="block" joinstyle="miter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63200" behindDoc="1" locked="0" layoutInCell="1" allowOverlap="1" wp14:anchorId="58CBEC30" wp14:editId="5ED4D0E1">
                <wp:simplePos x="0" y="0"/>
                <wp:positionH relativeFrom="margin">
                  <wp:posOffset>6920865</wp:posOffset>
                </wp:positionH>
                <wp:positionV relativeFrom="paragraph">
                  <wp:posOffset>9758045</wp:posOffset>
                </wp:positionV>
                <wp:extent cx="436880" cy="252730"/>
                <wp:effectExtent l="0" t="0" r="0" b="0"/>
                <wp:wrapNone/>
                <wp:docPr id="561758306" name="Text Box 56175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2E6BC2" w14:textId="77777777" w:rsidR="001705FB" w:rsidRPr="007635AF" w:rsidRDefault="001705FB" w:rsidP="001705FB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BEC30" id="Text Box 561758306" o:spid="_x0000_s1058" type="#_x0000_t202" style="position:absolute;margin-left:544.95pt;margin-top:768.35pt;width:34.4pt;height:19.9pt;z-index:-24995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" filled="f" stroked="f" strokeweight=".5pt">
                <v:textbox>
                  <w:txbxContent>
                    <w:p w14:paraId="4E2E6BC2" w14:textId="77777777" w:rsidR="001705FB" w:rsidRPr="007635AF" w:rsidRDefault="001705FB" w:rsidP="001705FB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00D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15744" behindDoc="1" locked="0" layoutInCell="1" allowOverlap="1" wp14:anchorId="3F57EB9B" wp14:editId="055A3CEF">
                <wp:simplePos x="0" y="0"/>
                <wp:positionH relativeFrom="column">
                  <wp:posOffset>7020560</wp:posOffset>
                </wp:positionH>
                <wp:positionV relativeFrom="paragraph">
                  <wp:posOffset>9779635</wp:posOffset>
                </wp:positionV>
                <wp:extent cx="0" cy="216000"/>
                <wp:effectExtent l="76200" t="0" r="57150" b="50800"/>
                <wp:wrapNone/>
                <wp:docPr id="98" name="Straight Arr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46FC8" id="Straight Arrow Connector 98" o:spid="_x0000_s1026" type="#_x0000_t32" style="position:absolute;margin-left:552.8pt;margin-top:770.05pt;width:0;height:17pt;flip:x;z-index:-2501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4500D7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60064" behindDoc="0" locked="0" layoutInCell="1" allowOverlap="1" wp14:anchorId="50B305F9" wp14:editId="53F1B12A">
                <wp:simplePos x="0" y="0"/>
                <wp:positionH relativeFrom="margin">
                  <wp:posOffset>6105525</wp:posOffset>
                </wp:positionH>
                <wp:positionV relativeFrom="paragraph">
                  <wp:posOffset>9292590</wp:posOffset>
                </wp:positionV>
                <wp:extent cx="1750695" cy="490119"/>
                <wp:effectExtent l="19050" t="57150" r="20955" b="6286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0695" cy="490119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9B5D30" w14:textId="6E326816" w:rsidR="00596D35" w:rsidRPr="003965DE" w:rsidRDefault="000C344D" w:rsidP="00596D3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(D1</w:t>
                            </w:r>
                            <w:r w:rsidR="005152FE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E35DE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</w:t>
                            </w:r>
                            <w:r w:rsidR="0087247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public money</w:t>
                            </w:r>
                            <w:r w:rsidR="001E35DE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fully recovered </w:t>
                            </w:r>
                            <w:r w:rsidR="00596D3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after set off?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B305F9" id="Text Box 42" o:spid="_x0000_s1059" style="position:absolute;margin-left:480.75pt;margin-top:731.7pt;width:137.85pt;height:38.6pt;z-index:25276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" fillcolor="#e35205" strokecolor="black [1600]">
                <v:stroke joinstyle="miter"/>
                <v:textbox>
                  <w:txbxContent>
                    <w:p w14:paraId="369B5D30" w14:textId="6E326816" w:rsidR="00596D35" w:rsidRPr="003965DE" w:rsidRDefault="000C344D" w:rsidP="00596D3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(D1</w:t>
                      </w:r>
                      <w:r w:rsidR="005152FE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8</w:t>
                      </w: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1E35DE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</w:t>
                      </w:r>
                      <w:r w:rsidR="00872471">
                        <w:rPr>
                          <w:rFonts w:ascii="Lato" w:hAnsi="Lato"/>
                          <w:sz w:val="18"/>
                          <w:szCs w:val="18"/>
                        </w:rPr>
                        <w:t>public money</w:t>
                      </w:r>
                      <w:r w:rsidR="001E35DE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fully recovered </w:t>
                      </w:r>
                      <w:r w:rsidR="00596D35" w:rsidRPr="003965DE">
                        <w:rPr>
                          <w:rFonts w:ascii="Lato" w:hAnsi="Lato"/>
                          <w:sz w:val="18"/>
                          <w:szCs w:val="18"/>
                        </w:rPr>
                        <w:t>after set off?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500D7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58016" behindDoc="0" locked="0" layoutInCell="1" allowOverlap="1" wp14:anchorId="0CE0540D" wp14:editId="3FFDDC98">
                <wp:simplePos x="0" y="0"/>
                <wp:positionH relativeFrom="margin">
                  <wp:posOffset>6168390</wp:posOffset>
                </wp:positionH>
                <wp:positionV relativeFrom="paragraph">
                  <wp:posOffset>8775065</wp:posOffset>
                </wp:positionV>
                <wp:extent cx="1748790" cy="285750"/>
                <wp:effectExtent l="0" t="0" r="22860" b="1905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8790" cy="2857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7D9CB" w14:textId="7BBABE11" w:rsidR="00596D35" w:rsidRPr="003965DE" w:rsidRDefault="000C344D" w:rsidP="00596D3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(</w:t>
                            </w:r>
                            <w:r w:rsidR="00D25DD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59766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4500D7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95428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Seek</w:t>
                            </w:r>
                            <w:r w:rsidR="00D80C30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to set-</w:t>
                            </w:r>
                            <w:r w:rsidR="00596D3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off the debt.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E0540D" id="Text Box 69" o:spid="_x0000_s1073" style="position:absolute;margin-left:485.7pt;margin-top:690.95pt;width:137.7pt;height:22.5pt;z-index:25275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" fillcolor="#002060" strokecolor="black [1600]">
                <v:stroke joinstyle="miter"/>
                <v:textbox>
                  <w:txbxContent>
                    <w:p w14:paraId="5ED7D9CB" w14:textId="7BBABE11" w:rsidR="00596D35" w:rsidRPr="003965DE" w:rsidRDefault="000C344D" w:rsidP="00596D3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(</w:t>
                      </w:r>
                      <w:r w:rsidR="00D25DD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59766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4500D7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6</w:t>
                      </w: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A95428" w:rsidRPr="003965DE">
                        <w:rPr>
                          <w:rFonts w:ascii="Lato" w:hAnsi="Lato"/>
                          <w:sz w:val="18"/>
                          <w:szCs w:val="18"/>
                        </w:rPr>
                        <w:t>Seek</w:t>
                      </w:r>
                      <w:r w:rsidR="00D80C30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to set-</w:t>
                      </w:r>
                      <w:r w:rsidR="00596D35" w:rsidRPr="003965DE">
                        <w:rPr>
                          <w:rFonts w:ascii="Lato" w:hAnsi="Lato"/>
                          <w:sz w:val="18"/>
                          <w:szCs w:val="18"/>
                        </w:rPr>
                        <w:t>off the debt.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41EB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35200" behindDoc="1" locked="0" layoutInCell="1" allowOverlap="1" wp14:anchorId="12C91825" wp14:editId="47299347">
                <wp:simplePos x="0" y="0"/>
                <wp:positionH relativeFrom="margin">
                  <wp:posOffset>7141845</wp:posOffset>
                </wp:positionH>
                <wp:positionV relativeFrom="paragraph">
                  <wp:posOffset>7019925</wp:posOffset>
                </wp:positionV>
                <wp:extent cx="0" cy="900000"/>
                <wp:effectExtent l="76200" t="0" r="57150" b="52705"/>
                <wp:wrapNone/>
                <wp:docPr id="132" name="Straight Arrow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0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C6C6F" id="Straight Arrow Connector 132" o:spid="_x0000_s1026" type="#_x0000_t32" style="position:absolute;margin-left:562.35pt;margin-top:552.75pt;width:0;height:70.85pt;flip:x;z-index:-25008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C41EB6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71680" behindDoc="0" locked="0" layoutInCell="1" allowOverlap="1" wp14:anchorId="2A33C3A3" wp14:editId="04D41CD7">
                <wp:simplePos x="0" y="0"/>
                <wp:positionH relativeFrom="margin">
                  <wp:posOffset>6153150</wp:posOffset>
                </wp:positionH>
                <wp:positionV relativeFrom="paragraph">
                  <wp:posOffset>7945755</wp:posOffset>
                </wp:positionV>
                <wp:extent cx="2896870" cy="590550"/>
                <wp:effectExtent l="0" t="0" r="17780" b="1905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870" cy="5905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9FC031" w14:textId="52BFBC80" w:rsidR="00E32876" w:rsidRPr="003965DE" w:rsidRDefault="00406D6A" w:rsidP="00E3287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406D6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(D1</w:t>
                            </w:r>
                            <w:r w:rsidR="005152FE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r w:rsidRPr="00406D6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32876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Can the agency seek to set off the amount owing </w:t>
                            </w:r>
                            <w:r w:rsidR="00E3287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by the agency </w:t>
                            </w:r>
                            <w:r w:rsidR="00E32876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to the debtor under a legal right or </w:t>
                            </w:r>
                            <w:r w:rsidR="00A21854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pre-existing </w:t>
                            </w:r>
                            <w:r w:rsidR="00E32876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written agreement?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33C3A3" id="Text Box 110" o:spid="_x0000_s1061" style="position:absolute;margin-left:484.5pt;margin-top:625.65pt;width:228.1pt;height:46.5pt;z-index:252871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" fillcolor="#e35205" strokecolor="black [1600]">
                <v:stroke joinstyle="miter"/>
                <v:textbox>
                  <w:txbxContent>
                    <w:p w14:paraId="3A9FC031" w14:textId="52BFBC80" w:rsidR="00E32876" w:rsidRPr="003965DE" w:rsidRDefault="00406D6A" w:rsidP="00E3287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406D6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(D1</w:t>
                      </w:r>
                      <w:r w:rsidR="005152FE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7</w:t>
                      </w:r>
                      <w:r w:rsidRPr="00406D6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E32876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Can the agency seek to set off the amount owing </w:t>
                      </w:r>
                      <w:r w:rsidR="00E32876">
                        <w:rPr>
                          <w:rFonts w:ascii="Lato" w:hAnsi="Lato"/>
                          <w:sz w:val="18"/>
                          <w:szCs w:val="18"/>
                        </w:rPr>
                        <w:t xml:space="preserve">by the agency </w:t>
                      </w:r>
                      <w:r w:rsidR="00E32876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to the debtor under a legal right or </w:t>
                      </w:r>
                      <w:r w:rsidR="00A21854">
                        <w:rPr>
                          <w:rFonts w:ascii="Lato" w:hAnsi="Lato"/>
                          <w:sz w:val="18"/>
                          <w:szCs w:val="18"/>
                        </w:rPr>
                        <w:t xml:space="preserve">pre-existing </w:t>
                      </w:r>
                      <w:r w:rsidR="00E32876" w:rsidRPr="003965DE">
                        <w:rPr>
                          <w:rFonts w:ascii="Lato" w:hAnsi="Lato"/>
                          <w:sz w:val="18"/>
                          <w:szCs w:val="18"/>
                        </w:rPr>
                        <w:t>written agreement?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41EB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62848" behindDoc="1" locked="0" layoutInCell="1" allowOverlap="1" wp14:anchorId="17ACECB0" wp14:editId="37835CCD">
                <wp:simplePos x="0" y="0"/>
                <wp:positionH relativeFrom="column">
                  <wp:posOffset>6998970</wp:posOffset>
                </wp:positionH>
                <wp:positionV relativeFrom="paragraph">
                  <wp:posOffset>8549640</wp:posOffset>
                </wp:positionV>
                <wp:extent cx="0" cy="215900"/>
                <wp:effectExtent l="76200" t="0" r="57150" b="508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8990E" id="Straight Arrow Connector 46" o:spid="_x0000_s1026" type="#_x0000_t32" style="position:absolute;margin-left:551.1pt;margin-top:673.2pt;width:0;height:17pt;flip:x;z-index:-2500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" strokecolor="black [3200]">
                <v:stroke endarrow="block" joinstyle="miter"/>
              </v:shape>
            </w:pict>
          </mc:Fallback>
        </mc:AlternateContent>
      </w:r>
      <w:r w:rsidR="00C41EB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56032" behindDoc="1" locked="0" layoutInCell="1" allowOverlap="1" wp14:anchorId="56681E5E" wp14:editId="19BBF208">
                <wp:simplePos x="0" y="0"/>
                <wp:positionH relativeFrom="column">
                  <wp:posOffset>6997065</wp:posOffset>
                </wp:positionH>
                <wp:positionV relativeFrom="paragraph">
                  <wp:posOffset>9070340</wp:posOffset>
                </wp:positionV>
                <wp:extent cx="0" cy="215900"/>
                <wp:effectExtent l="76200" t="0" r="57150" b="5080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686CA" id="Straight Arrow Connector 26" o:spid="_x0000_s1026" type="#_x0000_t32" style="position:absolute;margin-left:550.95pt;margin-top:714.2pt;width:0;height:17pt;flip:x;z-index:-2499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" strokecolor="black [3200]">
                <v:stroke endarrow="block" joinstyle="miter"/>
              </v:shape>
            </w:pict>
          </mc:Fallback>
        </mc:AlternateContent>
      </w:r>
      <w:r w:rsidR="00C41EB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8336" behindDoc="0" locked="0" layoutInCell="1" allowOverlap="1" wp14:anchorId="732A2CA4" wp14:editId="78E72061">
                <wp:simplePos x="0" y="0"/>
                <wp:positionH relativeFrom="margin">
                  <wp:posOffset>6057900</wp:posOffset>
                </wp:positionH>
                <wp:positionV relativeFrom="paragraph">
                  <wp:posOffset>7240905</wp:posOffset>
                </wp:positionV>
                <wp:extent cx="1000125" cy="577850"/>
                <wp:effectExtent l="0" t="0" r="28575" b="1270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5778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9B0D76" w14:textId="77777777" w:rsidR="00126825" w:rsidRPr="003965DE" w:rsidRDefault="00126825" w:rsidP="0012682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2A2CA4" id="Text Box 86" o:spid="_x0000_s1062" style="position:absolute;margin-left:477pt;margin-top:570.15pt;width:78.75pt;height:45.5pt;z-index:25319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" fillcolor="black [3213]" strokecolor="black [1600]">
                <v:stroke joinstyle="miter"/>
                <v:textbox>
                  <w:txbxContent>
                    <w:p w14:paraId="1A9B0D76" w14:textId="77777777" w:rsidR="00126825" w:rsidRPr="003965DE" w:rsidRDefault="00126825" w:rsidP="0012682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41EB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65248" behindDoc="1" locked="0" layoutInCell="1" allowOverlap="1" wp14:anchorId="1EB673EF" wp14:editId="6557738C">
                <wp:simplePos x="0" y="0"/>
                <wp:positionH relativeFrom="margin">
                  <wp:posOffset>5484495</wp:posOffset>
                </wp:positionH>
                <wp:positionV relativeFrom="paragraph">
                  <wp:posOffset>6991350</wp:posOffset>
                </wp:positionV>
                <wp:extent cx="436880" cy="252730"/>
                <wp:effectExtent l="0" t="0" r="0" b="0"/>
                <wp:wrapNone/>
                <wp:docPr id="561758307" name="Text Box 561758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11DF5A" w14:textId="77777777" w:rsidR="001705FB" w:rsidRPr="007635AF" w:rsidRDefault="001705FB" w:rsidP="001705FB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673EF" id="Text Box 561758307" o:spid="_x0000_s1063" type="#_x0000_t202" style="position:absolute;margin-left:431.85pt;margin-top:550.5pt;width:34.4pt;height:19.9pt;z-index:-24995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" filled="f" stroked="f" strokeweight=".5pt">
                <v:textbox>
                  <w:txbxContent>
                    <w:p w14:paraId="6711DF5A" w14:textId="77777777" w:rsidR="001705FB" w:rsidRPr="007635AF" w:rsidRDefault="001705FB" w:rsidP="001705FB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1EB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49888" behindDoc="1" locked="0" layoutInCell="1" allowOverlap="1" wp14:anchorId="28F0DBB0" wp14:editId="77CFAAC5">
                <wp:simplePos x="0" y="0"/>
                <wp:positionH relativeFrom="margin">
                  <wp:posOffset>5285105</wp:posOffset>
                </wp:positionH>
                <wp:positionV relativeFrom="paragraph">
                  <wp:posOffset>4761865</wp:posOffset>
                </wp:positionV>
                <wp:extent cx="452755" cy="341630"/>
                <wp:effectExtent l="0" t="0" r="0" b="12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355FD1" w14:textId="77777777" w:rsidR="00956628" w:rsidRPr="00E10A91" w:rsidRDefault="00956628" w:rsidP="00956628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0DBB0" id="Text Box 17" o:spid="_x0000_s1064" type="#_x0000_t202" style="position:absolute;margin-left:416.15pt;margin-top:374.95pt;width:35.65pt;height:26.9pt;z-index:-249966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" filled="f" stroked="f" strokeweight=".5pt">
                <v:textbox>
                  <w:txbxContent>
                    <w:p w14:paraId="28355FD1" w14:textId="77777777" w:rsidR="00956628" w:rsidRPr="00E10A91" w:rsidRDefault="00956628" w:rsidP="00956628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1EB6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37248" behindDoc="0" locked="0" layoutInCell="1" allowOverlap="1" wp14:anchorId="4700D4E3" wp14:editId="1A0AA554">
                <wp:simplePos x="0" y="0"/>
                <wp:positionH relativeFrom="column">
                  <wp:posOffset>5924550</wp:posOffset>
                </wp:positionH>
                <wp:positionV relativeFrom="paragraph">
                  <wp:posOffset>3449955</wp:posOffset>
                </wp:positionV>
                <wp:extent cx="95250" cy="3248025"/>
                <wp:effectExtent l="114300" t="0" r="19050" b="85725"/>
                <wp:wrapNone/>
                <wp:docPr id="134" name="Elbow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248025"/>
                        </a:xfrm>
                        <a:prstGeom prst="bentConnector3">
                          <a:avLst>
                            <a:gd name="adj1" fmla="val -10657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01589" id="Elbow Connector 134" o:spid="_x0000_s1026" type="#_x0000_t34" style="position:absolute;margin-left:466.5pt;margin-top:271.65pt;width:7.5pt;height:255.75pt;z-index:2532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" adj="-23020" strokecolor="black [3213]" strokeweight=".5pt">
                <v:stroke endarrow="block"/>
              </v:shape>
            </w:pict>
          </mc:Fallback>
        </mc:AlternateContent>
      </w:r>
      <w:r w:rsidR="00C41EB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67616" behindDoc="0" locked="0" layoutInCell="1" allowOverlap="1" wp14:anchorId="7D926C6F" wp14:editId="18CCA20A">
                <wp:simplePos x="0" y="0"/>
                <wp:positionH relativeFrom="margin">
                  <wp:posOffset>5924550</wp:posOffset>
                </wp:positionH>
                <wp:positionV relativeFrom="paragraph">
                  <wp:posOffset>2440305</wp:posOffset>
                </wp:positionV>
                <wp:extent cx="3143250" cy="552450"/>
                <wp:effectExtent l="0" t="0" r="19050" b="1905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5524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FCA34D" w14:textId="161642E9" w:rsidR="00473746" w:rsidRPr="003965DE" w:rsidRDefault="00473746" w:rsidP="0047374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12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Send letter of demand to the debtor to recover the debt and notify debtor that legal action will be taken if no payment is received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311B2CA" w14:textId="77777777" w:rsidR="00473746" w:rsidRPr="003C6CD8" w:rsidRDefault="00473746" w:rsidP="0047374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926C6F" id="Text Box 65" o:spid="_x0000_s1078" style="position:absolute;margin-left:466.5pt;margin-top:192.15pt;width:247.5pt;height:43.5pt;z-index:253167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" fillcolor="#002060" strokecolor="black [1600]">
                <v:stroke joinstyle="miter"/>
                <v:textbox>
                  <w:txbxContent>
                    <w:p w14:paraId="6CFCA34D" w14:textId="161642E9" w:rsidR="00473746" w:rsidRPr="003965DE" w:rsidRDefault="00473746" w:rsidP="0047374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12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Send letter of demand to the debtor to recover the debt and notify debtor that legal action will be taken if no payment is received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3311B2CA" w14:textId="77777777" w:rsidR="00473746" w:rsidRPr="003C6CD8" w:rsidRDefault="00473746" w:rsidP="00473746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67968" behindDoc="0" locked="0" layoutInCell="1" allowOverlap="1" wp14:anchorId="4EBE0543" wp14:editId="5AB64642">
                <wp:simplePos x="0" y="0"/>
                <wp:positionH relativeFrom="margin">
                  <wp:posOffset>5580380</wp:posOffset>
                </wp:positionH>
                <wp:positionV relativeFrom="paragraph">
                  <wp:posOffset>7013575</wp:posOffset>
                </wp:positionV>
                <wp:extent cx="108000" cy="0"/>
                <wp:effectExtent l="0" t="0" r="25400" b="1905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 w="9525"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F074D" id="Straight Arrow Connector 63" o:spid="_x0000_s1026" type="#_x0000_t32" style="position:absolute;margin-left:439.4pt;margin-top:552.25pt;width:8.5pt;height:0;z-index:25326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" strokecolor="black [3200]">
                <v:stroke joinstyle="miter"/>
                <w10:wrap anchorx="margin"/>
              </v:shape>
            </w:pict>
          </mc:Fallback>
        </mc:AlternateContent>
      </w:r>
      <w:r w:rsidR="003A4792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47840" behindDoc="0" locked="0" layoutInCell="1" allowOverlap="1" wp14:anchorId="4DB7DEFF" wp14:editId="08C8B7BC">
                <wp:simplePos x="0" y="0"/>
                <wp:positionH relativeFrom="column">
                  <wp:posOffset>5372100</wp:posOffset>
                </wp:positionH>
                <wp:positionV relativeFrom="paragraph">
                  <wp:posOffset>4821554</wp:posOffset>
                </wp:positionV>
                <wp:extent cx="771525" cy="3362325"/>
                <wp:effectExtent l="0" t="0" r="47625" b="85725"/>
                <wp:wrapNone/>
                <wp:docPr id="15" name="Elb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3362325"/>
                        </a:xfrm>
                        <a:prstGeom prst="bentConnector3">
                          <a:avLst>
                            <a:gd name="adj1" fmla="val 4049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354B8" id="Elbow Connector 15" o:spid="_x0000_s1026" type="#_x0000_t34" style="position:absolute;margin-left:423pt;margin-top:379.65pt;width:60.75pt;height:264.75pt;z-index:2533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" adj="8748" strokecolor="black [3213]" strokeweight=".5pt">
                <v:stroke endarrow="block"/>
              </v:shape>
            </w:pict>
          </mc:Fallback>
        </mc:AlternateContent>
      </w:r>
      <w:r w:rsidR="003A4792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86048" behindDoc="0" locked="0" layoutInCell="1" allowOverlap="1" wp14:anchorId="5EF69720" wp14:editId="209ACCCF">
                <wp:simplePos x="0" y="0"/>
                <wp:positionH relativeFrom="margin">
                  <wp:posOffset>7459980</wp:posOffset>
                </wp:positionH>
                <wp:positionV relativeFrom="paragraph">
                  <wp:posOffset>6309360</wp:posOffset>
                </wp:positionV>
                <wp:extent cx="1608455" cy="1009650"/>
                <wp:effectExtent l="0" t="0" r="10795" b="1905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8455" cy="10096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D56F9F" w14:textId="461A8950" w:rsidR="00A1428D" w:rsidRPr="002179FB" w:rsidRDefault="00A1428D" w:rsidP="00A1428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59766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4500D7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179F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Seek approval to waive the unrecoverable amount prior to entering into </w:t>
                            </w:r>
                            <w:r w:rsidR="003B0F8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an </w:t>
                            </w:r>
                            <w:r w:rsidRPr="002179F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agreement with debtor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in accordance with</w:t>
                            </w:r>
                            <w:r w:rsidR="002656D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the TD.</w:t>
                            </w:r>
                          </w:p>
                          <w:p w14:paraId="5E281A00" w14:textId="77777777" w:rsidR="00A1428D" w:rsidRPr="003965DE" w:rsidRDefault="00A1428D" w:rsidP="00A1428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F69720" id="Text Box 77" o:spid="_x0000_s1079" style="position:absolute;margin-left:587.4pt;margin-top:496.8pt;width:126.65pt;height:79.5pt;z-index:25318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" fillcolor="#002060" strokecolor="black [1600]">
                <v:stroke joinstyle="miter"/>
                <v:textbox>
                  <w:txbxContent>
                    <w:p w14:paraId="73D56F9F" w14:textId="461A8950" w:rsidR="00A1428D" w:rsidRPr="002179FB" w:rsidRDefault="00A1428D" w:rsidP="00A1428D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59766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4500D7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5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2179FB">
                        <w:rPr>
                          <w:rFonts w:ascii="Lato" w:hAnsi="Lato"/>
                          <w:sz w:val="18"/>
                          <w:szCs w:val="18"/>
                        </w:rPr>
                        <w:t xml:space="preserve">Seek approval to waive the unrecoverable amount prior to entering into </w:t>
                      </w:r>
                      <w:r w:rsidR="003B0F8C">
                        <w:rPr>
                          <w:rFonts w:ascii="Lato" w:hAnsi="Lato"/>
                          <w:sz w:val="18"/>
                          <w:szCs w:val="18"/>
                        </w:rPr>
                        <w:t xml:space="preserve">an </w:t>
                      </w:r>
                      <w:r w:rsidRPr="002179FB">
                        <w:rPr>
                          <w:rFonts w:ascii="Lato" w:hAnsi="Lato"/>
                          <w:sz w:val="18"/>
                          <w:szCs w:val="18"/>
                        </w:rPr>
                        <w:t>agreement with debtor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in accordance with</w:t>
                      </w:r>
                      <w:r w:rsidR="002656D9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the TD.</w:t>
                      </w:r>
                    </w:p>
                    <w:p w14:paraId="5E281A00" w14:textId="77777777" w:rsidR="00A1428D" w:rsidRPr="003965DE" w:rsidRDefault="00A1428D" w:rsidP="00A1428D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83680" behindDoc="1" locked="0" layoutInCell="1" allowOverlap="1" wp14:anchorId="7352F7F5" wp14:editId="54133957">
                <wp:simplePos x="0" y="0"/>
                <wp:positionH relativeFrom="margin">
                  <wp:posOffset>8277225</wp:posOffset>
                </wp:positionH>
                <wp:positionV relativeFrom="paragraph">
                  <wp:posOffset>6088380</wp:posOffset>
                </wp:positionV>
                <wp:extent cx="0" cy="215900"/>
                <wp:effectExtent l="76200" t="0" r="57150" b="508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CCC8D" id="Straight Arrow Connector 31" o:spid="_x0000_s1026" type="#_x0000_t32" style="position:absolute;margin-left:651.75pt;margin-top:479.4pt;width:0;height:17pt;flip:x;z-index:-24993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81632" behindDoc="1" locked="0" layoutInCell="1" allowOverlap="1" wp14:anchorId="07261719" wp14:editId="60EC1343">
                <wp:simplePos x="0" y="0"/>
                <wp:positionH relativeFrom="margin">
                  <wp:posOffset>6705600</wp:posOffset>
                </wp:positionH>
                <wp:positionV relativeFrom="paragraph">
                  <wp:posOffset>6091555</wp:posOffset>
                </wp:positionV>
                <wp:extent cx="0" cy="215900"/>
                <wp:effectExtent l="76200" t="0" r="57150" b="508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29B72" id="Straight Arrow Connector 28" o:spid="_x0000_s1026" type="#_x0000_t32" style="position:absolute;margin-left:528pt;margin-top:479.65pt;width:0;height:17pt;flip:x;z-index:-24993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81952" behindDoc="0" locked="0" layoutInCell="1" allowOverlap="1" wp14:anchorId="26712DE7" wp14:editId="4258C82C">
                <wp:simplePos x="0" y="0"/>
                <wp:positionH relativeFrom="margin">
                  <wp:posOffset>5972175</wp:posOffset>
                </wp:positionH>
                <wp:positionV relativeFrom="paragraph">
                  <wp:posOffset>5694680</wp:posOffset>
                </wp:positionV>
                <wp:extent cx="3133725" cy="390525"/>
                <wp:effectExtent l="0" t="0" r="28575" b="28575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3905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45B891" w14:textId="7AC99D44" w:rsidR="00A1428D" w:rsidRPr="00E32876" w:rsidRDefault="00A1428D" w:rsidP="00A1428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59766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3287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agency considering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negotiation</w:t>
                            </w:r>
                            <w:r w:rsidRPr="00E3287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with the debtor?</w:t>
                            </w:r>
                          </w:p>
                          <w:p w14:paraId="68C64480" w14:textId="77777777" w:rsidR="00A1428D" w:rsidRPr="00E32876" w:rsidRDefault="00A1428D" w:rsidP="00A1428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712DE7" id="Text Box 75" o:spid="_x0000_s1068" style="position:absolute;margin-left:470.25pt;margin-top:448.4pt;width:246.75pt;height:30.75pt;z-index:25318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" fillcolor="#e35205" strokecolor="black [1600]">
                <v:stroke joinstyle="miter"/>
                <v:textbox>
                  <w:txbxContent>
                    <w:p w14:paraId="1745B891" w14:textId="7AC99D44" w:rsidR="00A1428D" w:rsidRPr="00E32876" w:rsidRDefault="00A1428D" w:rsidP="00A1428D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59766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5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E32876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agency considering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negotiation</w:t>
                      </w:r>
                      <w:r w:rsidRPr="00E32876">
                        <w:rPr>
                          <w:rFonts w:ascii="Lato" w:hAnsi="Lato"/>
                          <w:sz w:val="18"/>
                          <w:szCs w:val="18"/>
                        </w:rPr>
                        <w:t xml:space="preserve"> with the debtor?</w:t>
                      </w:r>
                    </w:p>
                    <w:p w14:paraId="68C64480" w14:textId="77777777" w:rsidR="00A1428D" w:rsidRPr="00E32876" w:rsidRDefault="00A1428D" w:rsidP="00A1428D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86368" behindDoc="1" locked="0" layoutInCell="1" allowOverlap="1" wp14:anchorId="2CFF4959" wp14:editId="5F60E6D7">
                <wp:simplePos x="0" y="0"/>
                <wp:positionH relativeFrom="margin">
                  <wp:posOffset>5502275</wp:posOffset>
                </wp:positionH>
                <wp:positionV relativeFrom="paragraph">
                  <wp:posOffset>3141980</wp:posOffset>
                </wp:positionV>
                <wp:extent cx="429260" cy="309880"/>
                <wp:effectExtent l="0" t="0" r="0" b="0"/>
                <wp:wrapNone/>
                <wp:docPr id="168" name="Text Box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B96A7" w14:textId="77777777" w:rsidR="00A906EB" w:rsidRPr="0096263D" w:rsidRDefault="00A906EB" w:rsidP="00A906EB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F4959" id="Text Box 168" o:spid="_x0000_s1069" type="#_x0000_t202" style="position:absolute;margin-left:433.25pt;margin-top:247.4pt;width:33.8pt;height:24.4pt;z-index:-250330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" filled="f" stroked="f" strokeweight=".5pt">
                <v:textbox>
                  <w:txbxContent>
                    <w:p w14:paraId="2BCB96A7" w14:textId="77777777" w:rsidR="00A906EB" w:rsidRPr="0096263D" w:rsidRDefault="00A906EB" w:rsidP="00A906EB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79584" behindDoc="1" locked="0" layoutInCell="1" allowOverlap="1" wp14:anchorId="3DA49E91" wp14:editId="30F65C02">
                <wp:simplePos x="0" y="0"/>
                <wp:positionH relativeFrom="margin">
                  <wp:posOffset>8277225</wp:posOffset>
                </wp:positionH>
                <wp:positionV relativeFrom="paragraph">
                  <wp:posOffset>5466080</wp:posOffset>
                </wp:positionV>
                <wp:extent cx="0" cy="215900"/>
                <wp:effectExtent l="76200" t="0" r="57150" b="508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49C70" id="Straight Arrow Connector 27" o:spid="_x0000_s1026" type="#_x0000_t32" style="position:absolute;margin-left:651.75pt;margin-top:430.4pt;width:0;height:17pt;flip:x;z-index:-24993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4240" behindDoc="1" locked="0" layoutInCell="1" allowOverlap="1" wp14:anchorId="2BA320EC" wp14:editId="4B83C783">
                <wp:simplePos x="0" y="0"/>
                <wp:positionH relativeFrom="margin">
                  <wp:posOffset>6706235</wp:posOffset>
                </wp:positionH>
                <wp:positionV relativeFrom="paragraph">
                  <wp:posOffset>5480685</wp:posOffset>
                </wp:positionV>
                <wp:extent cx="0" cy="215900"/>
                <wp:effectExtent l="76200" t="0" r="57150" b="5080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77ABE" id="Straight Arrow Connector 84" o:spid="_x0000_s1026" type="#_x0000_t32" style="position:absolute;margin-left:528.05pt;margin-top:431.55pt;width:0;height:17pt;flip:x;z-index:-25012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47488" behindDoc="1" locked="0" layoutInCell="1" allowOverlap="1" wp14:anchorId="2873316A" wp14:editId="114A347D">
                <wp:simplePos x="0" y="0"/>
                <wp:positionH relativeFrom="margin">
                  <wp:posOffset>5922010</wp:posOffset>
                </wp:positionH>
                <wp:positionV relativeFrom="paragraph">
                  <wp:posOffset>6702425</wp:posOffset>
                </wp:positionV>
                <wp:extent cx="436880" cy="252730"/>
                <wp:effectExtent l="0" t="0" r="0" b="0"/>
                <wp:wrapNone/>
                <wp:docPr id="145" name="Text Box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D00FB1" w14:textId="77777777" w:rsidR="003D7283" w:rsidRPr="007635AF" w:rsidRDefault="003D7283" w:rsidP="003D7283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3316A" id="Text Box 145" o:spid="_x0000_s1082" type="#_x0000_t202" style="position:absolute;margin-left:466.3pt;margin-top:527.75pt;width:34.4pt;height:19.9pt;z-index:-2500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" filled="f" stroked="f" strokeweight=".5pt">
                <v:textbox>
                  <w:txbxContent>
                    <w:p w14:paraId="6FD00FB1" w14:textId="77777777" w:rsidR="003D7283" w:rsidRPr="007635AF" w:rsidRDefault="003D7283" w:rsidP="003D7283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75808" behindDoc="1" locked="0" layoutInCell="1" allowOverlap="1" wp14:anchorId="652CC8DE" wp14:editId="2CC10966">
                <wp:simplePos x="0" y="0"/>
                <wp:positionH relativeFrom="margin">
                  <wp:posOffset>7305675</wp:posOffset>
                </wp:positionH>
                <wp:positionV relativeFrom="paragraph">
                  <wp:posOffset>3618230</wp:posOffset>
                </wp:positionV>
                <wp:extent cx="0" cy="215900"/>
                <wp:effectExtent l="76200" t="0" r="57150" b="508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5EF54" id="Straight Arrow Connector 72" o:spid="_x0000_s1026" type="#_x0000_t32" style="position:absolute;margin-left:575.25pt;margin-top:284.9pt;width:0;height:17pt;flip:x;z-index:-2501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83648" behindDoc="0" locked="0" layoutInCell="1" allowOverlap="1" wp14:anchorId="3FFD9726" wp14:editId="0B70B7C3">
                <wp:simplePos x="0" y="0"/>
                <wp:positionH relativeFrom="margin">
                  <wp:posOffset>7273290</wp:posOffset>
                </wp:positionH>
                <wp:positionV relativeFrom="paragraph">
                  <wp:posOffset>3519170</wp:posOffset>
                </wp:positionV>
                <wp:extent cx="342900" cy="342900"/>
                <wp:effectExtent l="0" t="0" r="0" b="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06C47" w14:textId="77777777" w:rsidR="007D0530" w:rsidRPr="0096263D" w:rsidRDefault="007D0530" w:rsidP="007D0530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D9726" id="Text Box 124" o:spid="_x0000_s1075" type="#_x0000_t202" style="position:absolute;margin-left:572.7pt;margin-top:277.1pt;width:27pt;height:27pt;z-index:25308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" filled="f" stroked="f" strokeweight=".5pt">
                <v:textbox>
                  <w:txbxContent>
                    <w:p w14:paraId="74C06C47" w14:textId="77777777" w:rsidR="007D0530" w:rsidRPr="0096263D" w:rsidRDefault="007D0530" w:rsidP="007D0530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69664" behindDoc="1" locked="0" layoutInCell="1" allowOverlap="1" wp14:anchorId="3E663C62" wp14:editId="3EC3B74C">
                <wp:simplePos x="0" y="0"/>
                <wp:positionH relativeFrom="margin">
                  <wp:posOffset>7286625</wp:posOffset>
                </wp:positionH>
                <wp:positionV relativeFrom="paragraph">
                  <wp:posOffset>2992755</wp:posOffset>
                </wp:positionV>
                <wp:extent cx="0" cy="215900"/>
                <wp:effectExtent l="76200" t="0" r="57150" b="508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30272" id="Straight Arrow Connector 66" o:spid="_x0000_s1026" type="#_x0000_t32" style="position:absolute;margin-left:573.75pt;margin-top:235.65pt;width:0;height:17pt;flip:x;z-index:-250146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A4792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47136" behindDoc="0" locked="0" layoutInCell="1" allowOverlap="1" wp14:anchorId="0FE71BFE" wp14:editId="6008FA03">
                <wp:simplePos x="0" y="0"/>
                <wp:positionH relativeFrom="column">
                  <wp:posOffset>7058025</wp:posOffset>
                </wp:positionH>
                <wp:positionV relativeFrom="paragraph">
                  <wp:posOffset>2100580</wp:posOffset>
                </wp:positionV>
                <wp:extent cx="361950" cy="257175"/>
                <wp:effectExtent l="38100" t="0" r="19050" b="47625"/>
                <wp:wrapNone/>
                <wp:docPr id="10" name="Down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57175"/>
                        </a:xfrm>
                        <a:prstGeom prst="downArrow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A65305" w14:textId="77777777" w:rsidR="00CA75B2" w:rsidRDefault="00CA75B2" w:rsidP="00CA75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71BFE" id="Down Arrow 10" o:spid="_x0000_s1076" type="#_x0000_t67" style="position:absolute;margin-left:555.75pt;margin-top:165.4pt;width:28.5pt;height:20.25pt;z-index:25314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" adj="10800" fillcolor="#d8d8d8 [2732]" strokecolor="black [3213]" strokeweight="1pt">
                <v:textbox>
                  <w:txbxContent>
                    <w:p w14:paraId="59A65305" w14:textId="77777777" w:rsidR="00CA75B2" w:rsidRDefault="00CA75B2" w:rsidP="00CA75B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24576" behindDoc="1" locked="0" layoutInCell="1" allowOverlap="1" wp14:anchorId="51698294" wp14:editId="193EEE8C">
                <wp:simplePos x="0" y="0"/>
                <wp:positionH relativeFrom="margin">
                  <wp:posOffset>8620125</wp:posOffset>
                </wp:positionH>
                <wp:positionV relativeFrom="paragraph">
                  <wp:posOffset>1229360</wp:posOffset>
                </wp:positionV>
                <wp:extent cx="429371" cy="278296"/>
                <wp:effectExtent l="0" t="0" r="0" b="7620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50B3FA" w14:textId="77777777" w:rsidR="00F52F9F" w:rsidRPr="002D4648" w:rsidRDefault="00F52F9F" w:rsidP="00F52F9F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98294" id="Text Box 135" o:spid="_x0000_s1077" type="#_x0000_t202" style="position:absolute;margin-left:678.75pt;margin-top:96.8pt;width:33.8pt;height:21.9pt;z-index:-25049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" filled="f" stroked="f" strokeweight=".5pt">
                <v:textbox>
                  <w:txbxContent>
                    <w:p w14:paraId="6A50B3FA" w14:textId="77777777" w:rsidR="00F52F9F" w:rsidRPr="002D4648" w:rsidRDefault="00F52F9F" w:rsidP="00F52F9F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72064" behindDoc="0" locked="0" layoutInCell="1" allowOverlap="1" wp14:anchorId="63D1938B" wp14:editId="57CAC353">
                <wp:simplePos x="0" y="0"/>
                <wp:positionH relativeFrom="margin">
                  <wp:posOffset>3096260</wp:posOffset>
                </wp:positionH>
                <wp:positionV relativeFrom="paragraph">
                  <wp:posOffset>8462010</wp:posOffset>
                </wp:positionV>
                <wp:extent cx="1095375" cy="590550"/>
                <wp:effectExtent l="0" t="0" r="28575" b="1905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5905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D42DE2" w14:textId="77777777" w:rsidR="008C5317" w:rsidRPr="003965DE" w:rsidRDefault="008C5317" w:rsidP="008C5317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D1938B" id="Text Box 82" o:spid="_x0000_s1078" style="position:absolute;margin-left:243.8pt;margin-top:666.3pt;width:86.25pt;height:46.5pt;z-index:25327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" fillcolor="black [3213]" strokecolor="black [1600]">
                <v:stroke joinstyle="miter"/>
                <v:textbox>
                  <w:txbxContent>
                    <w:p w14:paraId="12D42DE2" w14:textId="77777777" w:rsidR="008C5317" w:rsidRPr="003965DE" w:rsidRDefault="008C5317" w:rsidP="008C5317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33504" behindDoc="0" locked="0" layoutInCell="1" allowOverlap="1" wp14:anchorId="2BEDAB37" wp14:editId="0C244CDF">
                <wp:simplePos x="0" y="0"/>
                <wp:positionH relativeFrom="column">
                  <wp:posOffset>1644015</wp:posOffset>
                </wp:positionH>
                <wp:positionV relativeFrom="paragraph">
                  <wp:posOffset>8456930</wp:posOffset>
                </wp:positionV>
                <wp:extent cx="1400175" cy="899770"/>
                <wp:effectExtent l="0" t="0" r="28575" b="15240"/>
                <wp:wrapNone/>
                <wp:docPr id="157" name="Text Box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89977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91040E" w14:textId="63272F68" w:rsidR="001A5941" w:rsidRPr="002C5F2E" w:rsidRDefault="001A5941" w:rsidP="001A5941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1A5941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10</w:t>
                            </w:r>
                            <w:r w:rsidRPr="001A5941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Pr="002C5F2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Consider furthe</w:t>
                            </w:r>
                            <w:r w:rsidR="002C5F2E" w:rsidRPr="002C5F2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 recovery, write off or waiver, whichever is most appropriate.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EDAB37" id="Text Box 157" o:spid="_x0000_s1079" style="position:absolute;margin-left:129.45pt;margin-top:665.9pt;width:110.25pt;height:70.85pt;z-index:2533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" fillcolor="#002060" strokecolor="black [1600]">
                <v:stroke joinstyle="miter"/>
                <v:textbox>
                  <w:txbxContent>
                    <w:p w14:paraId="3A91040E" w14:textId="63272F68" w:rsidR="001A5941" w:rsidRPr="002C5F2E" w:rsidRDefault="001A5941" w:rsidP="001A5941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1A5941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(A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10</w:t>
                      </w:r>
                      <w:r w:rsidRPr="001A5941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) </w:t>
                      </w:r>
                      <w:r w:rsidRPr="002C5F2E">
                        <w:rPr>
                          <w:rFonts w:ascii="Lato" w:hAnsi="Lato"/>
                          <w:sz w:val="18"/>
                          <w:szCs w:val="18"/>
                        </w:rPr>
                        <w:t>Consider furthe</w:t>
                      </w:r>
                      <w:r w:rsidR="002C5F2E" w:rsidRPr="002C5F2E">
                        <w:rPr>
                          <w:rFonts w:ascii="Lato" w:hAnsi="Lato"/>
                          <w:sz w:val="18"/>
                          <w:szCs w:val="18"/>
                        </w:rPr>
                        <w:t>r recovery, write off or waiver, whichever is most appropriate.</w:t>
                      </w:r>
                    </w:p>
                  </w:txbxContent>
                </v:textbox>
              </v:roundrect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7552" behindDoc="1" locked="0" layoutInCell="1" allowOverlap="1" wp14:anchorId="4FDA9BBC" wp14:editId="5B89BD8A">
                <wp:simplePos x="0" y="0"/>
                <wp:positionH relativeFrom="column">
                  <wp:posOffset>2388235</wp:posOffset>
                </wp:positionH>
                <wp:positionV relativeFrom="paragraph">
                  <wp:posOffset>8215630</wp:posOffset>
                </wp:positionV>
                <wp:extent cx="0" cy="215900"/>
                <wp:effectExtent l="76200" t="0" r="57150" b="50800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87DF8" id="Straight Arrow Connector 93" o:spid="_x0000_s1026" type="#_x0000_t32" style="position:absolute;margin-left:188.05pt;margin-top:646.9pt;width:0;height:17pt;flip:x;z-index:-2501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74112" behindDoc="1" locked="0" layoutInCell="1" allowOverlap="1" wp14:anchorId="73258145" wp14:editId="4AE679FC">
                <wp:simplePos x="0" y="0"/>
                <wp:positionH relativeFrom="column">
                  <wp:posOffset>3600450</wp:posOffset>
                </wp:positionH>
                <wp:positionV relativeFrom="paragraph">
                  <wp:posOffset>8225155</wp:posOffset>
                </wp:positionV>
                <wp:extent cx="0" cy="215900"/>
                <wp:effectExtent l="76200" t="0" r="57150" b="5080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BC9FA" id="Straight Arrow Connector 83" o:spid="_x0000_s1026" type="#_x0000_t32" style="position:absolute;margin-left:283.5pt;margin-top:647.65pt;width:0;height:17pt;flip:x;z-index:-2500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" strokecolor="black [3200]">
                <v:stroke endarrow="block" joinstyle="miter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255232" behindDoc="1" locked="0" layoutInCell="1" allowOverlap="1" wp14:anchorId="67D58847" wp14:editId="68EDEF33">
                <wp:simplePos x="0" y="0"/>
                <wp:positionH relativeFrom="margin">
                  <wp:posOffset>3564255</wp:posOffset>
                </wp:positionH>
                <wp:positionV relativeFrom="paragraph">
                  <wp:posOffset>8179435</wp:posOffset>
                </wp:positionV>
                <wp:extent cx="436880" cy="252730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F9DF07" w14:textId="77777777" w:rsidR="002304E7" w:rsidRPr="007635AF" w:rsidRDefault="002304E7" w:rsidP="002304E7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58847" id="Text Box 87" o:spid="_x0000_s1080" type="#_x0000_t202" style="position:absolute;margin-left:280.65pt;margin-top:644.05pt;width:34.4pt;height:19.9pt;z-index:-25106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" filled="f" stroked="f" strokeweight=".5pt">
                <v:textbox>
                  <w:txbxContent>
                    <w:p w14:paraId="09F9DF07" w14:textId="77777777" w:rsidR="002304E7" w:rsidRPr="007635AF" w:rsidRDefault="002304E7" w:rsidP="002304E7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78528" behindDoc="0" locked="0" layoutInCell="1" allowOverlap="1" wp14:anchorId="2A392DDF" wp14:editId="354E87D4">
                <wp:simplePos x="0" y="0"/>
                <wp:positionH relativeFrom="margin">
                  <wp:posOffset>2397760</wp:posOffset>
                </wp:positionH>
                <wp:positionV relativeFrom="paragraph">
                  <wp:posOffset>8139430</wp:posOffset>
                </wp:positionV>
                <wp:extent cx="342900" cy="342900"/>
                <wp:effectExtent l="0" t="0" r="0" b="0"/>
                <wp:wrapNone/>
                <wp:docPr id="121" name="Text Box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FD6179" w14:textId="77777777" w:rsidR="007D0530" w:rsidRPr="0096263D" w:rsidRDefault="007D0530" w:rsidP="007D0530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92DDF" id="Text Box 121" o:spid="_x0000_s1081" type="#_x0000_t202" style="position:absolute;margin-left:188.8pt;margin-top:640.9pt;width:27pt;height:27pt;z-index:25307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" filled="f" stroked="f" strokeweight=".5pt">
                <v:textbox>
                  <w:txbxContent>
                    <w:p w14:paraId="59FD6179" w14:textId="77777777" w:rsidR="007D0530" w:rsidRPr="0096263D" w:rsidRDefault="007D0530" w:rsidP="007D0530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63520" behindDoc="0" locked="0" layoutInCell="1" allowOverlap="1" wp14:anchorId="3C39CAD6" wp14:editId="25FBF882">
                <wp:simplePos x="0" y="0"/>
                <wp:positionH relativeFrom="margin">
                  <wp:posOffset>1789430</wp:posOffset>
                </wp:positionH>
                <wp:positionV relativeFrom="paragraph">
                  <wp:posOffset>7785735</wp:posOffset>
                </wp:positionV>
                <wp:extent cx="2314575" cy="438150"/>
                <wp:effectExtent l="0" t="0" r="28575" b="1905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4381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230618" w14:textId="079D1D91" w:rsidR="00473746" w:rsidRPr="003965DE" w:rsidRDefault="00473746" w:rsidP="0047374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12</w:t>
                            </w: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public money fully recovered within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3 years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from the </w:t>
                            </w:r>
                            <w:r w:rsidR="00050398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invoice due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date?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39CAD6" id="Text Box 62" o:spid="_x0000_s1082" style="position:absolute;margin-left:140.9pt;margin-top:613.05pt;width:182.25pt;height:34.5pt;z-index:253163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" fillcolor="#e35205" strokecolor="black [1600]">
                <v:stroke joinstyle="miter"/>
                <v:textbox>
                  <w:txbxContent>
                    <w:p w14:paraId="5C230618" w14:textId="079D1D91" w:rsidR="00473746" w:rsidRPr="003965DE" w:rsidRDefault="00473746" w:rsidP="0047374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12</w:t>
                      </w: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the public money fully recovered within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3 years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from the </w:t>
                      </w:r>
                      <w:r w:rsidR="00050398">
                        <w:rPr>
                          <w:rFonts w:ascii="Lato" w:hAnsi="Lato"/>
                          <w:sz w:val="18"/>
                          <w:szCs w:val="18"/>
                        </w:rPr>
                        <w:t>invoice due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date?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65568" behindDoc="1" locked="0" layoutInCell="1" allowOverlap="1" wp14:anchorId="2793EAC6" wp14:editId="5C2450E4">
                <wp:simplePos x="0" y="0"/>
                <wp:positionH relativeFrom="column">
                  <wp:posOffset>2868295</wp:posOffset>
                </wp:positionH>
                <wp:positionV relativeFrom="paragraph">
                  <wp:posOffset>7563485</wp:posOffset>
                </wp:positionV>
                <wp:extent cx="0" cy="215900"/>
                <wp:effectExtent l="76200" t="0" r="57150" b="5080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010D96" id="Straight Arrow Connector 64" o:spid="_x0000_s1026" type="#_x0000_t32" style="position:absolute;margin-left:225.85pt;margin-top:595.55pt;width:0;height:17pt;flip:x;z-index:-2501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" strokecolor="black [3200]">
                <v:stroke endarrow="block" joinstyle="miter"/>
              </v:shape>
            </w:pict>
          </mc:Fallback>
        </mc:AlternateContent>
      </w:r>
      <w:r w:rsidR="003A479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61472" behindDoc="0" locked="0" layoutInCell="1" allowOverlap="1" wp14:anchorId="519EC5F4" wp14:editId="4B6E9316">
                <wp:simplePos x="0" y="0"/>
                <wp:positionH relativeFrom="column">
                  <wp:posOffset>1757680</wp:posOffset>
                </wp:positionH>
                <wp:positionV relativeFrom="paragraph">
                  <wp:posOffset>6390005</wp:posOffset>
                </wp:positionV>
                <wp:extent cx="2400300" cy="1171575"/>
                <wp:effectExtent l="0" t="0" r="19050" b="2857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11715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CC8F91" w14:textId="42B3A3AC" w:rsidR="00842471" w:rsidRPr="00B26832" w:rsidRDefault="00842471" w:rsidP="00842471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 w:rsidRPr="00B2683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r w:rsidRPr="00B2683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65AD349A" w14:textId="3675FCA1" w:rsidR="00842471" w:rsidRPr="00C3082F" w:rsidRDefault="00842471" w:rsidP="00C3082F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Send monthly statements or attempt to make monthly contact with debtor to recover the debt up to 3 years from </w:t>
                            </w:r>
                            <w:r w:rsidR="00050398"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invoice due</w:t>
                            </w:r>
                            <w:r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date.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9EC5F4" id="Text Box 60" o:spid="_x0000_s1083" style="position:absolute;margin-left:138.4pt;margin-top:503.15pt;width:189pt;height:92.25pt;z-index:2531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" fillcolor="#002060" strokecolor="black [1600]">
                <v:stroke joinstyle="miter"/>
                <v:textbox>
                  <w:txbxContent>
                    <w:p w14:paraId="2ACC8F91" w14:textId="42B3A3AC" w:rsidR="00842471" w:rsidRPr="00B26832" w:rsidRDefault="00842471" w:rsidP="00842471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 w:rsidRPr="00B2683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9</w:t>
                      </w:r>
                      <w:r w:rsidRPr="00B2683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</w:p>
                    <w:p w14:paraId="65AD349A" w14:textId="3675FCA1" w:rsidR="00842471" w:rsidRPr="00C3082F" w:rsidRDefault="00842471" w:rsidP="00C3082F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C3082F">
                        <w:rPr>
                          <w:rFonts w:ascii="Lato" w:hAnsi="Lato"/>
                          <w:sz w:val="18"/>
                          <w:szCs w:val="18"/>
                        </w:rPr>
                        <w:t xml:space="preserve">Send monthly statements or attempt to make monthly contact with debtor to recover the debt up to 3 years from </w:t>
                      </w:r>
                      <w:r w:rsidR="00050398" w:rsidRPr="00C3082F">
                        <w:rPr>
                          <w:rFonts w:ascii="Lato" w:hAnsi="Lato"/>
                          <w:sz w:val="18"/>
                          <w:szCs w:val="18"/>
                        </w:rPr>
                        <w:t>invoice due</w:t>
                      </w:r>
                      <w:r w:rsidRPr="00C3082F">
                        <w:rPr>
                          <w:rFonts w:ascii="Lato" w:hAnsi="Lato"/>
                          <w:sz w:val="18"/>
                          <w:szCs w:val="18"/>
                        </w:rPr>
                        <w:t xml:space="preserve"> date.</w:t>
                      </w:r>
                    </w:p>
                  </w:txbxContent>
                </v:textbox>
              </v:roundrect>
            </w:pict>
          </mc:Fallback>
        </mc:AlternateContent>
      </w:r>
      <w:r w:rsidR="001C52CC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31456" behindDoc="0" locked="0" layoutInCell="1" allowOverlap="1" wp14:anchorId="66161878" wp14:editId="6743CB9C">
                <wp:simplePos x="0" y="0"/>
                <wp:positionH relativeFrom="column">
                  <wp:posOffset>2362835</wp:posOffset>
                </wp:positionH>
                <wp:positionV relativeFrom="paragraph">
                  <wp:posOffset>2927985</wp:posOffset>
                </wp:positionV>
                <wp:extent cx="0" cy="3429000"/>
                <wp:effectExtent l="76200" t="0" r="95250" b="57150"/>
                <wp:wrapNone/>
                <wp:docPr id="156" name="Straight Arrow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B0E11" id="Straight Arrow Connector 156" o:spid="_x0000_s1026" type="#_x0000_t32" style="position:absolute;margin-left:186.05pt;margin-top:230.55pt;width:0;height:270pt;z-index:2533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60384" behindDoc="1" locked="0" layoutInCell="1" allowOverlap="1" wp14:anchorId="4767EFF2" wp14:editId="11908D91">
                <wp:simplePos x="0" y="0"/>
                <wp:positionH relativeFrom="column">
                  <wp:posOffset>3218180</wp:posOffset>
                </wp:positionH>
                <wp:positionV relativeFrom="paragraph">
                  <wp:posOffset>6163310</wp:posOffset>
                </wp:positionV>
                <wp:extent cx="0" cy="215900"/>
                <wp:effectExtent l="76200" t="0" r="57150" b="50800"/>
                <wp:wrapNone/>
                <wp:docPr id="154" name="Straight Arrow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76862" id="Straight Arrow Connector 154" o:spid="_x0000_s1026" type="#_x0000_t32" style="position:absolute;margin-left:253.4pt;margin-top:485.3pt;width:0;height:17pt;flip:x;z-index:-2507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225D4327" wp14:editId="7813CAF8">
                <wp:simplePos x="0" y="0"/>
                <wp:positionH relativeFrom="margin">
                  <wp:posOffset>2318385</wp:posOffset>
                </wp:positionH>
                <wp:positionV relativeFrom="paragraph">
                  <wp:posOffset>2860675</wp:posOffset>
                </wp:positionV>
                <wp:extent cx="405130" cy="2952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13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88B625" w14:textId="77777777" w:rsidR="00EA0AFB" w:rsidRPr="00A07A17" w:rsidRDefault="00EA0AFB" w:rsidP="00EA0AFB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A07A17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D4327" id="Text Box 13" o:spid="_x0000_s1084" type="#_x0000_t202" style="position:absolute;margin-left:182.55pt;margin-top:225.25pt;width:31.9pt;height:23.25pt;z-index:25231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" filled="f" stroked="f" strokeweight=".5pt">
                <v:textbox>
                  <w:txbxContent>
                    <w:p w14:paraId="3088B625" w14:textId="77777777" w:rsidR="00EA0AFB" w:rsidRPr="00A07A17" w:rsidRDefault="00EA0AFB" w:rsidP="00EA0AFB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A07A17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90816" behindDoc="0" locked="0" layoutInCell="1" allowOverlap="1" wp14:anchorId="7EA64FC8" wp14:editId="266EFD6F">
                <wp:simplePos x="0" y="0"/>
                <wp:positionH relativeFrom="margin">
                  <wp:posOffset>3221990</wp:posOffset>
                </wp:positionH>
                <wp:positionV relativeFrom="paragraph">
                  <wp:posOffset>6129655</wp:posOffset>
                </wp:positionV>
                <wp:extent cx="403907" cy="263661"/>
                <wp:effectExtent l="0" t="0" r="0" b="31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907" cy="2636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3DA4E" w14:textId="77777777" w:rsidR="007E4D4E" w:rsidRPr="0096263D" w:rsidRDefault="007E4D4E" w:rsidP="007E4D4E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64FC8" id="Text Box 16" o:spid="_x0000_s1085" type="#_x0000_t202" style="position:absolute;margin-left:253.7pt;margin-top:482.65pt;width:31.8pt;height:20.75pt;z-index:253090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1sAhAIAAG0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" filled="f" stroked="f" strokeweight=".5pt">
                <v:textbox>
                  <w:txbxContent>
                    <w:p w14:paraId="05C3DA4E" w14:textId="77777777" w:rsidR="007E4D4E" w:rsidRPr="0096263D" w:rsidRDefault="007E4D4E" w:rsidP="007E4D4E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25984" behindDoc="0" locked="0" layoutInCell="1" allowOverlap="1" wp14:anchorId="378EDCC4" wp14:editId="78627165">
                <wp:simplePos x="0" y="0"/>
                <wp:positionH relativeFrom="margin">
                  <wp:posOffset>4297680</wp:posOffset>
                </wp:positionH>
                <wp:positionV relativeFrom="paragraph">
                  <wp:posOffset>7814945</wp:posOffset>
                </wp:positionV>
                <wp:extent cx="1264920" cy="409575"/>
                <wp:effectExtent l="0" t="0" r="11430" b="28575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920" cy="4095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D1AD6D" w14:textId="1B574451" w:rsidR="0053160D" w:rsidRPr="003965DE" w:rsidRDefault="0053160D" w:rsidP="0053160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11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Proceed to</w:t>
                            </w:r>
                            <w:r w:rsidR="00597662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97662" w:rsidRPr="00B322A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12</w:t>
                            </w:r>
                          </w:p>
                          <w:p w14:paraId="29F730C0" w14:textId="77777777" w:rsidR="0053160D" w:rsidRPr="003C6CD8" w:rsidRDefault="0053160D" w:rsidP="0053160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8EDCC4" id="Text Box 127" o:spid="_x0000_s1086" style="position:absolute;margin-left:338.4pt;margin-top:615.35pt;width:99.6pt;height:32.25pt;z-index:25322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" fillcolor="#002060" strokecolor="black [1600]">
                <v:stroke joinstyle="miter"/>
                <v:textbox>
                  <w:txbxContent>
                    <w:p w14:paraId="7FD1AD6D" w14:textId="1B574451" w:rsidR="0053160D" w:rsidRPr="003965DE" w:rsidRDefault="0053160D" w:rsidP="0053160D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11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Proceed to</w:t>
                      </w:r>
                      <w:r w:rsidR="00597662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597662" w:rsidRPr="00B322A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14:paraId="29F730C0" w14:textId="77777777" w:rsidR="0053160D" w:rsidRPr="003C6CD8" w:rsidRDefault="0053160D" w:rsidP="0053160D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70016" behindDoc="1" locked="0" layoutInCell="1" allowOverlap="1" wp14:anchorId="20D0196C" wp14:editId="732B5E58">
                <wp:simplePos x="0" y="0"/>
                <wp:positionH relativeFrom="column">
                  <wp:posOffset>4891405</wp:posOffset>
                </wp:positionH>
                <wp:positionV relativeFrom="paragraph">
                  <wp:posOffset>7586980</wp:posOffset>
                </wp:positionV>
                <wp:extent cx="0" cy="216000"/>
                <wp:effectExtent l="76200" t="0" r="57150" b="5080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48941" id="Straight Arrow Connector 67" o:spid="_x0000_s1026" type="#_x0000_t32" style="position:absolute;margin-left:385.15pt;margin-top:597.4pt;width:0;height:17pt;flip:x;z-index:-2500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51936" behindDoc="0" locked="0" layoutInCell="1" allowOverlap="1" wp14:anchorId="0D7285ED" wp14:editId="64859EC6">
                <wp:simplePos x="0" y="0"/>
                <wp:positionH relativeFrom="margin">
                  <wp:posOffset>4876800</wp:posOffset>
                </wp:positionH>
                <wp:positionV relativeFrom="paragraph">
                  <wp:posOffset>7535545</wp:posOffset>
                </wp:positionV>
                <wp:extent cx="403907" cy="263661"/>
                <wp:effectExtent l="0" t="0" r="0" b="31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907" cy="2636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EDCF34" w14:textId="77777777" w:rsidR="00956628" w:rsidRPr="0096263D" w:rsidRDefault="00956628" w:rsidP="00956628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285ED" id="Text Box 22" o:spid="_x0000_s1087" type="#_x0000_t202" style="position:absolute;margin-left:384pt;margin-top:593.35pt;width:31.8pt;height:20.75pt;z-index:253351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" filled="f" stroked="f" strokeweight=".5pt">
                <v:textbox>
                  <w:txbxContent>
                    <w:p w14:paraId="1DEDCF34" w14:textId="77777777" w:rsidR="00956628" w:rsidRPr="0096263D" w:rsidRDefault="00956628" w:rsidP="00956628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65920" behindDoc="0" locked="0" layoutInCell="1" allowOverlap="1" wp14:anchorId="0E18CDCA" wp14:editId="5FA70DE2">
                <wp:simplePos x="0" y="0"/>
                <wp:positionH relativeFrom="margin">
                  <wp:posOffset>4241165</wp:posOffset>
                </wp:positionH>
                <wp:positionV relativeFrom="paragraph">
                  <wp:posOffset>6379210</wp:posOffset>
                </wp:positionV>
                <wp:extent cx="1343025" cy="1209675"/>
                <wp:effectExtent l="0" t="0" r="28575" b="2857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12096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976DE6" w14:textId="3CFD1751" w:rsidR="008C5317" w:rsidRPr="003965DE" w:rsidRDefault="008C5317" w:rsidP="008C5317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A6426B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Has the debt passed the period of limitation prescribed in the </w:t>
                            </w:r>
                            <w:r w:rsidRPr="008C5317">
                              <w:rPr>
                                <w:rFonts w:ascii="Lato" w:hAnsi="Lato"/>
                                <w:i/>
                                <w:sz w:val="18"/>
                                <w:szCs w:val="18"/>
                              </w:rPr>
                              <w:t>Limitations Act 1981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18CDCA" id="Text Box 53" o:spid="_x0000_s1088" style="position:absolute;margin-left:333.95pt;margin-top:502.3pt;width:105.75pt;height:95.25pt;z-index:253265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" fillcolor="#e35205" strokecolor="black [1600]">
                <v:stroke joinstyle="miter"/>
                <v:textbox>
                  <w:txbxContent>
                    <w:p w14:paraId="07976DE6" w14:textId="3CFD1751" w:rsidR="008C5317" w:rsidRPr="003965DE" w:rsidRDefault="008C5317" w:rsidP="008C5317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A6426B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3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Has the debt passed the period of limitation prescribed in the </w:t>
                      </w:r>
                      <w:r w:rsidRPr="008C5317">
                        <w:rPr>
                          <w:rFonts w:ascii="Lato" w:hAnsi="Lato"/>
                          <w:i/>
                          <w:sz w:val="18"/>
                          <w:szCs w:val="18"/>
                        </w:rPr>
                        <w:t>Limitations Act 1981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76480" behindDoc="1" locked="0" layoutInCell="1" allowOverlap="1" wp14:anchorId="44C624D5" wp14:editId="6594BE11">
                <wp:simplePos x="0" y="0"/>
                <wp:positionH relativeFrom="margin">
                  <wp:posOffset>4473575</wp:posOffset>
                </wp:positionH>
                <wp:positionV relativeFrom="paragraph">
                  <wp:posOffset>6072505</wp:posOffset>
                </wp:positionV>
                <wp:extent cx="452755" cy="341630"/>
                <wp:effectExtent l="0" t="0" r="0" b="1270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C5E7A" w14:textId="77777777" w:rsidR="007D0530" w:rsidRPr="00E10A91" w:rsidRDefault="007D0530" w:rsidP="007D0530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624D5" id="Text Box 120" o:spid="_x0000_s1089" type="#_x0000_t202" style="position:absolute;margin-left:352.25pt;margin-top:478.15pt;width:35.65pt;height:26.9pt;z-index:-250240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" filled="f" stroked="f" strokeweight=".5pt">
                <v:textbox>
                  <w:txbxContent>
                    <w:p w14:paraId="590C5E7A" w14:textId="77777777" w:rsidR="007D0530" w:rsidRPr="00E10A91" w:rsidRDefault="007D0530" w:rsidP="007D0530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23936" behindDoc="1" locked="0" layoutInCell="1" allowOverlap="1" wp14:anchorId="01F8E96D" wp14:editId="3286A7E9">
                <wp:simplePos x="0" y="0"/>
                <wp:positionH relativeFrom="column">
                  <wp:posOffset>4842510</wp:posOffset>
                </wp:positionH>
                <wp:positionV relativeFrom="paragraph">
                  <wp:posOffset>6166485</wp:posOffset>
                </wp:positionV>
                <wp:extent cx="0" cy="215900"/>
                <wp:effectExtent l="76200" t="0" r="57150" b="50800"/>
                <wp:wrapNone/>
                <wp:docPr id="126" name="Straight Arr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22CF5" id="Straight Arrow Connector 126" o:spid="_x0000_s1026" type="#_x0000_t32" style="position:absolute;margin-left:381.3pt;margin-top:485.55pt;width:0;height:17pt;flip:x;z-index:-2500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" strokecolor="black [3200]">
                <v:stroke endarrow="block" joinstyle="miter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59424" behindDoc="0" locked="0" layoutInCell="1" allowOverlap="1" wp14:anchorId="2FC95F4E" wp14:editId="624CB72B">
                <wp:simplePos x="0" y="0"/>
                <wp:positionH relativeFrom="margin">
                  <wp:posOffset>2466975</wp:posOffset>
                </wp:positionH>
                <wp:positionV relativeFrom="paragraph">
                  <wp:posOffset>5763260</wp:posOffset>
                </wp:positionV>
                <wp:extent cx="2990850" cy="400050"/>
                <wp:effectExtent l="0" t="0" r="19050" b="1905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4000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657C5D" w14:textId="0920D329" w:rsidR="00842471" w:rsidRPr="003965DE" w:rsidRDefault="00842471" w:rsidP="0084247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59766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11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Is the total amount owing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from the debtor equal to or more than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$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10,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000?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C95F4E" id="Text Box 116" o:spid="_x0000_s1090" style="position:absolute;margin-left:194.25pt;margin-top:453.8pt;width:235.5pt;height:31.5pt;z-index:253159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" fillcolor="#e35205" strokecolor="black [1600]">
                <v:stroke joinstyle="miter"/>
                <v:textbox>
                  <w:txbxContent>
                    <w:p w14:paraId="5C657C5D" w14:textId="0920D329" w:rsidR="00842471" w:rsidRPr="003965DE" w:rsidRDefault="00842471" w:rsidP="00842471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59766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11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Is the total amount owing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from the debtor equal to or more than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$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10,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000?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10944" behindDoc="1" locked="0" layoutInCell="1" allowOverlap="1" wp14:anchorId="030F00DC" wp14:editId="68949D51">
                <wp:simplePos x="0" y="0"/>
                <wp:positionH relativeFrom="column">
                  <wp:posOffset>4366895</wp:posOffset>
                </wp:positionH>
                <wp:positionV relativeFrom="paragraph">
                  <wp:posOffset>5548630</wp:posOffset>
                </wp:positionV>
                <wp:extent cx="0" cy="180000"/>
                <wp:effectExtent l="76200" t="0" r="57150" b="4889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7A884" id="Straight Arrow Connector 37" o:spid="_x0000_s1026" type="#_x0000_t32" style="position:absolute;margin-left:343.85pt;margin-top:436.9pt;width:0;height:14.15pt;flip:x;z-index:-2503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" strokecolor="black [3200]">
                <v:stroke endarrow="block" joinstyle="miter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46816" behindDoc="0" locked="0" layoutInCell="1" allowOverlap="1" wp14:anchorId="771ADB0D" wp14:editId="47F5BCFA">
                <wp:simplePos x="0" y="0"/>
                <wp:positionH relativeFrom="margin">
                  <wp:posOffset>4358640</wp:posOffset>
                </wp:positionH>
                <wp:positionV relativeFrom="paragraph">
                  <wp:posOffset>5500370</wp:posOffset>
                </wp:positionV>
                <wp:extent cx="403907" cy="263661"/>
                <wp:effectExtent l="0" t="0" r="0" b="31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907" cy="2636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5D9CFB" w14:textId="77777777" w:rsidR="00956628" w:rsidRPr="0096263D" w:rsidRDefault="00956628" w:rsidP="00956628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ADB0D" id="Text Box 7" o:spid="_x0000_s1099" type="#_x0000_t202" style="position:absolute;margin-left:343.2pt;margin-top:433.1pt;width:31.8pt;height:20.75pt;z-index:253346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" filled="f" stroked="f" strokeweight=".5pt">
                <v:textbox>
                  <w:txbxContent>
                    <w:p w14:paraId="735D9CFB" w14:textId="77777777" w:rsidR="00956628" w:rsidRPr="0096263D" w:rsidRDefault="00956628" w:rsidP="00956628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31776" behindDoc="1" locked="0" layoutInCell="1" allowOverlap="1" wp14:anchorId="30A352A8" wp14:editId="310351AA">
                <wp:simplePos x="0" y="0"/>
                <wp:positionH relativeFrom="rightMargin">
                  <wp:posOffset>-6045835</wp:posOffset>
                </wp:positionH>
                <wp:positionV relativeFrom="paragraph">
                  <wp:posOffset>2912110</wp:posOffset>
                </wp:positionV>
                <wp:extent cx="0" cy="180000"/>
                <wp:effectExtent l="76200" t="0" r="57150" b="48895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4292C" id="Straight Arrow Connector 45" o:spid="_x0000_s1026" type="#_x0000_t32" style="position:absolute;margin-left:-476.05pt;margin-top:229.3pt;width:0;height:14.15pt;flip:x;z-index:-2501847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83328" behindDoc="0" locked="0" layoutInCell="1" allowOverlap="1" wp14:anchorId="4035AF6F" wp14:editId="17B1439B">
                <wp:simplePos x="0" y="0"/>
                <wp:positionH relativeFrom="margin">
                  <wp:posOffset>1350645</wp:posOffset>
                </wp:positionH>
                <wp:positionV relativeFrom="paragraph">
                  <wp:posOffset>5311140</wp:posOffset>
                </wp:positionV>
                <wp:extent cx="437322" cy="295275"/>
                <wp:effectExtent l="0" t="0" r="0" b="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22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0D8561" w14:textId="77777777" w:rsidR="00A6426B" w:rsidRPr="0096263D" w:rsidRDefault="00A6426B" w:rsidP="00A6426B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5AF6F" id="Text Box 112" o:spid="_x0000_s1100" type="#_x0000_t202" style="position:absolute;margin-left:106.35pt;margin-top:418.2pt;width:34.45pt;height:23.25pt;z-index:25328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" filled="f" stroked="f" strokeweight=".5pt">
                <v:textbox>
                  <w:txbxContent>
                    <w:p w14:paraId="230D8561" w14:textId="77777777" w:rsidR="00A6426B" w:rsidRPr="0096263D" w:rsidRDefault="00A6426B" w:rsidP="00A6426B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52CC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63872" behindDoc="0" locked="0" layoutInCell="1" allowOverlap="1" wp14:anchorId="1040CA97" wp14:editId="1D173A89">
                <wp:simplePos x="0" y="0"/>
                <wp:positionH relativeFrom="column">
                  <wp:posOffset>1381125</wp:posOffset>
                </wp:positionH>
                <wp:positionV relativeFrom="paragraph">
                  <wp:posOffset>5356225</wp:posOffset>
                </wp:positionV>
                <wp:extent cx="238125" cy="3324225"/>
                <wp:effectExtent l="0" t="0" r="47625" b="85725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3324225"/>
                        </a:xfrm>
                        <a:prstGeom prst="bentConnector3">
                          <a:avLst>
                            <a:gd name="adj1" fmla="val 348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A7A11" id="Elbow Connector 49" o:spid="_x0000_s1026" type="#_x0000_t34" style="position:absolute;margin-left:108.75pt;margin-top:421.75pt;width:18.75pt;height:261.75pt;z-index:2532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" adj="753" strokecolor="black [3213]" strokeweight=".5pt">
                <v:stroke endarrow="block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30432" behindDoc="0" locked="0" layoutInCell="1" allowOverlap="1" wp14:anchorId="29CC1B17" wp14:editId="7FA11CEC">
                <wp:simplePos x="0" y="0"/>
                <wp:positionH relativeFrom="margin">
                  <wp:posOffset>114300</wp:posOffset>
                </wp:positionH>
                <wp:positionV relativeFrom="paragraph">
                  <wp:posOffset>5581015</wp:posOffset>
                </wp:positionV>
                <wp:extent cx="828675" cy="581025"/>
                <wp:effectExtent l="0" t="0" r="28575" b="28575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5810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1694D5" w14:textId="77777777" w:rsidR="009E6DB9" w:rsidRPr="003965DE" w:rsidRDefault="009E6DB9" w:rsidP="009E6DB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CC1B17" id="Text Box 133" o:spid="_x0000_s1101" style="position:absolute;margin-left:9pt;margin-top:439.45pt;width:65.25pt;height:45.75pt;z-index:25333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" fillcolor="black [3213]" strokecolor="black [1600]">
                <v:stroke joinstyle="miter"/>
                <v:textbox>
                  <w:txbxContent>
                    <w:p w14:paraId="441694D5" w14:textId="77777777" w:rsidR="009E6DB9" w:rsidRPr="003965DE" w:rsidRDefault="009E6DB9" w:rsidP="009E6DB9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34848" behindDoc="1" locked="0" layoutInCell="1" allowOverlap="1" wp14:anchorId="3790210C" wp14:editId="60F44A38">
                <wp:simplePos x="0" y="0"/>
                <wp:positionH relativeFrom="margin">
                  <wp:posOffset>509270</wp:posOffset>
                </wp:positionH>
                <wp:positionV relativeFrom="paragraph">
                  <wp:posOffset>5289550</wp:posOffset>
                </wp:positionV>
                <wp:extent cx="429260" cy="30988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E46A3F" w14:textId="77777777" w:rsidR="00A06135" w:rsidRPr="0096263D" w:rsidRDefault="00A06135" w:rsidP="00A0613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0210C" id="Text Box 51" o:spid="_x0000_s1102" type="#_x0000_t202" style="position:absolute;margin-left:40.1pt;margin-top:416.5pt;width:33.8pt;height:24.4pt;z-index:-250181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" filled="f" stroked="f" strokeweight=".5pt">
                <v:textbox>
                  <w:txbxContent>
                    <w:p w14:paraId="02E46A3F" w14:textId="77777777" w:rsidR="00A06135" w:rsidRPr="0096263D" w:rsidRDefault="00A06135" w:rsidP="00A0613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4480" behindDoc="1" locked="0" layoutInCell="1" allowOverlap="1" wp14:anchorId="79280B46" wp14:editId="4FE325B6">
                <wp:simplePos x="0" y="0"/>
                <wp:positionH relativeFrom="column">
                  <wp:posOffset>581025</wp:posOffset>
                </wp:positionH>
                <wp:positionV relativeFrom="paragraph">
                  <wp:posOffset>5356225</wp:posOffset>
                </wp:positionV>
                <wp:extent cx="0" cy="216000"/>
                <wp:effectExtent l="76200" t="0" r="57150" b="5080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D797D" id="Straight Arrow Connector 91" o:spid="_x0000_s1026" type="#_x0000_t32" style="position:absolute;margin-left:45.75pt;margin-top:421.75pt;width:0;height:17pt;flip:x;z-index:-2501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" strokecolor="black [3200]">
                <v:stroke endarrow="block" joinstyle="miter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40288" behindDoc="0" locked="0" layoutInCell="1" allowOverlap="1" wp14:anchorId="443F8893" wp14:editId="3E60A1F2">
                <wp:simplePos x="0" y="0"/>
                <wp:positionH relativeFrom="margin">
                  <wp:posOffset>50165</wp:posOffset>
                </wp:positionH>
                <wp:positionV relativeFrom="paragraph">
                  <wp:posOffset>4767580</wp:posOffset>
                </wp:positionV>
                <wp:extent cx="1971675" cy="593090"/>
                <wp:effectExtent l="0" t="0" r="28575" b="1651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59309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64C044" w14:textId="2997DDA3" w:rsidR="008F7345" w:rsidRPr="003965DE" w:rsidRDefault="000C344D" w:rsidP="008F734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59766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F734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 w:rsidR="008F734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public money fully recovered within</w:t>
                            </w:r>
                            <w:r w:rsidR="008F734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12 months from the </w:t>
                            </w:r>
                            <w:r w:rsidR="000909C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invoice due</w:t>
                            </w:r>
                            <w:r w:rsidR="008F734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date?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3F8893" id="Text Box 109" o:spid="_x0000_s1103" style="position:absolute;margin-left:3.95pt;margin-top:375.4pt;width:155.25pt;height:46.7pt;z-index:25294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" fillcolor="#e35205" strokecolor="black [1600]">
                <v:stroke joinstyle="miter"/>
                <v:textbox>
                  <w:txbxContent>
                    <w:p w14:paraId="2364C044" w14:textId="2997DDA3" w:rsidR="008F7345" w:rsidRPr="003965DE" w:rsidRDefault="000C344D" w:rsidP="008F734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59766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7</w:t>
                      </w: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8F734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</w:t>
                      </w:r>
                      <w:r w:rsidR="008F7345">
                        <w:rPr>
                          <w:rFonts w:ascii="Lato" w:hAnsi="Lato"/>
                          <w:sz w:val="18"/>
                          <w:szCs w:val="18"/>
                        </w:rPr>
                        <w:t>the public money fully recovered within</w:t>
                      </w:r>
                      <w:r w:rsidR="008F734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12 months from the </w:t>
                      </w:r>
                      <w:r w:rsidR="000909CE">
                        <w:rPr>
                          <w:rFonts w:ascii="Lato" w:hAnsi="Lato"/>
                          <w:sz w:val="18"/>
                          <w:szCs w:val="18"/>
                        </w:rPr>
                        <w:t>invoice due</w:t>
                      </w:r>
                      <w:r w:rsidR="008F734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date?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19136" behindDoc="1" locked="0" layoutInCell="1" allowOverlap="1" wp14:anchorId="49F9E88C" wp14:editId="076AF98D">
                <wp:simplePos x="0" y="0"/>
                <wp:positionH relativeFrom="rightMargin">
                  <wp:posOffset>-8827135</wp:posOffset>
                </wp:positionH>
                <wp:positionV relativeFrom="paragraph">
                  <wp:posOffset>4558665</wp:posOffset>
                </wp:positionV>
                <wp:extent cx="0" cy="215900"/>
                <wp:effectExtent l="76200" t="0" r="57150" b="5080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D3B51" id="Straight Arrow Connector 36" o:spid="_x0000_s1026" type="#_x0000_t32" style="position:absolute;margin-left:-695.05pt;margin-top:358.95pt;width:0;height:17pt;flip:x;z-index:-2502973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38240" behindDoc="0" locked="0" layoutInCell="1" allowOverlap="1" wp14:anchorId="6C540EA9" wp14:editId="293A39B0">
                <wp:simplePos x="0" y="0"/>
                <wp:positionH relativeFrom="column">
                  <wp:posOffset>51435</wp:posOffset>
                </wp:positionH>
                <wp:positionV relativeFrom="paragraph">
                  <wp:posOffset>3366135</wp:posOffset>
                </wp:positionV>
                <wp:extent cx="1971675" cy="1192033"/>
                <wp:effectExtent l="0" t="0" r="28575" b="27305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1192033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014EB6" w14:textId="2CCCE4A6" w:rsidR="00B26832" w:rsidRPr="00B26832" w:rsidRDefault="00B26832" w:rsidP="008F7345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 w:rsidRPr="00B2683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D25DD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B2683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20C8CB83" w14:textId="59350188" w:rsidR="00DE38F0" w:rsidRPr="00C3082F" w:rsidRDefault="00A54A5F" w:rsidP="00C3082F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Send monthly statements or attempt to make</w:t>
                            </w:r>
                            <w:r w:rsidR="00106021"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monthly</w:t>
                            </w:r>
                            <w:r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contact </w:t>
                            </w:r>
                            <w:r w:rsidR="002236C6"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with</w:t>
                            </w:r>
                            <w:r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debtor to recover the debt</w:t>
                            </w:r>
                            <w:r w:rsidR="00DE38F0"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up to 12 months from the </w:t>
                            </w:r>
                            <w:r w:rsidR="00DB4B7E"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invoice</w:t>
                            </w:r>
                            <w:r w:rsidR="00DE38F0"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909CE"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due </w:t>
                            </w:r>
                            <w:r w:rsidR="00DE38F0" w:rsidRPr="00C3082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date.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540EA9" id="Text Box 108" o:spid="_x0000_s1104" style="position:absolute;margin-left:4.05pt;margin-top:265.05pt;width:155.25pt;height:93.85pt;z-index:25293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" fillcolor="#002060" strokecolor="black [1600]">
                <v:stroke joinstyle="miter"/>
                <v:textbox>
                  <w:txbxContent>
                    <w:p w14:paraId="03014EB6" w14:textId="2CCCE4A6" w:rsidR="00B26832" w:rsidRPr="00B26832" w:rsidRDefault="00B26832" w:rsidP="008F7345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 w:rsidRPr="00B2683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D25DD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803D3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6</w:t>
                      </w:r>
                      <w:r w:rsidRPr="00B2683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</w:p>
                    <w:p w14:paraId="20C8CB83" w14:textId="59350188" w:rsidR="00DE38F0" w:rsidRPr="00C3082F" w:rsidRDefault="00A54A5F" w:rsidP="00C3082F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C3082F">
                        <w:rPr>
                          <w:rFonts w:ascii="Lato" w:hAnsi="Lato"/>
                          <w:sz w:val="18"/>
                          <w:szCs w:val="18"/>
                        </w:rPr>
                        <w:t>Send monthly statements or attempt to make</w:t>
                      </w:r>
                      <w:r w:rsidR="00106021" w:rsidRPr="00C3082F">
                        <w:rPr>
                          <w:rFonts w:ascii="Lato" w:hAnsi="Lato"/>
                          <w:sz w:val="18"/>
                          <w:szCs w:val="18"/>
                        </w:rPr>
                        <w:t xml:space="preserve"> monthly</w:t>
                      </w:r>
                      <w:r w:rsidRPr="00C3082F">
                        <w:rPr>
                          <w:rFonts w:ascii="Lato" w:hAnsi="Lato"/>
                          <w:sz w:val="18"/>
                          <w:szCs w:val="18"/>
                        </w:rPr>
                        <w:t xml:space="preserve"> contact </w:t>
                      </w:r>
                      <w:r w:rsidR="002236C6" w:rsidRPr="00C3082F">
                        <w:rPr>
                          <w:rFonts w:ascii="Lato" w:hAnsi="Lato"/>
                          <w:sz w:val="18"/>
                          <w:szCs w:val="18"/>
                        </w:rPr>
                        <w:t>with</w:t>
                      </w:r>
                      <w:r w:rsidRPr="00C3082F">
                        <w:rPr>
                          <w:rFonts w:ascii="Lato" w:hAnsi="Lato"/>
                          <w:sz w:val="18"/>
                          <w:szCs w:val="18"/>
                        </w:rPr>
                        <w:t xml:space="preserve"> debtor to recover the debt</w:t>
                      </w:r>
                      <w:r w:rsidR="00DE38F0" w:rsidRPr="00C3082F">
                        <w:rPr>
                          <w:rFonts w:ascii="Lato" w:hAnsi="Lato"/>
                          <w:sz w:val="18"/>
                          <w:szCs w:val="18"/>
                        </w:rPr>
                        <w:t xml:space="preserve"> up to 12 months from the </w:t>
                      </w:r>
                      <w:r w:rsidR="00DB4B7E" w:rsidRPr="00C3082F">
                        <w:rPr>
                          <w:rFonts w:ascii="Lato" w:hAnsi="Lato"/>
                          <w:sz w:val="18"/>
                          <w:szCs w:val="18"/>
                        </w:rPr>
                        <w:t>invoice</w:t>
                      </w:r>
                      <w:r w:rsidR="00DE38F0" w:rsidRPr="00C3082F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0909CE" w:rsidRPr="00C3082F">
                        <w:rPr>
                          <w:rFonts w:ascii="Lato" w:hAnsi="Lato"/>
                          <w:sz w:val="18"/>
                          <w:szCs w:val="18"/>
                        </w:rPr>
                        <w:t xml:space="preserve">due </w:t>
                      </w:r>
                      <w:r w:rsidR="00DE38F0" w:rsidRPr="00C3082F">
                        <w:rPr>
                          <w:rFonts w:ascii="Lato" w:hAnsi="Lato"/>
                          <w:sz w:val="18"/>
                          <w:szCs w:val="18"/>
                        </w:rPr>
                        <w:t>date.</w:t>
                      </w:r>
                    </w:p>
                  </w:txbxContent>
                </v:textbox>
              </v:roundrect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5216" behindDoc="1" locked="0" layoutInCell="1" allowOverlap="1" wp14:anchorId="3DCA8586" wp14:editId="5593F5EE">
                <wp:simplePos x="0" y="0"/>
                <wp:positionH relativeFrom="rightMargin">
                  <wp:posOffset>-8845550</wp:posOffset>
                </wp:positionH>
                <wp:positionV relativeFrom="paragraph">
                  <wp:posOffset>3154680</wp:posOffset>
                </wp:positionV>
                <wp:extent cx="0" cy="215900"/>
                <wp:effectExtent l="76200" t="0" r="57150" b="50800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E1B2C" id="Straight Arrow Connector 103" o:spid="_x0000_s1026" type="#_x0000_t32" style="position:absolute;margin-left:-696.5pt;margin-top:248.4pt;width:0;height:17pt;flip:x;z-index:-250251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76064" behindDoc="0" locked="0" layoutInCell="1" allowOverlap="1" wp14:anchorId="7B6F120C" wp14:editId="182C3CE8">
                <wp:simplePos x="0" y="0"/>
                <wp:positionH relativeFrom="margin">
                  <wp:posOffset>48260</wp:posOffset>
                </wp:positionH>
                <wp:positionV relativeFrom="paragraph">
                  <wp:posOffset>2554605</wp:posOffset>
                </wp:positionV>
                <wp:extent cx="1914525" cy="597424"/>
                <wp:effectExtent l="0" t="0" r="28575" b="1270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597424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03E78D" w14:textId="56BB7D27" w:rsidR="00687603" w:rsidRPr="003965DE" w:rsidRDefault="00F21129" w:rsidP="00687603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106021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87603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total amount owing from the debtor equal </w:t>
                            </w:r>
                            <w:r w:rsidR="007D7814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="00687603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or more than $500?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6F120C" id="Text Box 44" o:spid="_x0000_s1105" style="position:absolute;margin-left:3.8pt;margin-top:201.15pt;width:150.75pt;height:47.05pt;z-index:25237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" fillcolor="#e35205" strokecolor="black [1600]">
                <v:stroke joinstyle="miter"/>
                <v:textbox>
                  <w:txbxContent>
                    <w:p w14:paraId="1303E78D" w14:textId="56BB7D27" w:rsidR="00687603" w:rsidRPr="003965DE" w:rsidRDefault="00F21129" w:rsidP="00687603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106021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6</w:t>
                      </w: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687603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total amount owing from the debtor equal </w:t>
                      </w:r>
                      <w:r w:rsidR="007D7814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to </w:t>
                      </w:r>
                      <w:r w:rsidR="00687603" w:rsidRPr="003965DE">
                        <w:rPr>
                          <w:rFonts w:ascii="Lato" w:hAnsi="Lato"/>
                          <w:sz w:val="18"/>
                          <w:szCs w:val="18"/>
                        </w:rPr>
                        <w:t>or more than $500?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69632" behindDoc="1" locked="0" layoutInCell="1" allowOverlap="1" wp14:anchorId="1352BD87" wp14:editId="7E7BA242">
                <wp:simplePos x="0" y="0"/>
                <wp:positionH relativeFrom="rightMargin">
                  <wp:posOffset>-8857615</wp:posOffset>
                </wp:positionH>
                <wp:positionV relativeFrom="paragraph">
                  <wp:posOffset>2359025</wp:posOffset>
                </wp:positionV>
                <wp:extent cx="0" cy="180000"/>
                <wp:effectExtent l="76200" t="0" r="57150" b="48895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A95EC" id="Straight Arrow Connector 104" o:spid="_x0000_s1026" type="#_x0000_t32" style="position:absolute;margin-left:-697.45pt;margin-top:185.75pt;width:0;height:14.15pt;flip:x;z-index:-2504468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2192" behindDoc="1" locked="0" layoutInCell="1" allowOverlap="1" wp14:anchorId="6C4DA497" wp14:editId="120A43D0">
                <wp:simplePos x="0" y="0"/>
                <wp:positionH relativeFrom="margin">
                  <wp:posOffset>7381875</wp:posOffset>
                </wp:positionH>
                <wp:positionV relativeFrom="paragraph">
                  <wp:posOffset>4975860</wp:posOffset>
                </wp:positionV>
                <wp:extent cx="0" cy="215900"/>
                <wp:effectExtent l="76200" t="0" r="57150" b="5080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1E20F" id="Straight Arrow Connector 80" o:spid="_x0000_s1026" type="#_x0000_t32" style="position:absolute;margin-left:581.25pt;margin-top:391.8pt;width:0;height:17pt;flip:x;z-index:-25012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1C52C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0384" behindDoc="1" locked="0" layoutInCell="1" allowOverlap="1" wp14:anchorId="02DB5249" wp14:editId="3B8A407C">
                <wp:simplePos x="0" y="0"/>
                <wp:positionH relativeFrom="column">
                  <wp:posOffset>6515100</wp:posOffset>
                </wp:positionH>
                <wp:positionV relativeFrom="paragraph">
                  <wp:posOffset>6568440</wp:posOffset>
                </wp:positionV>
                <wp:extent cx="0" cy="216000"/>
                <wp:effectExtent l="76200" t="0" r="57150" b="508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178B3" id="Straight Arrow Connector 88" o:spid="_x0000_s1026" type="#_x0000_t32" style="position:absolute;margin-left:513pt;margin-top:517.2pt;width:0;height:17pt;flip:x;z-index:-2501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1C52CC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040640" behindDoc="0" locked="0" layoutInCell="1" allowOverlap="1" wp14:anchorId="3A097F48" wp14:editId="48FA87FA">
                <wp:simplePos x="0" y="0"/>
                <wp:positionH relativeFrom="margin">
                  <wp:posOffset>129540</wp:posOffset>
                </wp:positionH>
                <wp:positionV relativeFrom="paragraph">
                  <wp:posOffset>10022840</wp:posOffset>
                </wp:positionV>
                <wp:extent cx="942975" cy="504825"/>
                <wp:effectExtent l="0" t="0" r="28575" b="28575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5048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E86CC26" w14:textId="77777777" w:rsidR="009E6DB9" w:rsidRDefault="009D1B7F" w:rsidP="009D1B7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 w:rsidRPr="0006252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Legend:</w:t>
                            </w:r>
                            <w:r w:rsidR="00EE58F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058010A" w14:textId="77777777" w:rsidR="009E6DB9" w:rsidRDefault="009D1B7F" w:rsidP="009D1B7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 w:rsidRPr="0006252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06252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– Action</w:t>
                            </w:r>
                            <w:r w:rsidR="00EE58F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6F1354D9" w14:textId="0D25DB3A" w:rsidR="009D1B7F" w:rsidRPr="00EE58F2" w:rsidRDefault="009D1B7F" w:rsidP="009D1B7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 w:rsidRPr="0006252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D </w:t>
                            </w:r>
                            <w:r w:rsidRPr="0006252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- Decision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97F48" id="Text Box 97" o:spid="_x0000_s1106" type="#_x0000_t202" style="position:absolute;margin-left:10.2pt;margin-top:789.2pt;width:74.25pt;height:39.75pt;z-index:25304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" fillcolor="#d8d8d8 [2732]" strokecolor="black [3213]" strokeweight="1pt">
                <v:textbox>
                  <w:txbxContent>
                    <w:p w14:paraId="2E86CC26" w14:textId="77777777" w:rsidR="009E6DB9" w:rsidRDefault="009D1B7F" w:rsidP="009D1B7F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 w:rsidRPr="0006252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Legend:</w:t>
                      </w:r>
                      <w:r w:rsidR="00EE58F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14:paraId="0058010A" w14:textId="77777777" w:rsidR="009E6DB9" w:rsidRDefault="009D1B7F" w:rsidP="009D1B7F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 w:rsidRPr="0006252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A </w:t>
                      </w:r>
                      <w:r w:rsidRPr="0006252C">
                        <w:rPr>
                          <w:rFonts w:ascii="Lato" w:hAnsi="Lato"/>
                          <w:sz w:val="18"/>
                          <w:szCs w:val="18"/>
                        </w:rPr>
                        <w:t>– Action</w:t>
                      </w:r>
                      <w:r w:rsidR="00EE58F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14:paraId="6F1354D9" w14:textId="0D25DB3A" w:rsidR="009D1B7F" w:rsidRPr="00EE58F2" w:rsidRDefault="009D1B7F" w:rsidP="009D1B7F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 w:rsidRPr="0006252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D </w:t>
                      </w:r>
                      <w:r w:rsidRPr="0006252C">
                        <w:rPr>
                          <w:rFonts w:ascii="Lato" w:hAnsi="Lato"/>
                          <w:sz w:val="18"/>
                          <w:szCs w:val="18"/>
                        </w:rPr>
                        <w:t>- Decision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07D8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38624" behindDoc="0" locked="0" layoutInCell="1" allowOverlap="1" wp14:anchorId="0970756F" wp14:editId="7DF058B1">
                <wp:simplePos x="0" y="0"/>
                <wp:positionH relativeFrom="column">
                  <wp:posOffset>6143625</wp:posOffset>
                </wp:positionH>
                <wp:positionV relativeFrom="paragraph">
                  <wp:posOffset>339090</wp:posOffset>
                </wp:positionV>
                <wp:extent cx="0" cy="219600"/>
                <wp:effectExtent l="76200" t="0" r="57150" b="47625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662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0" o:spid="_x0000_s1026" type="#_x0000_t32" style="position:absolute;margin-left:483.75pt;margin-top:26.7pt;width:0;height:17.3pt;z-index:253338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B07D8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40672" behindDoc="0" locked="0" layoutInCell="1" allowOverlap="1" wp14:anchorId="7188AF8E" wp14:editId="2FE54EAC">
                <wp:simplePos x="0" y="0"/>
                <wp:positionH relativeFrom="margin">
                  <wp:posOffset>6240145</wp:posOffset>
                </wp:positionH>
                <wp:positionV relativeFrom="paragraph">
                  <wp:posOffset>260985</wp:posOffset>
                </wp:positionV>
                <wp:extent cx="437322" cy="295275"/>
                <wp:effectExtent l="0" t="0" r="0" b="0"/>
                <wp:wrapNone/>
                <wp:docPr id="161" name="Text 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22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9DF2A2" w14:textId="77777777" w:rsidR="00060FDE" w:rsidRPr="007635AF" w:rsidRDefault="00060FDE" w:rsidP="00060FDE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8AF8E" id="Text Box 161" o:spid="_x0000_s1107" type="#_x0000_t202" style="position:absolute;margin-left:491.35pt;margin-top:20.55pt;width:34.45pt;height:23.25pt;z-index:2533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" filled="f" stroked="f" strokeweight=".5pt">
                <v:textbox>
                  <w:txbxContent>
                    <w:p w14:paraId="739DF2A2" w14:textId="77777777" w:rsidR="00060FDE" w:rsidRPr="007635AF" w:rsidRDefault="00060FDE" w:rsidP="00060FDE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70F0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5280" behindDoc="1" locked="0" layoutInCell="1" allowOverlap="1" wp14:anchorId="229AF89D" wp14:editId="6D6D516E">
                <wp:simplePos x="0" y="0"/>
                <wp:positionH relativeFrom="rightMargin">
                  <wp:posOffset>-8828405</wp:posOffset>
                </wp:positionH>
                <wp:positionV relativeFrom="paragraph">
                  <wp:posOffset>1475740</wp:posOffset>
                </wp:positionV>
                <wp:extent cx="0" cy="288000"/>
                <wp:effectExtent l="76200" t="0" r="57150" b="55245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88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3F330" id="Straight Arrow Connector 56" o:spid="_x0000_s1026" type="#_x0000_t32" style="position:absolute;margin-left:-695.15pt;margin-top:116.2pt;width:0;height:22.7pt;flip:x;z-index:-2502912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DD11E9"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24288" behindDoc="0" locked="0" layoutInCell="1" allowOverlap="1" wp14:anchorId="2CB8B4ED" wp14:editId="15BBA409">
                <wp:simplePos x="0" y="0"/>
                <wp:positionH relativeFrom="margin">
                  <wp:posOffset>1276350</wp:posOffset>
                </wp:positionH>
                <wp:positionV relativeFrom="paragraph">
                  <wp:posOffset>573405</wp:posOffset>
                </wp:positionV>
                <wp:extent cx="5615940" cy="269875"/>
                <wp:effectExtent l="0" t="0" r="22860" b="15875"/>
                <wp:wrapNone/>
                <wp:docPr id="643810287" name="Text Box 643810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2698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FCA486" w14:textId="3BBB610B" w:rsidR="00FC4AFE" w:rsidRPr="0032367E" w:rsidRDefault="00FC4AFE" w:rsidP="00FC4AF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(D</w:t>
                            </w:r>
                            <w:r w:rsidR="00E803D3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3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Is overpayment fully recovered?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B8B4ED" id="Text Box 643810287" o:spid="_x0000_s1049" style="position:absolute;margin-left:100.5pt;margin-top:45.15pt;width:442.2pt;height:21.25pt;z-index:25332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" fillcolor="#e35205">
                <v:stroke joinstyle="miter"/>
                <v:textbox>
                  <w:txbxContent>
                    <w:p w14:paraId="1CFCA486" w14:textId="3BBB610B" w:rsidR="00FC4AFE" w:rsidRPr="0032367E" w:rsidRDefault="00FC4AFE" w:rsidP="00FC4AFE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(D</w:t>
                      </w:r>
                      <w:r w:rsidR="00E803D3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3</w:t>
                      </w: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Is overpayment fully recovered?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D11E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21B1532E" wp14:editId="379905FD">
                <wp:simplePos x="0" y="0"/>
                <wp:positionH relativeFrom="margin">
                  <wp:posOffset>133350</wp:posOffset>
                </wp:positionH>
                <wp:positionV relativeFrom="paragraph">
                  <wp:posOffset>1049655</wp:posOffset>
                </wp:positionV>
                <wp:extent cx="8562975" cy="409575"/>
                <wp:effectExtent l="0" t="0" r="28575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62975" cy="4095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8EDE24" w14:textId="767BCABE" w:rsidR="002D4648" w:rsidRPr="003965DE" w:rsidRDefault="000C1596" w:rsidP="002D464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159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D83A9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0C159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D11E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Does the debtor or debt meet the conditions for write off set out in paragraph 3</w:t>
                            </w:r>
                            <w:r w:rsidR="0058605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</w:t>
                            </w:r>
                            <w:r w:rsidR="00DD11E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and 3</w:t>
                            </w:r>
                            <w:r w:rsidR="0058605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2</w:t>
                            </w:r>
                            <w:r w:rsidR="00E337D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  <w:proofErr w:type="spellStart"/>
                            <w:r w:rsidR="00E337D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</w:t>
                            </w:r>
                            <w:proofErr w:type="spellEnd"/>
                            <w:r w:rsidR="00E337D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D11E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of the TD?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B1532E" id="Text Box 11" o:spid="_x0000_s1109" style="position:absolute;margin-left:10.5pt;margin-top:82.65pt;width:674.25pt;height:32.25pt;z-index:25264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" fillcolor="#e35205" strokecolor="black [1600]">
                <v:stroke joinstyle="miter"/>
                <v:textbox>
                  <w:txbxContent>
                    <w:p w14:paraId="728EDE24" w14:textId="767BCABE" w:rsidR="002D4648" w:rsidRPr="003965DE" w:rsidRDefault="000C1596" w:rsidP="002D4648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159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D83A9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4</w:t>
                      </w:r>
                      <w:r w:rsidRPr="000C159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DD11E9">
                        <w:rPr>
                          <w:rFonts w:ascii="Lato" w:hAnsi="Lato"/>
                          <w:sz w:val="18"/>
                          <w:szCs w:val="18"/>
                        </w:rPr>
                        <w:t>Does the debtor or debt meet the conditions for write off set out in paragraph 3</w:t>
                      </w:r>
                      <w:r w:rsidR="00586051">
                        <w:rPr>
                          <w:rFonts w:ascii="Lato" w:hAnsi="Lato"/>
                          <w:sz w:val="18"/>
                          <w:szCs w:val="18"/>
                        </w:rPr>
                        <w:t>1</w:t>
                      </w:r>
                      <w:r w:rsidR="00DD11E9">
                        <w:rPr>
                          <w:rFonts w:ascii="Lato" w:hAnsi="Lato"/>
                          <w:sz w:val="18"/>
                          <w:szCs w:val="18"/>
                        </w:rPr>
                        <w:t xml:space="preserve"> and 3</w:t>
                      </w:r>
                      <w:r w:rsidR="00586051">
                        <w:rPr>
                          <w:rFonts w:ascii="Lato" w:hAnsi="Lato"/>
                          <w:sz w:val="18"/>
                          <w:szCs w:val="18"/>
                        </w:rPr>
                        <w:t>2</w:t>
                      </w:r>
                      <w:r w:rsidR="00E337DD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  <w:proofErr w:type="spellStart"/>
                      <w:r w:rsidR="00E337DD">
                        <w:rPr>
                          <w:rFonts w:ascii="Lato" w:hAnsi="Lato"/>
                          <w:sz w:val="18"/>
                          <w:szCs w:val="18"/>
                        </w:rPr>
                        <w:t>a</w:t>
                      </w:r>
                      <w:proofErr w:type="spellEnd"/>
                      <w:r w:rsidR="00E337DD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DD11E9">
                        <w:rPr>
                          <w:rFonts w:ascii="Lato" w:hAnsi="Lato"/>
                          <w:sz w:val="18"/>
                          <w:szCs w:val="18"/>
                        </w:rPr>
                        <w:t>of the TD?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0613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17440" behindDoc="0" locked="0" layoutInCell="1" allowOverlap="1" wp14:anchorId="3F5A2EFB" wp14:editId="62946199">
                <wp:simplePos x="0" y="0"/>
                <wp:positionH relativeFrom="margin">
                  <wp:posOffset>1979295</wp:posOffset>
                </wp:positionH>
                <wp:positionV relativeFrom="paragraph">
                  <wp:posOffset>805815</wp:posOffset>
                </wp:positionV>
                <wp:extent cx="403860" cy="263525"/>
                <wp:effectExtent l="0" t="0" r="0" b="31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6FBD45" w14:textId="77777777" w:rsidR="00D05ADC" w:rsidRPr="0096263D" w:rsidRDefault="00D05ADC" w:rsidP="00D05ADC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A2EFB" id="Text Box 6" o:spid="_x0000_s1052" type="#_x0000_t202" style="position:absolute;margin-left:155.85pt;margin-top:63.45pt;width:31.8pt;height:20.75pt;z-index:253117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" filled="f" stroked="f" strokeweight=".5pt">
                <v:textbox>
                  <w:txbxContent>
                    <w:p w14:paraId="156FBD45" w14:textId="77777777" w:rsidR="00D05ADC" w:rsidRPr="0096263D" w:rsidRDefault="00D05ADC" w:rsidP="00D05ADC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613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7328" behindDoc="1" locked="0" layoutInCell="1" allowOverlap="1" wp14:anchorId="713692A0" wp14:editId="5E6DD1D6">
                <wp:simplePos x="0" y="0"/>
                <wp:positionH relativeFrom="rightMargin">
                  <wp:posOffset>-7814945</wp:posOffset>
                </wp:positionH>
                <wp:positionV relativeFrom="paragraph">
                  <wp:posOffset>814705</wp:posOffset>
                </wp:positionV>
                <wp:extent cx="0" cy="216000"/>
                <wp:effectExtent l="76200" t="0" r="57150" b="508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C360C" id="Straight Arrow Connector 61" o:spid="_x0000_s1026" type="#_x0000_t32" style="position:absolute;margin-left:-615.35pt;margin-top:64.15pt;width:0;height:17pt;flip:x;z-index:-2502891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0613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37600" behindDoc="1" locked="0" layoutInCell="1" allowOverlap="1" wp14:anchorId="3491DC32" wp14:editId="617FCA0E">
                <wp:simplePos x="0" y="0"/>
                <wp:positionH relativeFrom="margin">
                  <wp:posOffset>6849110</wp:posOffset>
                </wp:positionH>
                <wp:positionV relativeFrom="paragraph">
                  <wp:posOffset>661035</wp:posOffset>
                </wp:positionV>
                <wp:extent cx="429371" cy="278296"/>
                <wp:effectExtent l="0" t="0" r="0" b="7620"/>
                <wp:wrapNone/>
                <wp:docPr id="159" name="Text Box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3B1CE" w14:textId="77777777" w:rsidR="00060FDE" w:rsidRPr="002D4648" w:rsidRDefault="00060FDE" w:rsidP="00060FDE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1DC32" id="Text Box 159" o:spid="_x0000_s1053" type="#_x0000_t202" style="position:absolute;margin-left:539.3pt;margin-top:52.05pt;width:33.8pt;height:21.9pt;z-index:-249978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" filled="f" stroked="f" strokeweight=".5pt">
                <v:textbox>
                  <w:txbxContent>
                    <w:p w14:paraId="3CC3B1CE" w14:textId="77777777" w:rsidR="00060FDE" w:rsidRPr="002D4648" w:rsidRDefault="00060FDE" w:rsidP="00060FDE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613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35552" behindDoc="1" locked="0" layoutInCell="1" allowOverlap="1" wp14:anchorId="700AB5E5" wp14:editId="7040BEA6">
                <wp:simplePos x="0" y="0"/>
                <wp:positionH relativeFrom="margin">
                  <wp:posOffset>6824345</wp:posOffset>
                </wp:positionH>
                <wp:positionV relativeFrom="paragraph">
                  <wp:posOffset>45085</wp:posOffset>
                </wp:positionV>
                <wp:extent cx="429371" cy="278296"/>
                <wp:effectExtent l="0" t="0" r="0" b="7620"/>
                <wp:wrapNone/>
                <wp:docPr id="158" name="Text Box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42382" w14:textId="77777777" w:rsidR="00060FDE" w:rsidRPr="002D4648" w:rsidRDefault="00060FDE" w:rsidP="00060FDE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AB5E5" id="Text Box 158" o:spid="_x0000_s1054" type="#_x0000_t202" style="position:absolute;margin-left:537.35pt;margin-top:3.55pt;width:33.8pt;height:21.9pt;z-index:-24998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" filled="f" stroked="f" strokeweight=".5pt">
                <v:textbox>
                  <w:txbxContent>
                    <w:p w14:paraId="7CA42382" w14:textId="77777777" w:rsidR="00060FDE" w:rsidRPr="002D4648" w:rsidRDefault="00060FDE" w:rsidP="00060FDE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613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26336" behindDoc="0" locked="0" layoutInCell="1" allowOverlap="1" wp14:anchorId="30865568" wp14:editId="2959D3D8">
                <wp:simplePos x="0" y="0"/>
                <wp:positionH relativeFrom="margin">
                  <wp:posOffset>6894195</wp:posOffset>
                </wp:positionH>
                <wp:positionV relativeFrom="paragraph">
                  <wp:posOffset>70485</wp:posOffset>
                </wp:positionV>
                <wp:extent cx="1260000" cy="0"/>
                <wp:effectExtent l="0" t="76200" r="16510" b="95250"/>
                <wp:wrapNone/>
                <wp:docPr id="128" name="Straight Arrow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0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0A6AD" id="Straight Arrow Connector 128" o:spid="_x0000_s1026" type="#_x0000_t32" style="position:absolute;margin-left:542.85pt;margin-top:5.55pt;width:99.2pt;height:0;z-index:2533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0613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328384" behindDoc="0" locked="0" layoutInCell="1" allowOverlap="1" wp14:anchorId="0DAB595F" wp14:editId="0DE40FC5">
                <wp:simplePos x="0" y="0"/>
                <wp:positionH relativeFrom="margin">
                  <wp:posOffset>6896100</wp:posOffset>
                </wp:positionH>
                <wp:positionV relativeFrom="paragraph">
                  <wp:posOffset>708660</wp:posOffset>
                </wp:positionV>
                <wp:extent cx="1260000" cy="0"/>
                <wp:effectExtent l="0" t="76200" r="16510" b="95250"/>
                <wp:wrapNone/>
                <wp:docPr id="129" name="Straight Arrow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0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9B92" id="Straight Arrow Connector 129" o:spid="_x0000_s1026" type="#_x0000_t32" style="position:absolute;margin-left:543pt;margin-top:55.8pt;width:99.2pt;height:0;z-index:253328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4954EA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342720" behindDoc="0" locked="0" layoutInCell="1" allowOverlap="1" wp14:anchorId="7B0C5592" wp14:editId="2F5EAF75">
                <wp:simplePos x="0" y="0"/>
                <wp:positionH relativeFrom="column">
                  <wp:posOffset>2771775</wp:posOffset>
                </wp:positionH>
                <wp:positionV relativeFrom="paragraph">
                  <wp:posOffset>366395</wp:posOffset>
                </wp:positionV>
                <wp:extent cx="0" cy="219600"/>
                <wp:effectExtent l="76200" t="0" r="57150" b="4762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B746A" id="Straight Arrow Connector 2" o:spid="_x0000_s1026" type="#_x0000_t32" style="position:absolute;margin-left:218.25pt;margin-top:28.85pt;width:0;height:17.3pt;z-index:253342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</w:p>
    <w:sectPr w:rsidR="00B07B14" w:rsidRPr="00D75611" w:rsidSect="00E30CB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9" w:h="23814" w:code="8"/>
      <w:pgMar w:top="567" w:right="720" w:bottom="720" w:left="72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D5648" w14:textId="77777777" w:rsidR="00186425" w:rsidRDefault="00186425" w:rsidP="007332FF">
      <w:r>
        <w:separator/>
      </w:r>
    </w:p>
  </w:endnote>
  <w:endnote w:type="continuationSeparator" w:id="0">
    <w:p w14:paraId="04F0FE38" w14:textId="77777777" w:rsidR="00186425" w:rsidRDefault="00186425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18047580" w14:textId="77777777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32EC4C6D" w14:textId="77777777"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14:paraId="2E3CC78B" w14:textId="77777777"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14:paraId="6CBFE015" w14:textId="00658C20"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D60298">
            <w:rPr>
              <w:noProof/>
              <w:sz w:val="20"/>
            </w:rPr>
            <w:t>1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6376B8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7E1C6A51" w14:textId="77777777"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14:paraId="37CFA474" w14:textId="77777777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572624F6" w14:textId="77777777" w:rsidR="002A4417" w:rsidRPr="00C209FA" w:rsidRDefault="00C209FA" w:rsidP="008F6CD0">
          <w:pPr>
            <w:pStyle w:val="NTGFooter1items"/>
            <w:ind w:firstLine="712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14:paraId="6D64CB47" w14:textId="01B12C27" w:rsidR="00983000" w:rsidRPr="007B5DA2" w:rsidRDefault="002A4417" w:rsidP="0019520C">
          <w:pPr>
            <w:pStyle w:val="NTGFooter1items"/>
            <w:tabs>
              <w:tab w:val="clear" w:pos="1778"/>
              <w:tab w:val="left" w:pos="1988"/>
            </w:tabs>
            <w:ind w:firstLine="712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6376B8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6376B8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19520C">
            <w:t xml:space="preserve">July </w:t>
          </w:r>
          <w:r w:rsidR="008F6CD0">
            <w:t>2024</w:t>
          </w:r>
          <w:r w:rsidR="00C209FA">
            <w:rPr>
              <w:rStyle w:val="NTGFooter1itemsChar"/>
            </w:rPr>
            <w:t xml:space="preserve">, Version </w:t>
          </w:r>
          <w:r w:rsidR="00401407">
            <w:rPr>
              <w:rStyle w:val="NTGFooter1itemsChar"/>
            </w:rPr>
            <w:t>1</w:t>
          </w:r>
        </w:p>
      </w:tc>
      <w:tc>
        <w:tcPr>
          <w:tcW w:w="6912" w:type="dxa"/>
          <w:vAlign w:val="center"/>
        </w:tcPr>
        <w:p w14:paraId="4ED761CC" w14:textId="77777777" w:rsidR="00983000" w:rsidRPr="001E14EB" w:rsidRDefault="00983000" w:rsidP="00B606A1">
          <w:pPr>
            <w:spacing w:after="0"/>
            <w:jc w:val="right"/>
          </w:pPr>
        </w:p>
      </w:tc>
    </w:tr>
  </w:tbl>
  <w:p w14:paraId="33E4CBB6" w14:textId="77777777"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D6E44" w14:textId="77777777" w:rsidR="00186425" w:rsidRDefault="00186425" w:rsidP="007332FF">
      <w:r>
        <w:separator/>
      </w:r>
    </w:p>
  </w:footnote>
  <w:footnote w:type="continuationSeparator" w:id="0">
    <w:p w14:paraId="38677A9A" w14:textId="77777777" w:rsidR="00186425" w:rsidRDefault="00186425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A3D12" w14:textId="723C958B" w:rsidR="00A84F0A" w:rsidRDefault="00A84F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F7037" w14:textId="1941E105" w:rsidR="00983000" w:rsidRDefault="00983000" w:rsidP="002926BC">
    <w:pPr>
      <w:pStyle w:val="Header"/>
      <w:tabs>
        <w:tab w:val="clear" w:pos="9026"/>
      </w:tabs>
      <w:ind w:right="-568"/>
    </w:pPr>
  </w:p>
  <w:sdt>
    <w:sdtPr>
      <w:alias w:val="Title"/>
      <w:tag w:val=""/>
      <w:id w:val="159590111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F4AEFE8" w14:textId="14DCCA89" w:rsidR="00983000" w:rsidRDefault="003C1D53" w:rsidP="002926BC">
        <w:pPr>
          <w:pStyle w:val="Header"/>
          <w:tabs>
            <w:tab w:val="clear" w:pos="9026"/>
          </w:tabs>
          <w:ind w:right="-568"/>
        </w:pPr>
        <w:r>
          <w:t>Appendix A.2 – Recovery of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5E73" w14:textId="5E72B953" w:rsidR="00983000" w:rsidRPr="00BE19E3" w:rsidRDefault="006376B8" w:rsidP="00C74A7B">
    <w:pPr>
      <w:pStyle w:val="Title"/>
      <w:spacing w:after="0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C1D53">
          <w:rPr>
            <w:rFonts w:ascii="Lato" w:hAnsi="Lato"/>
            <w:color w:val="1F1F5F"/>
          </w:rPr>
          <w:t>Appendix A.2 – Recovery of</w:t>
        </w:r>
      </w:sdtContent>
    </w:sdt>
    <w:r w:rsidR="003C1D53">
      <w:rPr>
        <w:rFonts w:ascii="Lato" w:hAnsi="Lato"/>
        <w:color w:val="1F1F5F"/>
      </w:rPr>
      <w:t xml:space="preserve"> overpayments to</w:t>
    </w:r>
    <w:r w:rsidR="00210AA8">
      <w:rPr>
        <w:rFonts w:ascii="Lato" w:hAnsi="Lato"/>
        <w:color w:val="1F1F5F"/>
      </w:rPr>
      <w:t xml:space="preserve"> former</w:t>
    </w:r>
    <w:r w:rsidR="003C1D53">
      <w:rPr>
        <w:rFonts w:ascii="Lato" w:hAnsi="Lato"/>
        <w:color w:val="1F1F5F"/>
      </w:rPr>
      <w:t xml:space="preserve"> employees</w:t>
    </w:r>
    <w:r w:rsidR="00210AA8">
      <w:rPr>
        <w:rFonts w:ascii="Lato" w:hAnsi="Lato"/>
        <w:color w:val="1F1F5F"/>
      </w:rPr>
      <w:t xml:space="preserve"> or current employee on leave without pay</w:t>
    </w:r>
    <w:r w:rsidR="003C1D53">
      <w:rPr>
        <w:rFonts w:ascii="Lato" w:hAnsi="Lato"/>
        <w:color w:val="1F1F5F"/>
      </w:rPr>
      <w:t xml:space="preserve"> </w:t>
    </w:r>
    <w:r w:rsidR="003767B9">
      <w:rPr>
        <w:rFonts w:ascii="Lato" w:hAnsi="Lato"/>
        <w:color w:val="1F1F5F"/>
      </w:rPr>
      <w:t xml:space="preserve">for </w:t>
    </w:r>
    <w:r w:rsidR="003B0F8C">
      <w:rPr>
        <w:rFonts w:ascii="Lato" w:hAnsi="Lato"/>
        <w:color w:val="1F1F5F"/>
      </w:rPr>
      <w:t>more than</w:t>
    </w:r>
    <w:r w:rsidR="003767B9">
      <w:rPr>
        <w:rFonts w:ascii="Lato" w:hAnsi="Lato"/>
        <w:color w:val="1F1F5F"/>
      </w:rPr>
      <w:t xml:space="preserve"> 3 months</w:t>
    </w:r>
    <w:r w:rsidR="00C3082F">
      <w:rPr>
        <w:rFonts w:ascii="Lato" w:hAnsi="Lato"/>
        <w:color w:val="1F1F5F"/>
      </w:rPr>
      <w:t xml:space="preserve"> (invoiced)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0980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E204C"/>
    <w:multiLevelType w:val="hybridMultilevel"/>
    <w:tmpl w:val="B5FAC9AA"/>
    <w:lvl w:ilvl="0" w:tplc="354E530E">
      <w:start w:val="1"/>
      <w:numFmt w:val="lowerRoman"/>
      <w:lvlText w:val="%1."/>
      <w:lvlJc w:val="left"/>
      <w:pPr>
        <w:ind w:left="1996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56" w:hanging="360"/>
      </w:pPr>
    </w:lvl>
    <w:lvl w:ilvl="2" w:tplc="0C09001B" w:tentative="1">
      <w:start w:val="1"/>
      <w:numFmt w:val="lowerRoman"/>
      <w:lvlText w:val="%3."/>
      <w:lvlJc w:val="right"/>
      <w:pPr>
        <w:ind w:left="3076" w:hanging="180"/>
      </w:pPr>
    </w:lvl>
    <w:lvl w:ilvl="3" w:tplc="0C09000F" w:tentative="1">
      <w:start w:val="1"/>
      <w:numFmt w:val="decimal"/>
      <w:lvlText w:val="%4."/>
      <w:lvlJc w:val="left"/>
      <w:pPr>
        <w:ind w:left="3796" w:hanging="360"/>
      </w:pPr>
    </w:lvl>
    <w:lvl w:ilvl="4" w:tplc="0C090019" w:tentative="1">
      <w:start w:val="1"/>
      <w:numFmt w:val="lowerLetter"/>
      <w:lvlText w:val="%5."/>
      <w:lvlJc w:val="left"/>
      <w:pPr>
        <w:ind w:left="4516" w:hanging="360"/>
      </w:pPr>
    </w:lvl>
    <w:lvl w:ilvl="5" w:tplc="0C09001B" w:tentative="1">
      <w:start w:val="1"/>
      <w:numFmt w:val="lowerRoman"/>
      <w:lvlText w:val="%6."/>
      <w:lvlJc w:val="right"/>
      <w:pPr>
        <w:ind w:left="5236" w:hanging="180"/>
      </w:pPr>
    </w:lvl>
    <w:lvl w:ilvl="6" w:tplc="0C09000F" w:tentative="1">
      <w:start w:val="1"/>
      <w:numFmt w:val="decimal"/>
      <w:lvlText w:val="%7."/>
      <w:lvlJc w:val="left"/>
      <w:pPr>
        <w:ind w:left="5956" w:hanging="360"/>
      </w:pPr>
    </w:lvl>
    <w:lvl w:ilvl="7" w:tplc="0C090019" w:tentative="1">
      <w:start w:val="1"/>
      <w:numFmt w:val="lowerLetter"/>
      <w:lvlText w:val="%8."/>
      <w:lvlJc w:val="left"/>
      <w:pPr>
        <w:ind w:left="6676" w:hanging="360"/>
      </w:pPr>
    </w:lvl>
    <w:lvl w:ilvl="8" w:tplc="0C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0FEF020E"/>
    <w:multiLevelType w:val="hybridMultilevel"/>
    <w:tmpl w:val="F3EE9B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6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7" w15:restartNumberingAfterBreak="0">
    <w:nsid w:val="12A1594F"/>
    <w:multiLevelType w:val="multilevel"/>
    <w:tmpl w:val="D4B0E6A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305" w:hanging="454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8" w15:restartNumberingAfterBreak="0">
    <w:nsid w:val="13736595"/>
    <w:multiLevelType w:val="hybridMultilevel"/>
    <w:tmpl w:val="A5A68472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0" w15:restartNumberingAfterBreak="0">
    <w:nsid w:val="176A7676"/>
    <w:multiLevelType w:val="multilevel"/>
    <w:tmpl w:val="9B4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A646F0"/>
    <w:multiLevelType w:val="hybridMultilevel"/>
    <w:tmpl w:val="63CC1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3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4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5" w15:restartNumberingAfterBreak="0">
    <w:nsid w:val="1ACF294D"/>
    <w:multiLevelType w:val="hybridMultilevel"/>
    <w:tmpl w:val="4C969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7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8" w15:restartNumberingAfterBreak="0">
    <w:nsid w:val="1BD5631E"/>
    <w:multiLevelType w:val="hybridMultilevel"/>
    <w:tmpl w:val="3F40E3A2"/>
    <w:lvl w:ilvl="0" w:tplc="43B04390">
      <w:numFmt w:val="bullet"/>
      <w:lvlText w:val="-"/>
      <w:lvlJc w:val="left"/>
      <w:pPr>
        <w:ind w:left="36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2B5570"/>
    <w:multiLevelType w:val="multilevel"/>
    <w:tmpl w:val="F36AD9F6"/>
    <w:numStyleLink w:val="NTGTableList"/>
  </w:abstractNum>
  <w:abstractNum w:abstractNumId="20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21" w15:restartNumberingAfterBreak="0">
    <w:nsid w:val="1D0E58B9"/>
    <w:multiLevelType w:val="hybridMultilevel"/>
    <w:tmpl w:val="05D0401C"/>
    <w:lvl w:ilvl="0" w:tplc="0C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06C0258"/>
    <w:multiLevelType w:val="multilevel"/>
    <w:tmpl w:val="277409E6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05" w:hanging="454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23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4" w15:restartNumberingAfterBreak="0">
    <w:nsid w:val="233C7864"/>
    <w:multiLevelType w:val="hybridMultilevel"/>
    <w:tmpl w:val="73481762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6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7" w15:restartNumberingAfterBreak="0">
    <w:nsid w:val="27D83E4D"/>
    <w:multiLevelType w:val="multilevel"/>
    <w:tmpl w:val="3928FD02"/>
    <w:numStyleLink w:val="Bulletlist"/>
  </w:abstractNum>
  <w:abstractNum w:abstractNumId="28" w15:restartNumberingAfterBreak="0">
    <w:nsid w:val="2A066B6D"/>
    <w:multiLevelType w:val="hybridMultilevel"/>
    <w:tmpl w:val="201069E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0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31" w15:restartNumberingAfterBreak="0">
    <w:nsid w:val="2E65174F"/>
    <w:multiLevelType w:val="hybridMultilevel"/>
    <w:tmpl w:val="68D87E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33" w15:restartNumberingAfterBreak="0">
    <w:nsid w:val="2EB75C80"/>
    <w:multiLevelType w:val="hybridMultilevel"/>
    <w:tmpl w:val="BE36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5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6" w15:restartNumberingAfterBreak="0">
    <w:nsid w:val="338818A9"/>
    <w:multiLevelType w:val="hybridMultilevel"/>
    <w:tmpl w:val="8AB4BC7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DB14EA"/>
    <w:multiLevelType w:val="hybridMultilevel"/>
    <w:tmpl w:val="FAAC5902"/>
    <w:lvl w:ilvl="0" w:tplc="0C09001B">
      <w:start w:val="1"/>
      <w:numFmt w:val="lowerRoman"/>
      <w:lvlText w:val="%1."/>
      <w:lvlJc w:val="right"/>
      <w:pPr>
        <w:ind w:left="1429" w:hanging="360"/>
      </w:pPr>
    </w:lvl>
    <w:lvl w:ilvl="1" w:tplc="0C090019" w:tentative="1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35261ECA"/>
    <w:multiLevelType w:val="hybridMultilevel"/>
    <w:tmpl w:val="563ED8F4"/>
    <w:lvl w:ilvl="0" w:tplc="E932BD78">
      <w:start w:val="1"/>
      <w:numFmt w:val="lowerRoman"/>
      <w:lvlText w:val="%1."/>
      <w:lvlJc w:val="right"/>
      <w:pPr>
        <w:ind w:left="107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36243CBA"/>
    <w:multiLevelType w:val="hybridMultilevel"/>
    <w:tmpl w:val="44748C4C"/>
    <w:lvl w:ilvl="0" w:tplc="55BC8CA6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41" w15:restartNumberingAfterBreak="0">
    <w:nsid w:val="38781AF0"/>
    <w:multiLevelType w:val="hybridMultilevel"/>
    <w:tmpl w:val="6152E810"/>
    <w:lvl w:ilvl="0" w:tplc="A1A4B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43" w15:restartNumberingAfterBreak="0">
    <w:nsid w:val="3C636783"/>
    <w:multiLevelType w:val="hybridMultilevel"/>
    <w:tmpl w:val="A2F04A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EE4302"/>
    <w:multiLevelType w:val="hybridMultilevel"/>
    <w:tmpl w:val="CF2C3F9E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4C54B6"/>
    <w:multiLevelType w:val="multilevel"/>
    <w:tmpl w:val="3C68C252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46" w15:restartNumberingAfterBreak="0">
    <w:nsid w:val="410E782C"/>
    <w:multiLevelType w:val="hybridMultilevel"/>
    <w:tmpl w:val="1180AB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3B31DB"/>
    <w:multiLevelType w:val="hybridMultilevel"/>
    <w:tmpl w:val="CF243E2E"/>
    <w:lvl w:ilvl="0" w:tplc="F0024372"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8B4474"/>
    <w:multiLevelType w:val="multilevel"/>
    <w:tmpl w:val="4E6AC8F6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9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534EF8"/>
    <w:multiLevelType w:val="hybridMultilevel"/>
    <w:tmpl w:val="9182B9E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C5EECF4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2C50DD"/>
    <w:multiLevelType w:val="hybridMultilevel"/>
    <w:tmpl w:val="E9F2A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53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5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6" w15:restartNumberingAfterBreak="0">
    <w:nsid w:val="4E084FF5"/>
    <w:multiLevelType w:val="hybridMultilevel"/>
    <w:tmpl w:val="5768B4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AD74FD"/>
    <w:multiLevelType w:val="hybridMultilevel"/>
    <w:tmpl w:val="C820FA76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842BC6"/>
    <w:multiLevelType w:val="multilevel"/>
    <w:tmpl w:val="0C78A7AC"/>
    <w:numStyleLink w:val="Tablebulletlist"/>
  </w:abstractNum>
  <w:abstractNum w:abstractNumId="59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60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61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62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63" w15:restartNumberingAfterBreak="0">
    <w:nsid w:val="5D014AB1"/>
    <w:multiLevelType w:val="hybridMultilevel"/>
    <w:tmpl w:val="4080E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65" w15:restartNumberingAfterBreak="0">
    <w:nsid w:val="610A7CEA"/>
    <w:multiLevelType w:val="hybridMultilevel"/>
    <w:tmpl w:val="F9D4E7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7" w15:restartNumberingAfterBreak="0">
    <w:nsid w:val="69373B5D"/>
    <w:multiLevelType w:val="hybridMultilevel"/>
    <w:tmpl w:val="54665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353C18"/>
    <w:multiLevelType w:val="hybridMultilevel"/>
    <w:tmpl w:val="3EEA15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E94652"/>
    <w:multiLevelType w:val="hybridMultilevel"/>
    <w:tmpl w:val="FDD21DB6"/>
    <w:lvl w:ilvl="0" w:tplc="7AA80832">
      <w:start w:val="6"/>
      <w:numFmt w:val="lowerRoman"/>
      <w:lvlText w:val="%1."/>
      <w:lvlJc w:val="right"/>
      <w:pPr>
        <w:ind w:left="107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72" w15:restartNumberingAfterBreak="0">
    <w:nsid w:val="749078C8"/>
    <w:multiLevelType w:val="hybridMultilevel"/>
    <w:tmpl w:val="D8AA92F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74" w15:restartNumberingAfterBreak="0">
    <w:nsid w:val="79503C9D"/>
    <w:multiLevelType w:val="hybridMultilevel"/>
    <w:tmpl w:val="1EF646C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5" w15:restartNumberingAfterBreak="0">
    <w:nsid w:val="79992808"/>
    <w:multiLevelType w:val="hybridMultilevel"/>
    <w:tmpl w:val="CC46470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7" w15:restartNumberingAfterBreak="0">
    <w:nsid w:val="7A107A9A"/>
    <w:multiLevelType w:val="hybridMultilevel"/>
    <w:tmpl w:val="675ED68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B327DEE"/>
    <w:multiLevelType w:val="hybridMultilevel"/>
    <w:tmpl w:val="B1CEA7AA"/>
    <w:lvl w:ilvl="0" w:tplc="034E0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A3498E"/>
    <w:multiLevelType w:val="hybridMultilevel"/>
    <w:tmpl w:val="4DAAC7A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81" w15:restartNumberingAfterBreak="0">
    <w:nsid w:val="7FB0566F"/>
    <w:multiLevelType w:val="hybridMultilevel"/>
    <w:tmpl w:val="302ED2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FBC1511"/>
    <w:multiLevelType w:val="multilevel"/>
    <w:tmpl w:val="B4F49064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>
    <w:abstractNumId w:val="40"/>
  </w:num>
  <w:num w:numId="2">
    <w:abstractNumId w:val="23"/>
  </w:num>
  <w:num w:numId="3">
    <w:abstractNumId w:val="76"/>
  </w:num>
  <w:num w:numId="4">
    <w:abstractNumId w:val="53"/>
  </w:num>
  <w:num w:numId="5">
    <w:abstractNumId w:val="30"/>
  </w:num>
  <w:num w:numId="6">
    <w:abstractNumId w:val="14"/>
  </w:num>
  <w:num w:numId="7">
    <w:abstractNumId w:val="58"/>
  </w:num>
  <w:num w:numId="8">
    <w:abstractNumId w:val="27"/>
  </w:num>
  <w:num w:numId="9">
    <w:abstractNumId w:val="70"/>
  </w:num>
  <w:num w:numId="10">
    <w:abstractNumId w:val="56"/>
  </w:num>
  <w:num w:numId="11">
    <w:abstractNumId w:val="49"/>
  </w:num>
  <w:num w:numId="12">
    <w:abstractNumId w:val="55"/>
  </w:num>
  <w:num w:numId="13">
    <w:abstractNumId w:val="48"/>
  </w:num>
  <w:num w:numId="14">
    <w:abstractNumId w:val="63"/>
  </w:num>
  <w:num w:numId="15">
    <w:abstractNumId w:val="0"/>
  </w:num>
  <w:num w:numId="16">
    <w:abstractNumId w:val="11"/>
  </w:num>
  <w:num w:numId="17">
    <w:abstractNumId w:val="74"/>
  </w:num>
  <w:num w:numId="18">
    <w:abstractNumId w:val="8"/>
  </w:num>
  <w:num w:numId="19">
    <w:abstractNumId w:val="15"/>
  </w:num>
  <w:num w:numId="20">
    <w:abstractNumId w:val="67"/>
  </w:num>
  <w:num w:numId="21">
    <w:abstractNumId w:val="29"/>
  </w:num>
  <w:num w:numId="22">
    <w:abstractNumId w:val="19"/>
  </w:num>
  <w:num w:numId="23">
    <w:abstractNumId w:val="82"/>
  </w:num>
  <w:num w:numId="24">
    <w:abstractNumId w:val="22"/>
  </w:num>
  <w:num w:numId="25">
    <w:abstractNumId w:val="10"/>
  </w:num>
  <w:num w:numId="26">
    <w:abstractNumId w:val="4"/>
  </w:num>
  <w:num w:numId="27">
    <w:abstractNumId w:val="7"/>
  </w:num>
  <w:num w:numId="28">
    <w:abstractNumId w:val="24"/>
  </w:num>
  <w:num w:numId="29">
    <w:abstractNumId w:val="37"/>
  </w:num>
  <w:num w:numId="30">
    <w:abstractNumId w:val="79"/>
  </w:num>
  <w:num w:numId="31">
    <w:abstractNumId w:val="50"/>
  </w:num>
  <w:num w:numId="32">
    <w:abstractNumId w:val="43"/>
  </w:num>
  <w:num w:numId="33">
    <w:abstractNumId w:val="51"/>
  </w:num>
  <w:num w:numId="34">
    <w:abstractNumId w:val="57"/>
  </w:num>
  <w:num w:numId="35">
    <w:abstractNumId w:val="75"/>
  </w:num>
  <w:num w:numId="36">
    <w:abstractNumId w:val="38"/>
  </w:num>
  <w:num w:numId="37">
    <w:abstractNumId w:val="33"/>
  </w:num>
  <w:num w:numId="38">
    <w:abstractNumId w:val="18"/>
  </w:num>
  <w:num w:numId="39">
    <w:abstractNumId w:val="46"/>
  </w:num>
  <w:num w:numId="40">
    <w:abstractNumId w:val="28"/>
  </w:num>
  <w:num w:numId="41">
    <w:abstractNumId w:val="47"/>
  </w:num>
  <w:num w:numId="42">
    <w:abstractNumId w:val="72"/>
  </w:num>
  <w:num w:numId="43">
    <w:abstractNumId w:val="1"/>
  </w:num>
  <w:num w:numId="44">
    <w:abstractNumId w:val="77"/>
  </w:num>
  <w:num w:numId="45">
    <w:abstractNumId w:val="69"/>
  </w:num>
  <w:num w:numId="46">
    <w:abstractNumId w:val="78"/>
  </w:num>
  <w:num w:numId="47">
    <w:abstractNumId w:val="65"/>
  </w:num>
  <w:num w:numId="48">
    <w:abstractNumId w:val="39"/>
  </w:num>
  <w:num w:numId="49">
    <w:abstractNumId w:val="81"/>
  </w:num>
  <w:num w:numId="50">
    <w:abstractNumId w:val="21"/>
  </w:num>
  <w:num w:numId="51">
    <w:abstractNumId w:val="45"/>
  </w:num>
  <w:num w:numId="52">
    <w:abstractNumId w:val="68"/>
  </w:num>
  <w:num w:numId="53">
    <w:abstractNumId w:val="41"/>
  </w:num>
  <w:num w:numId="54">
    <w:abstractNumId w:val="44"/>
  </w:num>
  <w:num w:numId="55">
    <w:abstractNumId w:val="36"/>
  </w:num>
  <w:num w:numId="56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4710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7670"/>
    <w:rsid w:val="00010665"/>
    <w:rsid w:val="0001127E"/>
    <w:rsid w:val="0001386C"/>
    <w:rsid w:val="00013E16"/>
    <w:rsid w:val="00016716"/>
    <w:rsid w:val="000218A4"/>
    <w:rsid w:val="0002393A"/>
    <w:rsid w:val="00027DB8"/>
    <w:rsid w:val="00031A96"/>
    <w:rsid w:val="000328CB"/>
    <w:rsid w:val="00037DF3"/>
    <w:rsid w:val="00040BF3"/>
    <w:rsid w:val="0004211C"/>
    <w:rsid w:val="00046C59"/>
    <w:rsid w:val="00046FB1"/>
    <w:rsid w:val="00050398"/>
    <w:rsid w:val="00051362"/>
    <w:rsid w:val="00051F45"/>
    <w:rsid w:val="00052953"/>
    <w:rsid w:val="0005315D"/>
    <w:rsid w:val="0005341A"/>
    <w:rsid w:val="0005530D"/>
    <w:rsid w:val="00056DEF"/>
    <w:rsid w:val="00056EDC"/>
    <w:rsid w:val="00060FDE"/>
    <w:rsid w:val="0006252C"/>
    <w:rsid w:val="00064399"/>
    <w:rsid w:val="0006635A"/>
    <w:rsid w:val="000667C4"/>
    <w:rsid w:val="000720BE"/>
    <w:rsid w:val="0007259C"/>
    <w:rsid w:val="00072F4F"/>
    <w:rsid w:val="0007665D"/>
    <w:rsid w:val="00076A0A"/>
    <w:rsid w:val="00080202"/>
    <w:rsid w:val="00080CD5"/>
    <w:rsid w:val="00080DCD"/>
    <w:rsid w:val="00080E22"/>
    <w:rsid w:val="00081432"/>
    <w:rsid w:val="0008173B"/>
    <w:rsid w:val="00081FD2"/>
    <w:rsid w:val="00082573"/>
    <w:rsid w:val="000840A3"/>
    <w:rsid w:val="00084495"/>
    <w:rsid w:val="00085062"/>
    <w:rsid w:val="00085E0B"/>
    <w:rsid w:val="00086977"/>
    <w:rsid w:val="00086A5F"/>
    <w:rsid w:val="000909CE"/>
    <w:rsid w:val="000911EF"/>
    <w:rsid w:val="000912DF"/>
    <w:rsid w:val="000913F9"/>
    <w:rsid w:val="00092DC9"/>
    <w:rsid w:val="000962C5"/>
    <w:rsid w:val="00096DEC"/>
    <w:rsid w:val="000A4317"/>
    <w:rsid w:val="000A559C"/>
    <w:rsid w:val="000A5980"/>
    <w:rsid w:val="000A6284"/>
    <w:rsid w:val="000B2CA1"/>
    <w:rsid w:val="000B576B"/>
    <w:rsid w:val="000B613C"/>
    <w:rsid w:val="000C1596"/>
    <w:rsid w:val="000C25E5"/>
    <w:rsid w:val="000C344D"/>
    <w:rsid w:val="000C4869"/>
    <w:rsid w:val="000C5F44"/>
    <w:rsid w:val="000C671C"/>
    <w:rsid w:val="000D1F29"/>
    <w:rsid w:val="000D633D"/>
    <w:rsid w:val="000D6A32"/>
    <w:rsid w:val="000D7EE1"/>
    <w:rsid w:val="000E342B"/>
    <w:rsid w:val="000E5DD2"/>
    <w:rsid w:val="000F2958"/>
    <w:rsid w:val="000F2DDC"/>
    <w:rsid w:val="000F3850"/>
    <w:rsid w:val="001014EA"/>
    <w:rsid w:val="00104E3A"/>
    <w:rsid w:val="00104E7F"/>
    <w:rsid w:val="00106021"/>
    <w:rsid w:val="0010637D"/>
    <w:rsid w:val="00111713"/>
    <w:rsid w:val="001137EC"/>
    <w:rsid w:val="001152F5"/>
    <w:rsid w:val="00115F0F"/>
    <w:rsid w:val="00117743"/>
    <w:rsid w:val="00117F5B"/>
    <w:rsid w:val="00121D01"/>
    <w:rsid w:val="00122957"/>
    <w:rsid w:val="0012380E"/>
    <w:rsid w:val="0012671A"/>
    <w:rsid w:val="00126825"/>
    <w:rsid w:val="001270A9"/>
    <w:rsid w:val="00127339"/>
    <w:rsid w:val="00127B2A"/>
    <w:rsid w:val="00132658"/>
    <w:rsid w:val="001334AE"/>
    <w:rsid w:val="0013483D"/>
    <w:rsid w:val="00140428"/>
    <w:rsid w:val="00141525"/>
    <w:rsid w:val="0014427B"/>
    <w:rsid w:val="0014721A"/>
    <w:rsid w:val="0015005A"/>
    <w:rsid w:val="00150DC0"/>
    <w:rsid w:val="001539DB"/>
    <w:rsid w:val="0015471B"/>
    <w:rsid w:val="00155EAE"/>
    <w:rsid w:val="00156365"/>
    <w:rsid w:val="00156CD4"/>
    <w:rsid w:val="001608A0"/>
    <w:rsid w:val="0016153B"/>
    <w:rsid w:val="00164A3E"/>
    <w:rsid w:val="00166595"/>
    <w:rsid w:val="00166FF6"/>
    <w:rsid w:val="00167432"/>
    <w:rsid w:val="001705FB"/>
    <w:rsid w:val="00174687"/>
    <w:rsid w:val="00175DCD"/>
    <w:rsid w:val="00176123"/>
    <w:rsid w:val="00181620"/>
    <w:rsid w:val="00186425"/>
    <w:rsid w:val="00186BB3"/>
    <w:rsid w:val="00186F15"/>
    <w:rsid w:val="0018765C"/>
    <w:rsid w:val="00191886"/>
    <w:rsid w:val="0019520C"/>
    <w:rsid w:val="001957AD"/>
    <w:rsid w:val="001A1938"/>
    <w:rsid w:val="001A2B7F"/>
    <w:rsid w:val="001A3AFD"/>
    <w:rsid w:val="001A496C"/>
    <w:rsid w:val="001A576A"/>
    <w:rsid w:val="001A5941"/>
    <w:rsid w:val="001B2B6C"/>
    <w:rsid w:val="001B6D10"/>
    <w:rsid w:val="001C29D0"/>
    <w:rsid w:val="001C3435"/>
    <w:rsid w:val="001C52CC"/>
    <w:rsid w:val="001D01C4"/>
    <w:rsid w:val="001D19F4"/>
    <w:rsid w:val="001D2383"/>
    <w:rsid w:val="001D2F5E"/>
    <w:rsid w:val="001D4F99"/>
    <w:rsid w:val="001D50E2"/>
    <w:rsid w:val="001D52B0"/>
    <w:rsid w:val="001D5A18"/>
    <w:rsid w:val="001D7CA4"/>
    <w:rsid w:val="001E057F"/>
    <w:rsid w:val="001E14EB"/>
    <w:rsid w:val="001E1565"/>
    <w:rsid w:val="001E35DE"/>
    <w:rsid w:val="001E6428"/>
    <w:rsid w:val="001F15DB"/>
    <w:rsid w:val="001F19D0"/>
    <w:rsid w:val="001F1C60"/>
    <w:rsid w:val="001F2738"/>
    <w:rsid w:val="001F4003"/>
    <w:rsid w:val="001F59E6"/>
    <w:rsid w:val="001F6155"/>
    <w:rsid w:val="001F7EFC"/>
    <w:rsid w:val="002006B1"/>
    <w:rsid w:val="00200A6F"/>
    <w:rsid w:val="00202BF1"/>
    <w:rsid w:val="00203F1C"/>
    <w:rsid w:val="002057A3"/>
    <w:rsid w:val="00206936"/>
    <w:rsid w:val="00206C6F"/>
    <w:rsid w:val="00206FBD"/>
    <w:rsid w:val="00207746"/>
    <w:rsid w:val="00210AA8"/>
    <w:rsid w:val="002179FB"/>
    <w:rsid w:val="002236C6"/>
    <w:rsid w:val="0022526B"/>
    <w:rsid w:val="00227D13"/>
    <w:rsid w:val="00230031"/>
    <w:rsid w:val="002304E7"/>
    <w:rsid w:val="002329B5"/>
    <w:rsid w:val="00233E7A"/>
    <w:rsid w:val="00235B0B"/>
    <w:rsid w:val="00235C01"/>
    <w:rsid w:val="00247343"/>
    <w:rsid w:val="00250320"/>
    <w:rsid w:val="002539DD"/>
    <w:rsid w:val="0025417F"/>
    <w:rsid w:val="00256250"/>
    <w:rsid w:val="00257BF0"/>
    <w:rsid w:val="00260792"/>
    <w:rsid w:val="00261164"/>
    <w:rsid w:val="002611CD"/>
    <w:rsid w:val="00263EC2"/>
    <w:rsid w:val="002656D9"/>
    <w:rsid w:val="00265C56"/>
    <w:rsid w:val="0026685F"/>
    <w:rsid w:val="00267647"/>
    <w:rsid w:val="00267DE5"/>
    <w:rsid w:val="002716CD"/>
    <w:rsid w:val="002720DF"/>
    <w:rsid w:val="00274C23"/>
    <w:rsid w:val="00274D4B"/>
    <w:rsid w:val="002751FA"/>
    <w:rsid w:val="002806F5"/>
    <w:rsid w:val="00281577"/>
    <w:rsid w:val="00282229"/>
    <w:rsid w:val="00282685"/>
    <w:rsid w:val="002926BC"/>
    <w:rsid w:val="00293A72"/>
    <w:rsid w:val="002944BA"/>
    <w:rsid w:val="002959FA"/>
    <w:rsid w:val="002A0160"/>
    <w:rsid w:val="002A30C3"/>
    <w:rsid w:val="002A4417"/>
    <w:rsid w:val="002A6F6A"/>
    <w:rsid w:val="002A7712"/>
    <w:rsid w:val="002B04B5"/>
    <w:rsid w:val="002B38F7"/>
    <w:rsid w:val="002B449C"/>
    <w:rsid w:val="002B536E"/>
    <w:rsid w:val="002B5591"/>
    <w:rsid w:val="002B6AA4"/>
    <w:rsid w:val="002C027D"/>
    <w:rsid w:val="002C1CB1"/>
    <w:rsid w:val="002C1FE9"/>
    <w:rsid w:val="002C2A77"/>
    <w:rsid w:val="002C5F2E"/>
    <w:rsid w:val="002D0CD9"/>
    <w:rsid w:val="002D3A57"/>
    <w:rsid w:val="002D4648"/>
    <w:rsid w:val="002D4B6E"/>
    <w:rsid w:val="002D7D05"/>
    <w:rsid w:val="002E20C8"/>
    <w:rsid w:val="002E26A8"/>
    <w:rsid w:val="002E2DAF"/>
    <w:rsid w:val="002E4290"/>
    <w:rsid w:val="002E66A6"/>
    <w:rsid w:val="002E7771"/>
    <w:rsid w:val="002F0DB1"/>
    <w:rsid w:val="002F2885"/>
    <w:rsid w:val="002F45A1"/>
    <w:rsid w:val="002F6F59"/>
    <w:rsid w:val="003027D6"/>
    <w:rsid w:val="00303373"/>
    <w:rsid w:val="0030364F"/>
    <w:rsid w:val="003037F9"/>
    <w:rsid w:val="0030583E"/>
    <w:rsid w:val="00306133"/>
    <w:rsid w:val="00306E44"/>
    <w:rsid w:val="00307FE1"/>
    <w:rsid w:val="00313711"/>
    <w:rsid w:val="003164BA"/>
    <w:rsid w:val="00316B5B"/>
    <w:rsid w:val="00317FF4"/>
    <w:rsid w:val="0032187F"/>
    <w:rsid w:val="0032226E"/>
    <w:rsid w:val="0032367E"/>
    <w:rsid w:val="003258E6"/>
    <w:rsid w:val="0033077E"/>
    <w:rsid w:val="00331106"/>
    <w:rsid w:val="0033272A"/>
    <w:rsid w:val="003336D8"/>
    <w:rsid w:val="003365BC"/>
    <w:rsid w:val="00342283"/>
    <w:rsid w:val="00343A87"/>
    <w:rsid w:val="00344A36"/>
    <w:rsid w:val="003456F4"/>
    <w:rsid w:val="00347FB6"/>
    <w:rsid w:val="003504FD"/>
    <w:rsid w:val="00350881"/>
    <w:rsid w:val="00356B0E"/>
    <w:rsid w:val="00357D55"/>
    <w:rsid w:val="00362B49"/>
    <w:rsid w:val="00363513"/>
    <w:rsid w:val="00363EF8"/>
    <w:rsid w:val="003640AA"/>
    <w:rsid w:val="003657E5"/>
    <w:rsid w:val="0036589C"/>
    <w:rsid w:val="00371312"/>
    <w:rsid w:val="00371DC7"/>
    <w:rsid w:val="003745FF"/>
    <w:rsid w:val="00375BE5"/>
    <w:rsid w:val="003767B9"/>
    <w:rsid w:val="003770CC"/>
    <w:rsid w:val="00377B21"/>
    <w:rsid w:val="0038149D"/>
    <w:rsid w:val="00385D88"/>
    <w:rsid w:val="00390932"/>
    <w:rsid w:val="00390CE3"/>
    <w:rsid w:val="00394876"/>
    <w:rsid w:val="00394AAF"/>
    <w:rsid w:val="00394CE5"/>
    <w:rsid w:val="003965DE"/>
    <w:rsid w:val="0039689A"/>
    <w:rsid w:val="003A4792"/>
    <w:rsid w:val="003A6341"/>
    <w:rsid w:val="003A784A"/>
    <w:rsid w:val="003A7BDE"/>
    <w:rsid w:val="003B049C"/>
    <w:rsid w:val="003B0F8C"/>
    <w:rsid w:val="003B2771"/>
    <w:rsid w:val="003B67FD"/>
    <w:rsid w:val="003B6A61"/>
    <w:rsid w:val="003C1D53"/>
    <w:rsid w:val="003C284E"/>
    <w:rsid w:val="003D0F63"/>
    <w:rsid w:val="003D42C0"/>
    <w:rsid w:val="003D48AF"/>
    <w:rsid w:val="003D5B29"/>
    <w:rsid w:val="003D7283"/>
    <w:rsid w:val="003D7818"/>
    <w:rsid w:val="003E1962"/>
    <w:rsid w:val="003E1F74"/>
    <w:rsid w:val="003E2445"/>
    <w:rsid w:val="003E3BB2"/>
    <w:rsid w:val="003F4043"/>
    <w:rsid w:val="003F5B58"/>
    <w:rsid w:val="003F632E"/>
    <w:rsid w:val="003F6F59"/>
    <w:rsid w:val="00400CA8"/>
    <w:rsid w:val="00401407"/>
    <w:rsid w:val="00401CE5"/>
    <w:rsid w:val="0040222A"/>
    <w:rsid w:val="004047BC"/>
    <w:rsid w:val="00406771"/>
    <w:rsid w:val="00406D6A"/>
    <w:rsid w:val="004100F7"/>
    <w:rsid w:val="0041288A"/>
    <w:rsid w:val="0041364A"/>
    <w:rsid w:val="00413871"/>
    <w:rsid w:val="00413C69"/>
    <w:rsid w:val="00414CB3"/>
    <w:rsid w:val="0041563D"/>
    <w:rsid w:val="00417748"/>
    <w:rsid w:val="004179BF"/>
    <w:rsid w:val="00421FED"/>
    <w:rsid w:val="00422C6E"/>
    <w:rsid w:val="00424AF0"/>
    <w:rsid w:val="004262AE"/>
    <w:rsid w:val="00426E25"/>
    <w:rsid w:val="00427D9C"/>
    <w:rsid w:val="00427E7E"/>
    <w:rsid w:val="00427F14"/>
    <w:rsid w:val="0043454F"/>
    <w:rsid w:val="004366A2"/>
    <w:rsid w:val="00440381"/>
    <w:rsid w:val="00443B6E"/>
    <w:rsid w:val="00445732"/>
    <w:rsid w:val="00446085"/>
    <w:rsid w:val="004500D7"/>
    <w:rsid w:val="004527CB"/>
    <w:rsid w:val="0045420A"/>
    <w:rsid w:val="00454730"/>
    <w:rsid w:val="004554D4"/>
    <w:rsid w:val="00461744"/>
    <w:rsid w:val="00461C7E"/>
    <w:rsid w:val="00463E56"/>
    <w:rsid w:val="00466185"/>
    <w:rsid w:val="00466303"/>
    <w:rsid w:val="004668A7"/>
    <w:rsid w:val="00466D96"/>
    <w:rsid w:val="00467747"/>
    <w:rsid w:val="00470017"/>
    <w:rsid w:val="00470807"/>
    <w:rsid w:val="00471070"/>
    <w:rsid w:val="004734FD"/>
    <w:rsid w:val="00473746"/>
    <w:rsid w:val="00473C98"/>
    <w:rsid w:val="00473EC6"/>
    <w:rsid w:val="0047460D"/>
    <w:rsid w:val="00474965"/>
    <w:rsid w:val="004754E2"/>
    <w:rsid w:val="004764DE"/>
    <w:rsid w:val="004773AA"/>
    <w:rsid w:val="004773F9"/>
    <w:rsid w:val="00477B9F"/>
    <w:rsid w:val="00481E94"/>
    <w:rsid w:val="00482DF8"/>
    <w:rsid w:val="00485EE9"/>
    <w:rsid w:val="00486375"/>
    <w:rsid w:val="004864DE"/>
    <w:rsid w:val="0049062E"/>
    <w:rsid w:val="004931C6"/>
    <w:rsid w:val="00493BB1"/>
    <w:rsid w:val="00494BE5"/>
    <w:rsid w:val="004954EA"/>
    <w:rsid w:val="00495E04"/>
    <w:rsid w:val="00496224"/>
    <w:rsid w:val="004A0EBA"/>
    <w:rsid w:val="004A2538"/>
    <w:rsid w:val="004A3D37"/>
    <w:rsid w:val="004A45C0"/>
    <w:rsid w:val="004A487C"/>
    <w:rsid w:val="004A6183"/>
    <w:rsid w:val="004A63A1"/>
    <w:rsid w:val="004A65C1"/>
    <w:rsid w:val="004A75A1"/>
    <w:rsid w:val="004B09E4"/>
    <w:rsid w:val="004B0C15"/>
    <w:rsid w:val="004B35EA"/>
    <w:rsid w:val="004B417A"/>
    <w:rsid w:val="004B69E4"/>
    <w:rsid w:val="004B73D8"/>
    <w:rsid w:val="004C0E07"/>
    <w:rsid w:val="004C3A61"/>
    <w:rsid w:val="004C579C"/>
    <w:rsid w:val="004C6C39"/>
    <w:rsid w:val="004D075F"/>
    <w:rsid w:val="004D1B76"/>
    <w:rsid w:val="004D344E"/>
    <w:rsid w:val="004D3931"/>
    <w:rsid w:val="004E019E"/>
    <w:rsid w:val="004E06EC"/>
    <w:rsid w:val="004E0A3F"/>
    <w:rsid w:val="004E1B1F"/>
    <w:rsid w:val="004E2989"/>
    <w:rsid w:val="004E2CB7"/>
    <w:rsid w:val="004E4C71"/>
    <w:rsid w:val="004F016A"/>
    <w:rsid w:val="004F4B78"/>
    <w:rsid w:val="005009BD"/>
    <w:rsid w:val="00500F94"/>
    <w:rsid w:val="00500FF4"/>
    <w:rsid w:val="00501FC9"/>
    <w:rsid w:val="00502FB3"/>
    <w:rsid w:val="00503DE9"/>
    <w:rsid w:val="0050530C"/>
    <w:rsid w:val="00505DEA"/>
    <w:rsid w:val="00507782"/>
    <w:rsid w:val="00512A04"/>
    <w:rsid w:val="00513FEC"/>
    <w:rsid w:val="005152FE"/>
    <w:rsid w:val="00517B51"/>
    <w:rsid w:val="00520499"/>
    <w:rsid w:val="005236E2"/>
    <w:rsid w:val="005249F5"/>
    <w:rsid w:val="005260F7"/>
    <w:rsid w:val="0053160D"/>
    <w:rsid w:val="00532184"/>
    <w:rsid w:val="005348B4"/>
    <w:rsid w:val="00543BD1"/>
    <w:rsid w:val="0054774C"/>
    <w:rsid w:val="00550547"/>
    <w:rsid w:val="0055130B"/>
    <w:rsid w:val="0055587F"/>
    <w:rsid w:val="00556113"/>
    <w:rsid w:val="00562379"/>
    <w:rsid w:val="00564C12"/>
    <w:rsid w:val="005654B8"/>
    <w:rsid w:val="00565C4D"/>
    <w:rsid w:val="00570F06"/>
    <w:rsid w:val="00571351"/>
    <w:rsid w:val="0057171C"/>
    <w:rsid w:val="005732B8"/>
    <w:rsid w:val="0057445E"/>
    <w:rsid w:val="0057530B"/>
    <w:rsid w:val="005762CC"/>
    <w:rsid w:val="00582D3D"/>
    <w:rsid w:val="005846A6"/>
    <w:rsid w:val="00586051"/>
    <w:rsid w:val="0058797C"/>
    <w:rsid w:val="00587ECE"/>
    <w:rsid w:val="0059008B"/>
    <w:rsid w:val="00590E29"/>
    <w:rsid w:val="005923D1"/>
    <w:rsid w:val="00592734"/>
    <w:rsid w:val="00595386"/>
    <w:rsid w:val="00595D03"/>
    <w:rsid w:val="00596D35"/>
    <w:rsid w:val="00597234"/>
    <w:rsid w:val="00597662"/>
    <w:rsid w:val="005A4AC0"/>
    <w:rsid w:val="005A5FDF"/>
    <w:rsid w:val="005B0FB7"/>
    <w:rsid w:val="005B122A"/>
    <w:rsid w:val="005B1FCB"/>
    <w:rsid w:val="005B3EA8"/>
    <w:rsid w:val="005B4A89"/>
    <w:rsid w:val="005B5AC2"/>
    <w:rsid w:val="005C2566"/>
    <w:rsid w:val="005C2833"/>
    <w:rsid w:val="005C4B88"/>
    <w:rsid w:val="005D2CFB"/>
    <w:rsid w:val="005D346F"/>
    <w:rsid w:val="005D4ABF"/>
    <w:rsid w:val="005D4FC9"/>
    <w:rsid w:val="005E144D"/>
    <w:rsid w:val="005E1500"/>
    <w:rsid w:val="005E2DCB"/>
    <w:rsid w:val="005E3A43"/>
    <w:rsid w:val="005E67D7"/>
    <w:rsid w:val="005E6D28"/>
    <w:rsid w:val="005F0A7B"/>
    <w:rsid w:val="005F0A99"/>
    <w:rsid w:val="005F0B17"/>
    <w:rsid w:val="005F3625"/>
    <w:rsid w:val="005F4DF5"/>
    <w:rsid w:val="005F5758"/>
    <w:rsid w:val="005F77C7"/>
    <w:rsid w:val="005F7D18"/>
    <w:rsid w:val="00601488"/>
    <w:rsid w:val="00602281"/>
    <w:rsid w:val="00603AE8"/>
    <w:rsid w:val="00604AA8"/>
    <w:rsid w:val="006148C4"/>
    <w:rsid w:val="00620675"/>
    <w:rsid w:val="00622910"/>
    <w:rsid w:val="006244C4"/>
    <w:rsid w:val="006254B6"/>
    <w:rsid w:val="00626AB9"/>
    <w:rsid w:val="00627FC8"/>
    <w:rsid w:val="00630C82"/>
    <w:rsid w:val="00630F0A"/>
    <w:rsid w:val="006316DB"/>
    <w:rsid w:val="0063235C"/>
    <w:rsid w:val="006326C0"/>
    <w:rsid w:val="00634BB5"/>
    <w:rsid w:val="006351D5"/>
    <w:rsid w:val="00636029"/>
    <w:rsid w:val="006376B8"/>
    <w:rsid w:val="00640C2C"/>
    <w:rsid w:val="006433C3"/>
    <w:rsid w:val="00650F5B"/>
    <w:rsid w:val="006555F2"/>
    <w:rsid w:val="0065638C"/>
    <w:rsid w:val="006568F2"/>
    <w:rsid w:val="006570FF"/>
    <w:rsid w:val="00657633"/>
    <w:rsid w:val="00660BA6"/>
    <w:rsid w:val="006670D7"/>
    <w:rsid w:val="0066775F"/>
    <w:rsid w:val="006719EA"/>
    <w:rsid w:val="00671F13"/>
    <w:rsid w:val="0067400A"/>
    <w:rsid w:val="0067638F"/>
    <w:rsid w:val="006847AD"/>
    <w:rsid w:val="006859FB"/>
    <w:rsid w:val="00687603"/>
    <w:rsid w:val="0069114B"/>
    <w:rsid w:val="00694638"/>
    <w:rsid w:val="006951A3"/>
    <w:rsid w:val="006959A1"/>
    <w:rsid w:val="006963A2"/>
    <w:rsid w:val="0069742E"/>
    <w:rsid w:val="0069780E"/>
    <w:rsid w:val="006A1A12"/>
    <w:rsid w:val="006A2C1B"/>
    <w:rsid w:val="006A4A21"/>
    <w:rsid w:val="006A56FD"/>
    <w:rsid w:val="006A5FB1"/>
    <w:rsid w:val="006A61B8"/>
    <w:rsid w:val="006A756A"/>
    <w:rsid w:val="006B535E"/>
    <w:rsid w:val="006C268C"/>
    <w:rsid w:val="006C32C0"/>
    <w:rsid w:val="006C5A34"/>
    <w:rsid w:val="006C622C"/>
    <w:rsid w:val="006D23F2"/>
    <w:rsid w:val="006D4AFB"/>
    <w:rsid w:val="006D66F7"/>
    <w:rsid w:val="006D7FD5"/>
    <w:rsid w:val="006E2190"/>
    <w:rsid w:val="006E3BFF"/>
    <w:rsid w:val="006E7E0F"/>
    <w:rsid w:val="006F008E"/>
    <w:rsid w:val="006F3C50"/>
    <w:rsid w:val="006F63A9"/>
    <w:rsid w:val="007020DA"/>
    <w:rsid w:val="00702F7D"/>
    <w:rsid w:val="00703193"/>
    <w:rsid w:val="00704320"/>
    <w:rsid w:val="00705C9D"/>
    <w:rsid w:val="00705F13"/>
    <w:rsid w:val="00713D03"/>
    <w:rsid w:val="00714F1D"/>
    <w:rsid w:val="00715225"/>
    <w:rsid w:val="00715F8F"/>
    <w:rsid w:val="007163CE"/>
    <w:rsid w:val="00720052"/>
    <w:rsid w:val="00720CC6"/>
    <w:rsid w:val="00722DDB"/>
    <w:rsid w:val="00723BEB"/>
    <w:rsid w:val="00724728"/>
    <w:rsid w:val="00724F98"/>
    <w:rsid w:val="00727A0F"/>
    <w:rsid w:val="00730B9B"/>
    <w:rsid w:val="00731271"/>
    <w:rsid w:val="0073182E"/>
    <w:rsid w:val="007332FF"/>
    <w:rsid w:val="00733BF7"/>
    <w:rsid w:val="00734A12"/>
    <w:rsid w:val="00734BDA"/>
    <w:rsid w:val="00737022"/>
    <w:rsid w:val="007408F5"/>
    <w:rsid w:val="00741EAE"/>
    <w:rsid w:val="00744400"/>
    <w:rsid w:val="00754A27"/>
    <w:rsid w:val="00755248"/>
    <w:rsid w:val="00756C34"/>
    <w:rsid w:val="00760E60"/>
    <w:rsid w:val="0076190B"/>
    <w:rsid w:val="0076195C"/>
    <w:rsid w:val="0076355D"/>
    <w:rsid w:val="007635AF"/>
    <w:rsid w:val="00763A2D"/>
    <w:rsid w:val="00763D16"/>
    <w:rsid w:val="007676A4"/>
    <w:rsid w:val="007725B3"/>
    <w:rsid w:val="0077645D"/>
    <w:rsid w:val="00777795"/>
    <w:rsid w:val="00780C9F"/>
    <w:rsid w:val="007820F0"/>
    <w:rsid w:val="00782C17"/>
    <w:rsid w:val="00783A57"/>
    <w:rsid w:val="00784C92"/>
    <w:rsid w:val="007859CD"/>
    <w:rsid w:val="007907E4"/>
    <w:rsid w:val="00790FDE"/>
    <w:rsid w:val="00791E1F"/>
    <w:rsid w:val="00792E72"/>
    <w:rsid w:val="00796371"/>
    <w:rsid w:val="00796461"/>
    <w:rsid w:val="007A0A7E"/>
    <w:rsid w:val="007A1FB2"/>
    <w:rsid w:val="007A42CA"/>
    <w:rsid w:val="007A6562"/>
    <w:rsid w:val="007A6A4F"/>
    <w:rsid w:val="007B03F5"/>
    <w:rsid w:val="007B2D64"/>
    <w:rsid w:val="007B386F"/>
    <w:rsid w:val="007B5C09"/>
    <w:rsid w:val="007B5DA2"/>
    <w:rsid w:val="007B7226"/>
    <w:rsid w:val="007B7E3B"/>
    <w:rsid w:val="007C0966"/>
    <w:rsid w:val="007C19E7"/>
    <w:rsid w:val="007C378C"/>
    <w:rsid w:val="007C5CFD"/>
    <w:rsid w:val="007C6D9F"/>
    <w:rsid w:val="007D0530"/>
    <w:rsid w:val="007D1978"/>
    <w:rsid w:val="007D1A00"/>
    <w:rsid w:val="007D2066"/>
    <w:rsid w:val="007D4893"/>
    <w:rsid w:val="007D62A8"/>
    <w:rsid w:val="007D7814"/>
    <w:rsid w:val="007E0AC3"/>
    <w:rsid w:val="007E1214"/>
    <w:rsid w:val="007E43EE"/>
    <w:rsid w:val="007E4D4E"/>
    <w:rsid w:val="007E70CF"/>
    <w:rsid w:val="007E74A4"/>
    <w:rsid w:val="007F263F"/>
    <w:rsid w:val="00800FA9"/>
    <w:rsid w:val="008015A8"/>
    <w:rsid w:val="00803F99"/>
    <w:rsid w:val="0080605A"/>
    <w:rsid w:val="0080766E"/>
    <w:rsid w:val="00811169"/>
    <w:rsid w:val="00815297"/>
    <w:rsid w:val="008157D5"/>
    <w:rsid w:val="008170DB"/>
    <w:rsid w:val="00817BA1"/>
    <w:rsid w:val="00817C32"/>
    <w:rsid w:val="00823022"/>
    <w:rsid w:val="00823F24"/>
    <w:rsid w:val="0082634E"/>
    <w:rsid w:val="00827DFD"/>
    <w:rsid w:val="00830A00"/>
    <w:rsid w:val="008313C4"/>
    <w:rsid w:val="00833A6C"/>
    <w:rsid w:val="00835434"/>
    <w:rsid w:val="008358C0"/>
    <w:rsid w:val="00835994"/>
    <w:rsid w:val="0083624F"/>
    <w:rsid w:val="008413F6"/>
    <w:rsid w:val="00841B06"/>
    <w:rsid w:val="00842471"/>
    <w:rsid w:val="00842838"/>
    <w:rsid w:val="00842E20"/>
    <w:rsid w:val="008455B7"/>
    <w:rsid w:val="00845E41"/>
    <w:rsid w:val="00846EDB"/>
    <w:rsid w:val="008476EF"/>
    <w:rsid w:val="0085077F"/>
    <w:rsid w:val="008512A1"/>
    <w:rsid w:val="0085171B"/>
    <w:rsid w:val="00854EC1"/>
    <w:rsid w:val="00855B54"/>
    <w:rsid w:val="008571F0"/>
    <w:rsid w:val="0085797F"/>
    <w:rsid w:val="008579D5"/>
    <w:rsid w:val="00861421"/>
    <w:rsid w:val="00861DC3"/>
    <w:rsid w:val="008628F8"/>
    <w:rsid w:val="00864FDB"/>
    <w:rsid w:val="008654B6"/>
    <w:rsid w:val="00866C2B"/>
    <w:rsid w:val="00867019"/>
    <w:rsid w:val="00871A09"/>
    <w:rsid w:val="00872471"/>
    <w:rsid w:val="008735A9"/>
    <w:rsid w:val="00874D4A"/>
    <w:rsid w:val="00877BC5"/>
    <w:rsid w:val="00877D20"/>
    <w:rsid w:val="00881C48"/>
    <w:rsid w:val="008822FC"/>
    <w:rsid w:val="0088459A"/>
    <w:rsid w:val="00885B80"/>
    <w:rsid w:val="00885C30"/>
    <w:rsid w:val="00885E9B"/>
    <w:rsid w:val="00891B21"/>
    <w:rsid w:val="00893AA3"/>
    <w:rsid w:val="00893C96"/>
    <w:rsid w:val="00894665"/>
    <w:rsid w:val="0089500A"/>
    <w:rsid w:val="0089536D"/>
    <w:rsid w:val="0089763F"/>
    <w:rsid w:val="008976C7"/>
    <w:rsid w:val="00897C94"/>
    <w:rsid w:val="008A05A4"/>
    <w:rsid w:val="008A10D2"/>
    <w:rsid w:val="008A5B17"/>
    <w:rsid w:val="008A7C12"/>
    <w:rsid w:val="008B03CE"/>
    <w:rsid w:val="008B529E"/>
    <w:rsid w:val="008C02D2"/>
    <w:rsid w:val="008C17FB"/>
    <w:rsid w:val="008C5317"/>
    <w:rsid w:val="008C683A"/>
    <w:rsid w:val="008D19E3"/>
    <w:rsid w:val="008D1B00"/>
    <w:rsid w:val="008D4E2C"/>
    <w:rsid w:val="008D57B8"/>
    <w:rsid w:val="008D5EE3"/>
    <w:rsid w:val="008E03FC"/>
    <w:rsid w:val="008E510B"/>
    <w:rsid w:val="008E535D"/>
    <w:rsid w:val="008E55AA"/>
    <w:rsid w:val="008F3BDD"/>
    <w:rsid w:val="008F4C07"/>
    <w:rsid w:val="008F4E75"/>
    <w:rsid w:val="008F6CD0"/>
    <w:rsid w:val="008F7345"/>
    <w:rsid w:val="008F7E64"/>
    <w:rsid w:val="00902B13"/>
    <w:rsid w:val="009035C4"/>
    <w:rsid w:val="00907266"/>
    <w:rsid w:val="00907677"/>
    <w:rsid w:val="0091092E"/>
    <w:rsid w:val="009116E3"/>
    <w:rsid w:val="00911941"/>
    <w:rsid w:val="00911BE4"/>
    <w:rsid w:val="00914C7E"/>
    <w:rsid w:val="00916CA2"/>
    <w:rsid w:val="0092024D"/>
    <w:rsid w:val="009214E8"/>
    <w:rsid w:val="00921E82"/>
    <w:rsid w:val="009245A5"/>
    <w:rsid w:val="00924855"/>
    <w:rsid w:val="00925F0F"/>
    <w:rsid w:val="009301C8"/>
    <w:rsid w:val="00932F6B"/>
    <w:rsid w:val="009334C3"/>
    <w:rsid w:val="00934128"/>
    <w:rsid w:val="009378A7"/>
    <w:rsid w:val="00942009"/>
    <w:rsid w:val="0094310D"/>
    <w:rsid w:val="009443A7"/>
    <w:rsid w:val="009464D1"/>
    <w:rsid w:val="009468BC"/>
    <w:rsid w:val="00947413"/>
    <w:rsid w:val="009507A8"/>
    <w:rsid w:val="00951975"/>
    <w:rsid w:val="00952DD2"/>
    <w:rsid w:val="00954058"/>
    <w:rsid w:val="00956628"/>
    <w:rsid w:val="0096116D"/>
    <w:rsid w:val="009616DF"/>
    <w:rsid w:val="0096263D"/>
    <w:rsid w:val="009629F4"/>
    <w:rsid w:val="00962EB1"/>
    <w:rsid w:val="0096542F"/>
    <w:rsid w:val="00967FA7"/>
    <w:rsid w:val="00971645"/>
    <w:rsid w:val="0097186B"/>
    <w:rsid w:val="00973098"/>
    <w:rsid w:val="00977919"/>
    <w:rsid w:val="0098074C"/>
    <w:rsid w:val="00980EEF"/>
    <w:rsid w:val="00983000"/>
    <w:rsid w:val="0098592A"/>
    <w:rsid w:val="00985DB5"/>
    <w:rsid w:val="009870FA"/>
    <w:rsid w:val="00991909"/>
    <w:rsid w:val="00991D2A"/>
    <w:rsid w:val="009921C3"/>
    <w:rsid w:val="0099551D"/>
    <w:rsid w:val="00997C96"/>
    <w:rsid w:val="009A2655"/>
    <w:rsid w:val="009A3C57"/>
    <w:rsid w:val="009A5897"/>
    <w:rsid w:val="009A5F24"/>
    <w:rsid w:val="009B0B3E"/>
    <w:rsid w:val="009B14EC"/>
    <w:rsid w:val="009B1913"/>
    <w:rsid w:val="009B35E9"/>
    <w:rsid w:val="009B503D"/>
    <w:rsid w:val="009B6657"/>
    <w:rsid w:val="009C145B"/>
    <w:rsid w:val="009D0EB5"/>
    <w:rsid w:val="009D13FD"/>
    <w:rsid w:val="009D14F9"/>
    <w:rsid w:val="009D1B7F"/>
    <w:rsid w:val="009D2B74"/>
    <w:rsid w:val="009D63FF"/>
    <w:rsid w:val="009E175D"/>
    <w:rsid w:val="009E221F"/>
    <w:rsid w:val="009E3CC2"/>
    <w:rsid w:val="009E6DB9"/>
    <w:rsid w:val="009F06BD"/>
    <w:rsid w:val="009F2A4D"/>
    <w:rsid w:val="00A00828"/>
    <w:rsid w:val="00A00A53"/>
    <w:rsid w:val="00A03290"/>
    <w:rsid w:val="00A0387E"/>
    <w:rsid w:val="00A06135"/>
    <w:rsid w:val="00A07490"/>
    <w:rsid w:val="00A07A17"/>
    <w:rsid w:val="00A10655"/>
    <w:rsid w:val="00A111AC"/>
    <w:rsid w:val="00A11311"/>
    <w:rsid w:val="00A120A9"/>
    <w:rsid w:val="00A123B9"/>
    <w:rsid w:val="00A12B64"/>
    <w:rsid w:val="00A1428D"/>
    <w:rsid w:val="00A154FE"/>
    <w:rsid w:val="00A21854"/>
    <w:rsid w:val="00A21F7E"/>
    <w:rsid w:val="00A22216"/>
    <w:rsid w:val="00A22C38"/>
    <w:rsid w:val="00A23085"/>
    <w:rsid w:val="00A25193"/>
    <w:rsid w:val="00A253EC"/>
    <w:rsid w:val="00A26E80"/>
    <w:rsid w:val="00A307E9"/>
    <w:rsid w:val="00A31AE8"/>
    <w:rsid w:val="00A34318"/>
    <w:rsid w:val="00A3739D"/>
    <w:rsid w:val="00A37DDA"/>
    <w:rsid w:val="00A4029B"/>
    <w:rsid w:val="00A422D6"/>
    <w:rsid w:val="00A45005"/>
    <w:rsid w:val="00A47824"/>
    <w:rsid w:val="00A47B1D"/>
    <w:rsid w:val="00A5007A"/>
    <w:rsid w:val="00A54A5F"/>
    <w:rsid w:val="00A55FA5"/>
    <w:rsid w:val="00A62385"/>
    <w:rsid w:val="00A62B08"/>
    <w:rsid w:val="00A6426B"/>
    <w:rsid w:val="00A65836"/>
    <w:rsid w:val="00A660E7"/>
    <w:rsid w:val="00A6779A"/>
    <w:rsid w:val="00A721CE"/>
    <w:rsid w:val="00A76790"/>
    <w:rsid w:val="00A81E64"/>
    <w:rsid w:val="00A82EFD"/>
    <w:rsid w:val="00A833FE"/>
    <w:rsid w:val="00A84F0A"/>
    <w:rsid w:val="00A85663"/>
    <w:rsid w:val="00A868B8"/>
    <w:rsid w:val="00A906EB"/>
    <w:rsid w:val="00A91F0E"/>
    <w:rsid w:val="00A925EC"/>
    <w:rsid w:val="00A9293C"/>
    <w:rsid w:val="00A929AA"/>
    <w:rsid w:val="00A92B6B"/>
    <w:rsid w:val="00A94DAD"/>
    <w:rsid w:val="00A95428"/>
    <w:rsid w:val="00AA3612"/>
    <w:rsid w:val="00AA541E"/>
    <w:rsid w:val="00AB207D"/>
    <w:rsid w:val="00AB2784"/>
    <w:rsid w:val="00AC7513"/>
    <w:rsid w:val="00AD0DA4"/>
    <w:rsid w:val="00AD31B1"/>
    <w:rsid w:val="00AD3EA0"/>
    <w:rsid w:val="00AD4169"/>
    <w:rsid w:val="00AD51F0"/>
    <w:rsid w:val="00AD566C"/>
    <w:rsid w:val="00AE2546"/>
    <w:rsid w:val="00AE25C6"/>
    <w:rsid w:val="00AE29C0"/>
    <w:rsid w:val="00AE306C"/>
    <w:rsid w:val="00AE60D4"/>
    <w:rsid w:val="00AE7B8C"/>
    <w:rsid w:val="00AF1ED4"/>
    <w:rsid w:val="00AF28C1"/>
    <w:rsid w:val="00AF3A60"/>
    <w:rsid w:val="00AF50BA"/>
    <w:rsid w:val="00AF6207"/>
    <w:rsid w:val="00B00500"/>
    <w:rsid w:val="00B019F2"/>
    <w:rsid w:val="00B0290F"/>
    <w:rsid w:val="00B02EF1"/>
    <w:rsid w:val="00B05547"/>
    <w:rsid w:val="00B07B14"/>
    <w:rsid w:val="00B07C97"/>
    <w:rsid w:val="00B07D81"/>
    <w:rsid w:val="00B07F07"/>
    <w:rsid w:val="00B11C67"/>
    <w:rsid w:val="00B12A13"/>
    <w:rsid w:val="00B15754"/>
    <w:rsid w:val="00B16EEB"/>
    <w:rsid w:val="00B2046E"/>
    <w:rsid w:val="00B20E8B"/>
    <w:rsid w:val="00B230AD"/>
    <w:rsid w:val="00B23BEB"/>
    <w:rsid w:val="00B257E1"/>
    <w:rsid w:val="00B2599A"/>
    <w:rsid w:val="00B26832"/>
    <w:rsid w:val="00B2753D"/>
    <w:rsid w:val="00B27AC4"/>
    <w:rsid w:val="00B3037D"/>
    <w:rsid w:val="00B322A9"/>
    <w:rsid w:val="00B32565"/>
    <w:rsid w:val="00B343CC"/>
    <w:rsid w:val="00B359DC"/>
    <w:rsid w:val="00B40C1C"/>
    <w:rsid w:val="00B45A23"/>
    <w:rsid w:val="00B472FA"/>
    <w:rsid w:val="00B47499"/>
    <w:rsid w:val="00B50849"/>
    <w:rsid w:val="00B5084A"/>
    <w:rsid w:val="00B51DCA"/>
    <w:rsid w:val="00B51F84"/>
    <w:rsid w:val="00B55A82"/>
    <w:rsid w:val="00B606A1"/>
    <w:rsid w:val="00B614F7"/>
    <w:rsid w:val="00B61B26"/>
    <w:rsid w:val="00B61D91"/>
    <w:rsid w:val="00B65705"/>
    <w:rsid w:val="00B65E6B"/>
    <w:rsid w:val="00B674DD"/>
    <w:rsid w:val="00B675B2"/>
    <w:rsid w:val="00B70D1A"/>
    <w:rsid w:val="00B73F1C"/>
    <w:rsid w:val="00B74CE9"/>
    <w:rsid w:val="00B753D3"/>
    <w:rsid w:val="00B75B4D"/>
    <w:rsid w:val="00B81261"/>
    <w:rsid w:val="00B81270"/>
    <w:rsid w:val="00B81B7F"/>
    <w:rsid w:val="00B8223E"/>
    <w:rsid w:val="00B832AE"/>
    <w:rsid w:val="00B8343B"/>
    <w:rsid w:val="00B85430"/>
    <w:rsid w:val="00B86678"/>
    <w:rsid w:val="00B874DF"/>
    <w:rsid w:val="00B904D2"/>
    <w:rsid w:val="00B92F9B"/>
    <w:rsid w:val="00B941B3"/>
    <w:rsid w:val="00B94430"/>
    <w:rsid w:val="00B96513"/>
    <w:rsid w:val="00B973F5"/>
    <w:rsid w:val="00BA1818"/>
    <w:rsid w:val="00BA1D47"/>
    <w:rsid w:val="00BA66F0"/>
    <w:rsid w:val="00BB2239"/>
    <w:rsid w:val="00BB2AE7"/>
    <w:rsid w:val="00BB4592"/>
    <w:rsid w:val="00BB4F2E"/>
    <w:rsid w:val="00BB567D"/>
    <w:rsid w:val="00BB6464"/>
    <w:rsid w:val="00BB7869"/>
    <w:rsid w:val="00BC0DFA"/>
    <w:rsid w:val="00BC1BB8"/>
    <w:rsid w:val="00BD3ADD"/>
    <w:rsid w:val="00BD6293"/>
    <w:rsid w:val="00BD78C1"/>
    <w:rsid w:val="00BD7FE1"/>
    <w:rsid w:val="00BE19E3"/>
    <w:rsid w:val="00BE37CA"/>
    <w:rsid w:val="00BE47DF"/>
    <w:rsid w:val="00BE4A4E"/>
    <w:rsid w:val="00BE6144"/>
    <w:rsid w:val="00BE635A"/>
    <w:rsid w:val="00BE6905"/>
    <w:rsid w:val="00BE75E2"/>
    <w:rsid w:val="00BF17E9"/>
    <w:rsid w:val="00BF1AF0"/>
    <w:rsid w:val="00BF29FE"/>
    <w:rsid w:val="00BF2ABB"/>
    <w:rsid w:val="00BF5099"/>
    <w:rsid w:val="00C03DFD"/>
    <w:rsid w:val="00C10F10"/>
    <w:rsid w:val="00C138E9"/>
    <w:rsid w:val="00C1450F"/>
    <w:rsid w:val="00C15D4D"/>
    <w:rsid w:val="00C175DC"/>
    <w:rsid w:val="00C209FA"/>
    <w:rsid w:val="00C21B4E"/>
    <w:rsid w:val="00C22612"/>
    <w:rsid w:val="00C22E74"/>
    <w:rsid w:val="00C23A75"/>
    <w:rsid w:val="00C23F29"/>
    <w:rsid w:val="00C30171"/>
    <w:rsid w:val="00C3082F"/>
    <w:rsid w:val="00C309D8"/>
    <w:rsid w:val="00C34222"/>
    <w:rsid w:val="00C34EBD"/>
    <w:rsid w:val="00C35F96"/>
    <w:rsid w:val="00C3655F"/>
    <w:rsid w:val="00C379BE"/>
    <w:rsid w:val="00C41EB6"/>
    <w:rsid w:val="00C430DB"/>
    <w:rsid w:val="00C43519"/>
    <w:rsid w:val="00C51537"/>
    <w:rsid w:val="00C52BC3"/>
    <w:rsid w:val="00C535B6"/>
    <w:rsid w:val="00C54B65"/>
    <w:rsid w:val="00C55F9B"/>
    <w:rsid w:val="00C57446"/>
    <w:rsid w:val="00C60042"/>
    <w:rsid w:val="00C60F89"/>
    <w:rsid w:val="00C61AFA"/>
    <w:rsid w:val="00C61D64"/>
    <w:rsid w:val="00C62099"/>
    <w:rsid w:val="00C6367F"/>
    <w:rsid w:val="00C64EA3"/>
    <w:rsid w:val="00C664FD"/>
    <w:rsid w:val="00C72867"/>
    <w:rsid w:val="00C7445D"/>
    <w:rsid w:val="00C74A7B"/>
    <w:rsid w:val="00C75448"/>
    <w:rsid w:val="00C75E81"/>
    <w:rsid w:val="00C76075"/>
    <w:rsid w:val="00C8000A"/>
    <w:rsid w:val="00C80CF7"/>
    <w:rsid w:val="00C8143F"/>
    <w:rsid w:val="00C81F65"/>
    <w:rsid w:val="00C858C3"/>
    <w:rsid w:val="00C86609"/>
    <w:rsid w:val="00C922E9"/>
    <w:rsid w:val="00C92B4C"/>
    <w:rsid w:val="00C93B43"/>
    <w:rsid w:val="00C954F6"/>
    <w:rsid w:val="00C978A5"/>
    <w:rsid w:val="00CA1C84"/>
    <w:rsid w:val="00CA6BC5"/>
    <w:rsid w:val="00CA75B2"/>
    <w:rsid w:val="00CB0DD3"/>
    <w:rsid w:val="00CB172C"/>
    <w:rsid w:val="00CB561F"/>
    <w:rsid w:val="00CB5EE6"/>
    <w:rsid w:val="00CB6A36"/>
    <w:rsid w:val="00CB78BF"/>
    <w:rsid w:val="00CC27F0"/>
    <w:rsid w:val="00CC50AD"/>
    <w:rsid w:val="00CC61CD"/>
    <w:rsid w:val="00CC737B"/>
    <w:rsid w:val="00CD3D87"/>
    <w:rsid w:val="00CD4C40"/>
    <w:rsid w:val="00CD5011"/>
    <w:rsid w:val="00CD56C8"/>
    <w:rsid w:val="00CE0E88"/>
    <w:rsid w:val="00CE51C6"/>
    <w:rsid w:val="00CE640F"/>
    <w:rsid w:val="00CE66F1"/>
    <w:rsid w:val="00CE6895"/>
    <w:rsid w:val="00CE76BC"/>
    <w:rsid w:val="00CF49A9"/>
    <w:rsid w:val="00CF540E"/>
    <w:rsid w:val="00CF5838"/>
    <w:rsid w:val="00CF6BD4"/>
    <w:rsid w:val="00D0124C"/>
    <w:rsid w:val="00D02F07"/>
    <w:rsid w:val="00D05ADC"/>
    <w:rsid w:val="00D116B6"/>
    <w:rsid w:val="00D13937"/>
    <w:rsid w:val="00D156DD"/>
    <w:rsid w:val="00D158C5"/>
    <w:rsid w:val="00D17910"/>
    <w:rsid w:val="00D22A0D"/>
    <w:rsid w:val="00D22F3D"/>
    <w:rsid w:val="00D23796"/>
    <w:rsid w:val="00D25DD2"/>
    <w:rsid w:val="00D27EBE"/>
    <w:rsid w:val="00D33AEE"/>
    <w:rsid w:val="00D368A6"/>
    <w:rsid w:val="00D36A49"/>
    <w:rsid w:val="00D42B7C"/>
    <w:rsid w:val="00D47536"/>
    <w:rsid w:val="00D50E34"/>
    <w:rsid w:val="00D517C6"/>
    <w:rsid w:val="00D51F48"/>
    <w:rsid w:val="00D57347"/>
    <w:rsid w:val="00D60298"/>
    <w:rsid w:val="00D60589"/>
    <w:rsid w:val="00D61320"/>
    <w:rsid w:val="00D614ED"/>
    <w:rsid w:val="00D64068"/>
    <w:rsid w:val="00D70A9E"/>
    <w:rsid w:val="00D71D84"/>
    <w:rsid w:val="00D72464"/>
    <w:rsid w:val="00D72E4F"/>
    <w:rsid w:val="00D75611"/>
    <w:rsid w:val="00D768EB"/>
    <w:rsid w:val="00D7786B"/>
    <w:rsid w:val="00D80136"/>
    <w:rsid w:val="00D80C30"/>
    <w:rsid w:val="00D81B14"/>
    <w:rsid w:val="00D81E17"/>
    <w:rsid w:val="00D82AB5"/>
    <w:rsid w:val="00D82D1E"/>
    <w:rsid w:val="00D832D9"/>
    <w:rsid w:val="00D83A94"/>
    <w:rsid w:val="00D83C45"/>
    <w:rsid w:val="00D90F00"/>
    <w:rsid w:val="00D95935"/>
    <w:rsid w:val="00D975C0"/>
    <w:rsid w:val="00DA04FA"/>
    <w:rsid w:val="00DA4C6B"/>
    <w:rsid w:val="00DA5285"/>
    <w:rsid w:val="00DA7C24"/>
    <w:rsid w:val="00DB0E2E"/>
    <w:rsid w:val="00DB191D"/>
    <w:rsid w:val="00DB2AE8"/>
    <w:rsid w:val="00DB4B7E"/>
    <w:rsid w:val="00DB4F91"/>
    <w:rsid w:val="00DB6D0A"/>
    <w:rsid w:val="00DB6F97"/>
    <w:rsid w:val="00DC06BE"/>
    <w:rsid w:val="00DC1F0F"/>
    <w:rsid w:val="00DC3117"/>
    <w:rsid w:val="00DC41EF"/>
    <w:rsid w:val="00DC59C9"/>
    <w:rsid w:val="00DC5DD9"/>
    <w:rsid w:val="00DC6D2D"/>
    <w:rsid w:val="00DC7539"/>
    <w:rsid w:val="00DD11E9"/>
    <w:rsid w:val="00DD2472"/>
    <w:rsid w:val="00DD2BB4"/>
    <w:rsid w:val="00DD38FC"/>
    <w:rsid w:val="00DD4E59"/>
    <w:rsid w:val="00DD6E49"/>
    <w:rsid w:val="00DD7FD1"/>
    <w:rsid w:val="00DE1DAF"/>
    <w:rsid w:val="00DE3135"/>
    <w:rsid w:val="00DE33B5"/>
    <w:rsid w:val="00DE38F0"/>
    <w:rsid w:val="00DE5E18"/>
    <w:rsid w:val="00DE7504"/>
    <w:rsid w:val="00DE76CB"/>
    <w:rsid w:val="00DF0487"/>
    <w:rsid w:val="00DF2242"/>
    <w:rsid w:val="00DF225F"/>
    <w:rsid w:val="00DF2F0E"/>
    <w:rsid w:val="00DF5349"/>
    <w:rsid w:val="00DF5EA4"/>
    <w:rsid w:val="00DF6DB3"/>
    <w:rsid w:val="00E02681"/>
    <w:rsid w:val="00E02792"/>
    <w:rsid w:val="00E034D8"/>
    <w:rsid w:val="00E04B31"/>
    <w:rsid w:val="00E04CC0"/>
    <w:rsid w:val="00E052C0"/>
    <w:rsid w:val="00E10A91"/>
    <w:rsid w:val="00E119E4"/>
    <w:rsid w:val="00E15816"/>
    <w:rsid w:val="00E1592D"/>
    <w:rsid w:val="00E160D5"/>
    <w:rsid w:val="00E20AC4"/>
    <w:rsid w:val="00E239FF"/>
    <w:rsid w:val="00E240C8"/>
    <w:rsid w:val="00E25466"/>
    <w:rsid w:val="00E27D7B"/>
    <w:rsid w:val="00E30556"/>
    <w:rsid w:val="00E30981"/>
    <w:rsid w:val="00E30CB5"/>
    <w:rsid w:val="00E32876"/>
    <w:rsid w:val="00E32CBC"/>
    <w:rsid w:val="00E33136"/>
    <w:rsid w:val="00E337DD"/>
    <w:rsid w:val="00E34D7C"/>
    <w:rsid w:val="00E35602"/>
    <w:rsid w:val="00E3723D"/>
    <w:rsid w:val="00E374CA"/>
    <w:rsid w:val="00E37F03"/>
    <w:rsid w:val="00E44C89"/>
    <w:rsid w:val="00E52DDC"/>
    <w:rsid w:val="00E53617"/>
    <w:rsid w:val="00E54F84"/>
    <w:rsid w:val="00E56F0E"/>
    <w:rsid w:val="00E57FA6"/>
    <w:rsid w:val="00E602A2"/>
    <w:rsid w:val="00E609E6"/>
    <w:rsid w:val="00E61BA2"/>
    <w:rsid w:val="00E63864"/>
    <w:rsid w:val="00E6403F"/>
    <w:rsid w:val="00E70F28"/>
    <w:rsid w:val="00E7159D"/>
    <w:rsid w:val="00E71AA1"/>
    <w:rsid w:val="00E751E9"/>
    <w:rsid w:val="00E76EBD"/>
    <w:rsid w:val="00E770C4"/>
    <w:rsid w:val="00E77413"/>
    <w:rsid w:val="00E800D0"/>
    <w:rsid w:val="00E803D3"/>
    <w:rsid w:val="00E811A7"/>
    <w:rsid w:val="00E83F99"/>
    <w:rsid w:val="00E84C5A"/>
    <w:rsid w:val="00E861DB"/>
    <w:rsid w:val="00E86342"/>
    <w:rsid w:val="00E86CB1"/>
    <w:rsid w:val="00E90FD8"/>
    <w:rsid w:val="00E93406"/>
    <w:rsid w:val="00E93AAD"/>
    <w:rsid w:val="00E955CC"/>
    <w:rsid w:val="00E956C5"/>
    <w:rsid w:val="00E95C39"/>
    <w:rsid w:val="00E96852"/>
    <w:rsid w:val="00E96A26"/>
    <w:rsid w:val="00E9754D"/>
    <w:rsid w:val="00EA0AFB"/>
    <w:rsid w:val="00EA0CB7"/>
    <w:rsid w:val="00EA2C39"/>
    <w:rsid w:val="00EA2F7D"/>
    <w:rsid w:val="00EA38D1"/>
    <w:rsid w:val="00EA49C5"/>
    <w:rsid w:val="00EA727C"/>
    <w:rsid w:val="00EA7B97"/>
    <w:rsid w:val="00EA7C41"/>
    <w:rsid w:val="00EB0A3C"/>
    <w:rsid w:val="00EB0A96"/>
    <w:rsid w:val="00EB151C"/>
    <w:rsid w:val="00EB4391"/>
    <w:rsid w:val="00EB559B"/>
    <w:rsid w:val="00EB6091"/>
    <w:rsid w:val="00EB77F9"/>
    <w:rsid w:val="00EC4746"/>
    <w:rsid w:val="00EC52B4"/>
    <w:rsid w:val="00EC5769"/>
    <w:rsid w:val="00EC6553"/>
    <w:rsid w:val="00EC7D00"/>
    <w:rsid w:val="00ED0304"/>
    <w:rsid w:val="00ED0DD8"/>
    <w:rsid w:val="00ED6C0C"/>
    <w:rsid w:val="00ED7398"/>
    <w:rsid w:val="00EE193A"/>
    <w:rsid w:val="00EE38FA"/>
    <w:rsid w:val="00EE3E2C"/>
    <w:rsid w:val="00EE58F2"/>
    <w:rsid w:val="00EE5D23"/>
    <w:rsid w:val="00EE69B2"/>
    <w:rsid w:val="00EE750D"/>
    <w:rsid w:val="00EF26C9"/>
    <w:rsid w:val="00EF3CA4"/>
    <w:rsid w:val="00EF5908"/>
    <w:rsid w:val="00EF6A58"/>
    <w:rsid w:val="00EF7859"/>
    <w:rsid w:val="00F00357"/>
    <w:rsid w:val="00F014DA"/>
    <w:rsid w:val="00F02591"/>
    <w:rsid w:val="00F11FAB"/>
    <w:rsid w:val="00F136B1"/>
    <w:rsid w:val="00F17D87"/>
    <w:rsid w:val="00F21129"/>
    <w:rsid w:val="00F22F28"/>
    <w:rsid w:val="00F2717F"/>
    <w:rsid w:val="00F3053C"/>
    <w:rsid w:val="00F33055"/>
    <w:rsid w:val="00F37CD2"/>
    <w:rsid w:val="00F40C89"/>
    <w:rsid w:val="00F43E2E"/>
    <w:rsid w:val="00F4557C"/>
    <w:rsid w:val="00F50560"/>
    <w:rsid w:val="00F512AA"/>
    <w:rsid w:val="00F51513"/>
    <w:rsid w:val="00F52F9F"/>
    <w:rsid w:val="00F5508B"/>
    <w:rsid w:val="00F550A2"/>
    <w:rsid w:val="00F5696E"/>
    <w:rsid w:val="00F56FBB"/>
    <w:rsid w:val="00F60EFF"/>
    <w:rsid w:val="00F64DF5"/>
    <w:rsid w:val="00F67AE7"/>
    <w:rsid w:val="00F67D2D"/>
    <w:rsid w:val="00F7306E"/>
    <w:rsid w:val="00F837F1"/>
    <w:rsid w:val="00F85623"/>
    <w:rsid w:val="00F858F2"/>
    <w:rsid w:val="00F860CC"/>
    <w:rsid w:val="00F87963"/>
    <w:rsid w:val="00F90E0F"/>
    <w:rsid w:val="00F94398"/>
    <w:rsid w:val="00F95D70"/>
    <w:rsid w:val="00FA36A5"/>
    <w:rsid w:val="00FA6C13"/>
    <w:rsid w:val="00FB1FC3"/>
    <w:rsid w:val="00FB2B56"/>
    <w:rsid w:val="00FB2CDF"/>
    <w:rsid w:val="00FB37E4"/>
    <w:rsid w:val="00FB49B8"/>
    <w:rsid w:val="00FB55D5"/>
    <w:rsid w:val="00FB6796"/>
    <w:rsid w:val="00FC0312"/>
    <w:rsid w:val="00FC0AD7"/>
    <w:rsid w:val="00FC12BF"/>
    <w:rsid w:val="00FC2C60"/>
    <w:rsid w:val="00FC4AFE"/>
    <w:rsid w:val="00FD3E6F"/>
    <w:rsid w:val="00FD4D76"/>
    <w:rsid w:val="00FD51B9"/>
    <w:rsid w:val="00FD55DC"/>
    <w:rsid w:val="00FD55EC"/>
    <w:rsid w:val="00FD5849"/>
    <w:rsid w:val="00FD64D4"/>
    <w:rsid w:val="00FD79D3"/>
    <w:rsid w:val="00FE15B5"/>
    <w:rsid w:val="00FE2A39"/>
    <w:rsid w:val="00FF39CF"/>
    <w:rsid w:val="00FF51BF"/>
    <w:rsid w:val="00FF55AA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8"/>
    <o:shapelayout v:ext="edit">
      <o:idmap v:ext="edit" data="1"/>
    </o:shapelayout>
  </w:shapeDefaults>
  <w:decimalSymbol w:val="."/>
  <w:listSeparator w:val=","/>
  <w14:docId w14:val="68DF1680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1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21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22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A222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B4933-FFCF-4104-9498-667C43BB9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84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A.2 – Recovery of</vt:lpstr>
    </vt:vector>
  </TitlesOfParts>
  <Company>Northern Territory Government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A.2 – Recovery of</dc:title>
  <dc:creator>nlu</dc:creator>
  <cp:lastModifiedBy>Diana Gaerth</cp:lastModifiedBy>
  <cp:revision>19</cp:revision>
  <cp:lastPrinted>2024-05-28T03:35:00Z</cp:lastPrinted>
  <dcterms:created xsi:type="dcterms:W3CDTF">2023-11-22T00:03:00Z</dcterms:created>
  <dcterms:modified xsi:type="dcterms:W3CDTF">2024-05-28T03:38:00Z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