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458D9" w14:textId="2C3B33F0" w:rsidR="00EF1765" w:rsidRPr="0043020B" w:rsidRDefault="001A34CA" w:rsidP="00F33055">
      <w:pPr>
        <w:tabs>
          <w:tab w:val="left" w:pos="7655"/>
          <w:tab w:val="left" w:pos="9214"/>
        </w:tabs>
        <w:rPr>
          <w:rFonts w:ascii="Lato" w:hAnsi="Lato"/>
        </w:rPr>
      </w:pPr>
      <w:r w:rsidRPr="0043020B">
        <w:rPr>
          <w:rFonts w:ascii="Lato" w:hAnsi="Lato"/>
        </w:rPr>
        <w:t xml:space="preserve">This process applies when an overpayment has been made to a current employee </w:t>
      </w:r>
      <w:r w:rsidR="00FD6CFB">
        <w:rPr>
          <w:rFonts w:ascii="Lato" w:hAnsi="Lato"/>
        </w:rPr>
        <w:t>except those</w:t>
      </w:r>
      <w:r w:rsidRPr="0043020B">
        <w:rPr>
          <w:rFonts w:ascii="Lato" w:hAnsi="Lato"/>
        </w:rPr>
        <w:t xml:space="preserve"> on leave without pay for </w:t>
      </w:r>
      <w:r w:rsidR="00185E9A">
        <w:rPr>
          <w:rFonts w:ascii="Lato" w:hAnsi="Lato"/>
        </w:rPr>
        <w:t>more than</w:t>
      </w:r>
      <w:r w:rsidRPr="0043020B">
        <w:rPr>
          <w:rFonts w:ascii="Lato" w:hAnsi="Lato"/>
        </w:rPr>
        <w:t xml:space="preserve"> </w:t>
      </w:r>
      <w:r w:rsidR="0043020B">
        <w:rPr>
          <w:rFonts w:ascii="Lato" w:hAnsi="Lato"/>
        </w:rPr>
        <w:t>3</w:t>
      </w:r>
      <w:r w:rsidRPr="0043020B">
        <w:rPr>
          <w:rFonts w:ascii="Lato" w:hAnsi="Lato"/>
        </w:rPr>
        <w:t xml:space="preserve"> months</w:t>
      </w:r>
      <w:r w:rsidR="00F42701">
        <w:rPr>
          <w:rFonts w:ascii="Lato" w:hAnsi="Lato"/>
        </w:rPr>
        <w:t xml:space="preserve"> from</w:t>
      </w:r>
      <w:r w:rsidR="003D58C2">
        <w:rPr>
          <w:rFonts w:ascii="Lato" w:hAnsi="Lato"/>
        </w:rPr>
        <w:t xml:space="preserve"> the</w:t>
      </w:r>
      <w:r w:rsidR="00F42701">
        <w:rPr>
          <w:rFonts w:ascii="Lato" w:hAnsi="Lato"/>
        </w:rPr>
        <w:t xml:space="preserve"> start date</w:t>
      </w:r>
      <w:r w:rsidRPr="0043020B">
        <w:rPr>
          <w:rFonts w:ascii="Lato" w:hAnsi="Lato"/>
        </w:rPr>
        <w:t xml:space="preserve">. In this Appendix, TD means the </w:t>
      </w:r>
      <w:r w:rsidRPr="0043020B">
        <w:rPr>
          <w:rFonts w:ascii="Lato" w:hAnsi="Lato"/>
          <w:i/>
          <w:iCs/>
        </w:rPr>
        <w:t>Treasurer’s Direction on Losses, Write offs, Waivers and Postponements.</w:t>
      </w:r>
    </w:p>
    <w:p w14:paraId="13539A15" w14:textId="59BF664A" w:rsidR="0021007F" w:rsidRDefault="00F801BD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2C3EAF78" wp14:editId="6E226F06">
                <wp:simplePos x="0" y="0"/>
                <wp:positionH relativeFrom="margin">
                  <wp:posOffset>115294</wp:posOffset>
                </wp:positionH>
                <wp:positionV relativeFrom="paragraph">
                  <wp:posOffset>40336</wp:posOffset>
                </wp:positionV>
                <wp:extent cx="2647950" cy="652007"/>
                <wp:effectExtent l="0" t="0" r="19050" b="152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52007"/>
                        </a:xfrm>
                        <a:prstGeom prst="roundRect">
                          <a:avLst>
                            <a:gd name="adj" fmla="val 18277"/>
                          </a:avLst>
                        </a:prstGeom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ACC424" w14:textId="3943609B" w:rsidR="00E374CA" w:rsidRPr="001B70DE" w:rsidRDefault="001C0F57" w:rsidP="00274392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An agency has confirmed </w:t>
                            </w:r>
                            <w:r w:rsidR="001A34C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an overpayment in accordance with paragraph </w:t>
                            </w:r>
                            <w:r w:rsidR="00BE4013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9</w:t>
                            </w:r>
                            <w:r w:rsidR="001A34C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of the TD</w:t>
                            </w:r>
                            <w:r w:rsidR="0043020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  <w:r w:rsidR="001A34C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3EAF78" id="Text Box 1" o:spid="_x0000_s1026" style="position:absolute;margin-left:9.1pt;margin-top:3.2pt;width:208.5pt;height:51.35pt;z-index:25195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9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" fillcolor="black [3200]" strokecolor="black [1600]">
                <v:stroke joinstyle="miter"/>
                <v:textbox>
                  <w:txbxContent>
                    <w:p w14:paraId="17ACC424" w14:textId="3943609B" w:rsidR="00E374CA" w:rsidRPr="001B70DE" w:rsidRDefault="001C0F57" w:rsidP="00274392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An agency has confirmed </w:t>
                      </w:r>
                      <w:r w:rsidR="001A34CA">
                        <w:rPr>
                          <w:rFonts w:ascii="Lato" w:hAnsi="Lato"/>
                          <w:sz w:val="20"/>
                          <w:szCs w:val="20"/>
                        </w:rPr>
                        <w:t xml:space="preserve">an overpayment in accordance with paragraph </w:t>
                      </w:r>
                      <w:r w:rsidR="00BE4013">
                        <w:rPr>
                          <w:rFonts w:ascii="Lato" w:hAnsi="Lato"/>
                          <w:sz w:val="20"/>
                          <w:szCs w:val="20"/>
                        </w:rPr>
                        <w:t>9</w:t>
                      </w:r>
                      <w:r w:rsidR="001A34C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of the TD</w:t>
                      </w:r>
                      <w:r w:rsidR="0043020B"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  <w:r w:rsidR="001A34C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147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30368" behindDoc="0" locked="0" layoutInCell="1" allowOverlap="1" wp14:anchorId="1E92FC6E" wp14:editId="691A326C">
                <wp:simplePos x="0" y="0"/>
                <wp:positionH relativeFrom="margin">
                  <wp:posOffset>2978150</wp:posOffset>
                </wp:positionH>
                <wp:positionV relativeFrom="paragraph">
                  <wp:posOffset>41910</wp:posOffset>
                </wp:positionV>
                <wp:extent cx="6515100" cy="50482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0" cy="5048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166BF1" w14:textId="6572E9B2" w:rsidR="0021007F" w:rsidRPr="001B70DE" w:rsidRDefault="0021007F" w:rsidP="0021007F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="000E553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A1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31F8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Consider whether there is a </w:t>
                            </w:r>
                            <w:r w:rsidR="001A34C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reasonable suspicion that the overpayment relates to </w:t>
                            </w:r>
                            <w:r w:rsidR="0043020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suspected </w:t>
                            </w:r>
                            <w:r w:rsidR="001A34C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criminal conduct, </w:t>
                            </w:r>
                            <w:r w:rsidR="00F31F8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and if so follow</w:t>
                            </w:r>
                            <w:r w:rsidR="001A34C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paragraphs 1</w:t>
                            </w:r>
                            <w:r w:rsidR="003C7706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1</w:t>
                            </w:r>
                            <w:r w:rsidR="00AC5EF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to </w:t>
                            </w:r>
                            <w:r w:rsidR="00C963B3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13 </w:t>
                            </w:r>
                            <w:r w:rsidR="001A34C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of the TD</w:t>
                            </w:r>
                            <w:r w:rsidR="00DF577D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before continuing.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92FC6E" id="Text Box 4" o:spid="_x0000_s1027" style="position:absolute;margin-left:234.5pt;margin-top:3.3pt;width:513pt;height:39.75pt;z-index:252730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" fillcolor="#002060" strokecolor="black [1600]">
                <v:stroke joinstyle="miter"/>
                <v:textbox>
                  <w:txbxContent>
                    <w:p w14:paraId="3D166BF1" w14:textId="6572E9B2" w:rsidR="0021007F" w:rsidRPr="001B70DE" w:rsidRDefault="0021007F" w:rsidP="0021007F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</w:t>
                      </w:r>
                      <w:r w:rsidR="000E553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A1</w:t>
                      </w: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F31F84">
                        <w:rPr>
                          <w:rFonts w:ascii="Lato" w:hAnsi="Lato"/>
                          <w:sz w:val="20"/>
                          <w:szCs w:val="20"/>
                        </w:rPr>
                        <w:t xml:space="preserve">Consider whether there is a </w:t>
                      </w:r>
                      <w:r w:rsidR="001A34CA">
                        <w:rPr>
                          <w:rFonts w:ascii="Lato" w:hAnsi="Lato"/>
                          <w:sz w:val="20"/>
                          <w:szCs w:val="20"/>
                        </w:rPr>
                        <w:t xml:space="preserve">reasonable suspicion that the overpayment relates to </w:t>
                      </w:r>
                      <w:r w:rsidR="0043020B">
                        <w:rPr>
                          <w:rFonts w:ascii="Lato" w:hAnsi="Lato"/>
                          <w:sz w:val="20"/>
                          <w:szCs w:val="20"/>
                        </w:rPr>
                        <w:t xml:space="preserve">suspected </w:t>
                      </w:r>
                      <w:r w:rsidR="001A34CA">
                        <w:rPr>
                          <w:rFonts w:ascii="Lato" w:hAnsi="Lato"/>
                          <w:sz w:val="20"/>
                          <w:szCs w:val="20"/>
                        </w:rPr>
                        <w:t xml:space="preserve">criminal conduct, </w:t>
                      </w:r>
                      <w:r w:rsidR="00F31F84">
                        <w:rPr>
                          <w:rFonts w:ascii="Lato" w:hAnsi="Lato"/>
                          <w:sz w:val="20"/>
                          <w:szCs w:val="20"/>
                        </w:rPr>
                        <w:t>and if so follow</w:t>
                      </w:r>
                      <w:r w:rsidR="001A34C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paragraphs 1</w:t>
                      </w:r>
                      <w:r w:rsidR="003C7706">
                        <w:rPr>
                          <w:rFonts w:ascii="Lato" w:hAnsi="Lato"/>
                          <w:sz w:val="20"/>
                          <w:szCs w:val="20"/>
                        </w:rPr>
                        <w:t>1</w:t>
                      </w:r>
                      <w:r w:rsidR="00AC5EF0">
                        <w:rPr>
                          <w:rFonts w:ascii="Lato" w:hAnsi="Lato"/>
                          <w:sz w:val="20"/>
                          <w:szCs w:val="20"/>
                        </w:rPr>
                        <w:t xml:space="preserve"> to </w:t>
                      </w:r>
                      <w:r w:rsidR="00C963B3">
                        <w:rPr>
                          <w:rFonts w:ascii="Lato" w:hAnsi="Lato"/>
                          <w:sz w:val="20"/>
                          <w:szCs w:val="20"/>
                        </w:rPr>
                        <w:t xml:space="preserve">13 </w:t>
                      </w:r>
                      <w:r w:rsidR="001A34CA">
                        <w:rPr>
                          <w:rFonts w:ascii="Lato" w:hAnsi="Lato"/>
                          <w:sz w:val="20"/>
                          <w:szCs w:val="20"/>
                        </w:rPr>
                        <w:t>of the TD</w:t>
                      </w:r>
                      <w:r w:rsidR="00DF577D">
                        <w:rPr>
                          <w:rFonts w:ascii="Lato" w:hAnsi="Lato"/>
                          <w:sz w:val="20"/>
                          <w:szCs w:val="20"/>
                        </w:rPr>
                        <w:t xml:space="preserve"> before continuing.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147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34464" behindDoc="0" locked="0" layoutInCell="1" allowOverlap="1" wp14:anchorId="77DDED2D" wp14:editId="15CB3AC7">
                <wp:simplePos x="0" y="0"/>
                <wp:positionH relativeFrom="margin">
                  <wp:posOffset>2766060</wp:posOffset>
                </wp:positionH>
                <wp:positionV relativeFrom="paragraph">
                  <wp:posOffset>259080</wp:posOffset>
                </wp:positionV>
                <wp:extent cx="215900" cy="0"/>
                <wp:effectExtent l="0" t="76200" r="12700" b="952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4782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217.8pt;margin-top:20.4pt;width:17pt;height:0;z-index:252734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" strokecolor="black [3200]">
                <v:stroke endarrow="block" joinstyle="miter"/>
                <w10:wrap anchorx="margin"/>
              </v:shape>
            </w:pict>
          </mc:Fallback>
        </mc:AlternateContent>
      </w:r>
    </w:p>
    <w:p w14:paraId="0769FBC9" w14:textId="0239A208" w:rsidR="0021007F" w:rsidRDefault="00AB34D8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72000" behindDoc="1" locked="0" layoutInCell="1" allowOverlap="1" wp14:anchorId="450A414A" wp14:editId="2768B553">
                <wp:simplePos x="0" y="0"/>
                <wp:positionH relativeFrom="column">
                  <wp:posOffset>4231640</wp:posOffset>
                </wp:positionH>
                <wp:positionV relativeFrom="paragraph">
                  <wp:posOffset>261620</wp:posOffset>
                </wp:positionV>
                <wp:extent cx="0" cy="216000"/>
                <wp:effectExtent l="76200" t="0" r="57150" b="508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6733BC" id="Straight Arrow Connector 2" o:spid="_x0000_s1026" type="#_x0000_t32" style="position:absolute;margin-left:333.2pt;margin-top:20.6pt;width:0;height:17pt;flip:x;z-index:-25064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" strokecolor="black [3200]">
                <v:stroke endarrow="block" joinstyle="miter"/>
              </v:shape>
            </w:pict>
          </mc:Fallback>
        </mc:AlternateContent>
      </w:r>
    </w:p>
    <w:p w14:paraId="20583537" w14:textId="1AEAB29C" w:rsidR="0021007F" w:rsidRDefault="00AB34D8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61088" behindDoc="0" locked="0" layoutInCell="1" allowOverlap="1" wp14:anchorId="61872853" wp14:editId="4BC37784">
                <wp:simplePos x="0" y="0"/>
                <wp:positionH relativeFrom="margin">
                  <wp:posOffset>5921654</wp:posOffset>
                </wp:positionH>
                <wp:positionV relativeFrom="paragraph">
                  <wp:posOffset>27662</wp:posOffset>
                </wp:positionV>
                <wp:extent cx="3571875" cy="620344"/>
                <wp:effectExtent l="0" t="0" r="28575" b="27940"/>
                <wp:wrapNone/>
                <wp:docPr id="42314434" name="Text Box 42314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620344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749AA0" w14:textId="50DB731C" w:rsidR="001A34CA" w:rsidRPr="001A34CA" w:rsidRDefault="001A34CA" w:rsidP="001A34CA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Cs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="000E553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="00AB34D8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ascii="Lato" w:hAnsi="Lato"/>
                                <w:bCs/>
                                <w:sz w:val="20"/>
                                <w:szCs w:val="20"/>
                              </w:rPr>
                              <w:t xml:space="preserve">Create a record in the Register of </w:t>
                            </w:r>
                            <w:r w:rsidR="00126BE2">
                              <w:rPr>
                                <w:rFonts w:ascii="Lato" w:hAnsi="Lato"/>
                                <w:bCs/>
                                <w:sz w:val="20"/>
                                <w:szCs w:val="20"/>
                              </w:rPr>
                              <w:t xml:space="preserve">Overpayments to Employees </w:t>
                            </w:r>
                            <w:r>
                              <w:rPr>
                                <w:rFonts w:ascii="Lato" w:hAnsi="Lato"/>
                                <w:bCs/>
                                <w:sz w:val="20"/>
                                <w:szCs w:val="20"/>
                              </w:rPr>
                              <w:t xml:space="preserve">setting out the matters in paragraph </w:t>
                            </w:r>
                            <w:r w:rsidR="00126BE2">
                              <w:rPr>
                                <w:rFonts w:ascii="Lato" w:hAnsi="Lato"/>
                                <w:bCs/>
                                <w:sz w:val="20"/>
                                <w:szCs w:val="20"/>
                              </w:rPr>
                              <w:t>61</w:t>
                            </w:r>
                            <w:r w:rsidR="00934383">
                              <w:rPr>
                                <w:rFonts w:ascii="Lato" w:hAnsi="Lato"/>
                                <w:bCs/>
                                <w:sz w:val="20"/>
                                <w:szCs w:val="20"/>
                              </w:rPr>
                              <w:t xml:space="preserve"> of the TD</w:t>
                            </w:r>
                            <w:r>
                              <w:rPr>
                                <w:rFonts w:ascii="Lato" w:hAnsi="Lato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872853" id="Text Box 42314434" o:spid="_x0000_s1028" style="position:absolute;margin-left:466.25pt;margin-top:2.2pt;width:281.25pt;height:48.85pt;z-index:252761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" fillcolor="#002060" strokecolor="black [1600]">
                <v:stroke joinstyle="miter"/>
                <v:textbox>
                  <w:txbxContent>
                    <w:p w14:paraId="66749AA0" w14:textId="50DB731C" w:rsidR="001A34CA" w:rsidRPr="001A34CA" w:rsidRDefault="001A34CA" w:rsidP="001A34CA">
                      <w:pPr>
                        <w:spacing w:after="0"/>
                        <w:jc w:val="center"/>
                        <w:rPr>
                          <w:rFonts w:ascii="Lato" w:hAnsi="Lato"/>
                          <w:bCs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</w:t>
                      </w:r>
                      <w:r w:rsidR="000E553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A</w:t>
                      </w:r>
                      <w:r w:rsidR="00AB34D8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 xml:space="preserve">) </w:t>
                      </w:r>
                      <w:r>
                        <w:rPr>
                          <w:rFonts w:ascii="Lato" w:hAnsi="Lato"/>
                          <w:bCs/>
                          <w:sz w:val="20"/>
                          <w:szCs w:val="20"/>
                        </w:rPr>
                        <w:t xml:space="preserve">Create a record in the Register of </w:t>
                      </w:r>
                      <w:r w:rsidR="00126BE2">
                        <w:rPr>
                          <w:rFonts w:ascii="Lato" w:hAnsi="Lato"/>
                          <w:bCs/>
                          <w:sz w:val="20"/>
                          <w:szCs w:val="20"/>
                        </w:rPr>
                        <w:t xml:space="preserve">Overpayments to Employees </w:t>
                      </w:r>
                      <w:r>
                        <w:rPr>
                          <w:rFonts w:ascii="Lato" w:hAnsi="Lato"/>
                          <w:bCs/>
                          <w:sz w:val="20"/>
                          <w:szCs w:val="20"/>
                        </w:rPr>
                        <w:t xml:space="preserve">setting out the matters in paragraph </w:t>
                      </w:r>
                      <w:r w:rsidR="00126BE2">
                        <w:rPr>
                          <w:rFonts w:ascii="Lato" w:hAnsi="Lato"/>
                          <w:bCs/>
                          <w:sz w:val="20"/>
                          <w:szCs w:val="20"/>
                        </w:rPr>
                        <w:t>61</w:t>
                      </w:r>
                      <w:r w:rsidR="00934383">
                        <w:rPr>
                          <w:rFonts w:ascii="Lato" w:hAnsi="Lato"/>
                          <w:bCs/>
                          <w:sz w:val="20"/>
                          <w:szCs w:val="20"/>
                        </w:rPr>
                        <w:t xml:space="preserve"> of the TD</w:t>
                      </w:r>
                      <w:r>
                        <w:rPr>
                          <w:rFonts w:ascii="Lato" w:hAnsi="Lato"/>
                          <w:bCs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59008" behindDoc="0" locked="0" layoutInCell="1" allowOverlap="1" wp14:anchorId="45BA3FCF" wp14:editId="7C05F2A6">
                <wp:simplePos x="0" y="0"/>
                <wp:positionH relativeFrom="margin">
                  <wp:posOffset>2981325</wp:posOffset>
                </wp:positionH>
                <wp:positionV relativeFrom="paragraph">
                  <wp:posOffset>177800</wp:posOffset>
                </wp:positionV>
                <wp:extent cx="2715260" cy="476250"/>
                <wp:effectExtent l="0" t="0" r="27940" b="1905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5260" cy="4762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48F40D" w14:textId="4FA5906E" w:rsidR="00B2643C" w:rsidRPr="001B70DE" w:rsidRDefault="008B4D4E" w:rsidP="00B2643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 w:rsidR="000E553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2643C" w:rsidRPr="001B70D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Is the overpayment related to </w:t>
                            </w:r>
                            <w:r w:rsidR="001A401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 </w:t>
                            </w:r>
                            <w:r w:rsidR="00B2643C" w:rsidRPr="001B70D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travel allowance?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BA3FCF" id="Text Box 34" o:spid="_x0000_s1029" style="position:absolute;margin-left:234.75pt;margin-top:14pt;width:213.8pt;height:37.5pt;z-index:252459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" fillcolor="#e35205" strokecolor="black [1600]">
                <v:stroke joinstyle="miter"/>
                <v:textbox>
                  <w:txbxContent>
                    <w:p w14:paraId="4548F40D" w14:textId="4FA5906E" w:rsidR="00B2643C" w:rsidRPr="001B70DE" w:rsidRDefault="008B4D4E" w:rsidP="00B2643C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 w:rsidR="000E553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1</w:t>
                      </w: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B2643C" w:rsidRPr="001B70DE">
                        <w:rPr>
                          <w:rFonts w:ascii="Lato" w:hAnsi="Lato"/>
                          <w:sz w:val="20"/>
                          <w:szCs w:val="20"/>
                        </w:rPr>
                        <w:t xml:space="preserve">Is the overpayment related to </w:t>
                      </w:r>
                      <w:r w:rsidR="001A4019">
                        <w:rPr>
                          <w:rFonts w:ascii="Lato" w:hAnsi="Lato"/>
                          <w:sz w:val="20"/>
                          <w:szCs w:val="20"/>
                        </w:rPr>
                        <w:t xml:space="preserve">a </w:t>
                      </w:r>
                      <w:r w:rsidR="00B2643C" w:rsidRPr="001B70DE">
                        <w:rPr>
                          <w:rFonts w:ascii="Lato" w:hAnsi="Lato"/>
                          <w:sz w:val="20"/>
                          <w:szCs w:val="20"/>
                        </w:rPr>
                        <w:t>travel allowance?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E070551" w14:textId="2382CECF" w:rsidR="003848C5" w:rsidRDefault="00F42701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45056" behindDoc="0" locked="0" layoutInCell="1" allowOverlap="1" wp14:anchorId="60C2A25E" wp14:editId="44445E6A">
                <wp:simplePos x="0" y="0"/>
                <wp:positionH relativeFrom="margin">
                  <wp:posOffset>5688167</wp:posOffset>
                </wp:positionH>
                <wp:positionV relativeFrom="paragraph">
                  <wp:posOffset>125730</wp:posOffset>
                </wp:positionV>
                <wp:extent cx="216000" cy="0"/>
                <wp:effectExtent l="0" t="76200" r="12700" b="952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AC40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447.9pt;margin-top:9.9pt;width:17pt;height:0;z-index:252845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21152" behindDoc="0" locked="0" layoutInCell="1" allowOverlap="1" wp14:anchorId="6CE36035" wp14:editId="6CF9B3D9">
                <wp:simplePos x="0" y="0"/>
                <wp:positionH relativeFrom="rightMargin">
                  <wp:posOffset>-4142740</wp:posOffset>
                </wp:positionH>
                <wp:positionV relativeFrom="paragraph">
                  <wp:posOffset>103505</wp:posOffset>
                </wp:positionV>
                <wp:extent cx="373711" cy="295275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711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E26EA5" w14:textId="77777777" w:rsidR="00107E85" w:rsidRPr="00E01955" w:rsidRDefault="00107E85" w:rsidP="00107E85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E36035"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30" type="#_x0000_t202" style="position:absolute;margin-left:-326.2pt;margin-top:8.15pt;width:29.45pt;height:23.25pt;z-index:2527211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" filled="f" stroked="f" strokeweight=".5pt">
                <v:textbox>
                  <w:txbxContent>
                    <w:p w14:paraId="7EE26EA5" w14:textId="77777777" w:rsidR="00107E85" w:rsidRPr="00E01955" w:rsidRDefault="00107E85" w:rsidP="00107E85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599A8C" w14:textId="62163567" w:rsidR="00B81330" w:rsidRDefault="00536D2F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42656" behindDoc="1" locked="0" layoutInCell="1" allowOverlap="1" wp14:anchorId="7C45E578" wp14:editId="0EB731CD">
                <wp:simplePos x="0" y="0"/>
                <wp:positionH relativeFrom="margin">
                  <wp:posOffset>4152265</wp:posOffset>
                </wp:positionH>
                <wp:positionV relativeFrom="paragraph">
                  <wp:posOffset>59055</wp:posOffset>
                </wp:positionV>
                <wp:extent cx="429260" cy="229870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229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E51100" w14:textId="77777777" w:rsidR="00681C07" w:rsidRPr="00E01955" w:rsidRDefault="00681C07" w:rsidP="00681C07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5E578" id="Text Box 64" o:spid="_x0000_s1031" type="#_x0000_t202" style="position:absolute;margin-left:326.95pt;margin-top:4.65pt;width:33.8pt;height:18.1pt;z-index:-250573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" filled="f" stroked="f" strokeweight=".5pt">
                <v:textbox>
                  <w:txbxContent>
                    <w:p w14:paraId="54E51100" w14:textId="77777777" w:rsidR="00681C07" w:rsidRPr="00E01955" w:rsidRDefault="00681C07" w:rsidP="00681C07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34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94880" behindDoc="1" locked="0" layoutInCell="1" allowOverlap="1" wp14:anchorId="4AD1562E" wp14:editId="651E1C8A">
                <wp:simplePos x="0" y="0"/>
                <wp:positionH relativeFrom="column">
                  <wp:posOffset>7675245</wp:posOffset>
                </wp:positionH>
                <wp:positionV relativeFrom="paragraph">
                  <wp:posOffset>69850</wp:posOffset>
                </wp:positionV>
                <wp:extent cx="0" cy="468000"/>
                <wp:effectExtent l="76200" t="0" r="57150" b="65405"/>
                <wp:wrapNone/>
                <wp:docPr id="704975918" name="Straight Arrow Connector 7049759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68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0862B" id="Straight Arrow Connector 704975918" o:spid="_x0000_s1026" type="#_x0000_t32" style="position:absolute;margin-left:604.35pt;margin-top:5.5pt;width:0;height:36.85pt;flip:x;z-index:-25052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" strokecolor="black [3200]">
                <v:stroke endarrow="block" joinstyle="miter"/>
              </v:shape>
            </w:pict>
          </mc:Fallback>
        </mc:AlternateContent>
      </w:r>
      <w:r w:rsidR="00AB34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66208" behindDoc="1" locked="0" layoutInCell="1" allowOverlap="1" wp14:anchorId="3C2E23AC" wp14:editId="7A1BA848">
                <wp:simplePos x="0" y="0"/>
                <wp:positionH relativeFrom="column">
                  <wp:posOffset>4231005</wp:posOffset>
                </wp:positionH>
                <wp:positionV relativeFrom="paragraph">
                  <wp:posOffset>71755</wp:posOffset>
                </wp:positionV>
                <wp:extent cx="0" cy="432000"/>
                <wp:effectExtent l="76200" t="0" r="57150" b="63500"/>
                <wp:wrapNone/>
                <wp:docPr id="284598360" name="Straight Arrow Connector 284598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B9FA9" id="Straight Arrow Connector 284598360" o:spid="_x0000_s1026" type="#_x0000_t32" style="position:absolute;margin-left:333.15pt;margin-top:5.65pt;width:0;height:34pt;z-index:-2505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" strokecolor="black [3200]">
                <v:stroke endarrow="block" joinstyle="miter"/>
              </v:shape>
            </w:pict>
          </mc:Fallback>
        </mc:AlternateContent>
      </w:r>
    </w:p>
    <w:p w14:paraId="0EE352A8" w14:textId="6D3F7FB7" w:rsidR="0016598C" w:rsidRDefault="00AB34D8" w:rsidP="00F33055">
      <w:pPr>
        <w:tabs>
          <w:tab w:val="left" w:pos="7655"/>
          <w:tab w:val="left" w:pos="9214"/>
        </w:tabs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1954175" behindDoc="0" locked="0" layoutInCell="1" allowOverlap="1" wp14:anchorId="4EA883EC" wp14:editId="5DDE67F6">
                <wp:simplePos x="0" y="0"/>
                <wp:positionH relativeFrom="margin">
                  <wp:posOffset>104775</wp:posOffset>
                </wp:positionH>
                <wp:positionV relativeFrom="paragraph">
                  <wp:posOffset>106680</wp:posOffset>
                </wp:positionV>
                <wp:extent cx="9477375" cy="714375"/>
                <wp:effectExtent l="0" t="0" r="28575" b="28575"/>
                <wp:wrapNone/>
                <wp:docPr id="386304472" name="Text Box 386304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7375" cy="7143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noFill/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F463D" w14:textId="324D32C1" w:rsidR="00E616E1" w:rsidRPr="00E616E1" w:rsidRDefault="00E616E1" w:rsidP="00E616E1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Within 5 business days </w:t>
                            </w:r>
                            <w:r w:rsidR="00DA557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from</w:t>
                            </w:r>
                            <w:r w:rsidR="00FD6CFB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the start d</w:t>
                            </w: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ate</w:t>
                            </w:r>
                          </w:p>
                          <w:p w14:paraId="608B2A66" w14:textId="77777777" w:rsidR="00C163DD" w:rsidRDefault="00C163D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A883EC" id="Text Box 386304472" o:spid="_x0000_s1032" style="position:absolute;margin-left:8.25pt;margin-top:8.4pt;width:746.25pt;height:56.25pt;z-index:25195417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" filled="f" strokecolor="#527aa1 [3204]" strokeweight="1pt">
                <v:stroke joinstyle="miter"/>
                <v:textbox>
                  <w:txbxContent>
                    <w:p w14:paraId="572F463D" w14:textId="324D32C1" w:rsidR="00E616E1" w:rsidRPr="00E616E1" w:rsidRDefault="00E616E1" w:rsidP="00E616E1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Within 5 business days </w:t>
                      </w:r>
                      <w:r w:rsidR="00DA557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from</w:t>
                      </w:r>
                      <w:r w:rsidR="00FD6CFB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the start d</w:t>
                      </w: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ate</w:t>
                      </w:r>
                    </w:p>
                    <w:p w14:paraId="608B2A66" w14:textId="77777777" w:rsidR="00C163DD" w:rsidRDefault="00C163DD"/>
                  </w:txbxContent>
                </v:textbox>
                <w10:wrap anchorx="margin"/>
              </v:roundrect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469248" behindDoc="0" locked="0" layoutInCell="1" allowOverlap="1" wp14:anchorId="41870E5C" wp14:editId="66950D56">
                <wp:simplePos x="0" y="0"/>
                <wp:positionH relativeFrom="margin">
                  <wp:posOffset>2981325</wp:posOffset>
                </wp:positionH>
                <wp:positionV relativeFrom="paragraph">
                  <wp:posOffset>211455</wp:posOffset>
                </wp:positionV>
                <wp:extent cx="2724150" cy="504825"/>
                <wp:effectExtent l="0" t="0" r="19050" b="2857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4150" cy="5048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37E33A" w14:textId="75E9D708" w:rsidR="00AF3A28" w:rsidRPr="00E616E1" w:rsidRDefault="008B4D4E" w:rsidP="00E616E1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 w:rsidR="00E450B7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</w:t>
                            </w:r>
                            <w:r w:rsidR="00AB34D8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2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 w:rsidR="00E616E1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616E1" w:rsidRPr="00E616E1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Inform employee in writing</w:t>
                            </w:r>
                            <w:r w:rsidR="00874C78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and seek recovery</w:t>
                            </w:r>
                            <w:r w:rsidR="00E616E1" w:rsidRPr="00E616E1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of the overpayment.</w:t>
                            </w:r>
                          </w:p>
                          <w:p w14:paraId="2E0E34DA" w14:textId="031F2D68" w:rsidR="007F5A94" w:rsidRPr="00E616E1" w:rsidRDefault="007F5A94" w:rsidP="00E616E1">
                            <w:pPr>
                              <w:spacing w:after="0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870E5C" id="Text Box 42" o:spid="_x0000_s1033" style="position:absolute;margin-left:234.75pt;margin-top:16.65pt;width:214.5pt;height:39.75pt;z-index:252469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" fillcolor="#002060" strokecolor="black [1600]">
                <v:stroke joinstyle="miter"/>
                <v:textbox>
                  <w:txbxContent>
                    <w:p w14:paraId="7737E33A" w14:textId="75E9D708" w:rsidR="00AF3A28" w:rsidRPr="00E616E1" w:rsidRDefault="008B4D4E" w:rsidP="00E616E1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 w:rsidR="00E450B7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</w:t>
                      </w:r>
                      <w:r w:rsidR="00AB34D8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2</w:t>
                      </w: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 w:rsidR="00E616E1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 w:rsidR="00E616E1" w:rsidRPr="00E616E1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Inform employee in writing</w:t>
                      </w:r>
                      <w:r w:rsidR="00874C78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and seek recovery</w:t>
                      </w:r>
                      <w:r w:rsidR="00E616E1" w:rsidRPr="00E616E1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of the overpayment.</w:t>
                      </w:r>
                    </w:p>
                    <w:p w14:paraId="2E0E34DA" w14:textId="031F2D68" w:rsidR="007F5A94" w:rsidRPr="00E616E1" w:rsidRDefault="007F5A94" w:rsidP="00E616E1">
                      <w:pPr>
                        <w:spacing w:after="0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471296" behindDoc="0" locked="0" layoutInCell="1" allowOverlap="1" wp14:anchorId="21EB38C4" wp14:editId="3A60F289">
                <wp:simplePos x="0" y="0"/>
                <wp:positionH relativeFrom="margin">
                  <wp:posOffset>6057900</wp:posOffset>
                </wp:positionH>
                <wp:positionV relativeFrom="paragraph">
                  <wp:posOffset>230505</wp:posOffset>
                </wp:positionV>
                <wp:extent cx="3438525" cy="485775"/>
                <wp:effectExtent l="0" t="0" r="28575" b="28575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8525" cy="4857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DC1D13" w14:textId="709F2F77" w:rsidR="00CF5AF4" w:rsidRPr="00C163DD" w:rsidRDefault="008B4D4E" w:rsidP="00C163DD">
                            <w:pPr>
                              <w:pStyle w:val="ListParagraph"/>
                              <w:spacing w:after="0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 w:rsidR="00E450B7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</w:t>
                            </w:r>
                            <w:r w:rsidR="00AB34D8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4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 w:rsidR="00C163DD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Advise </w:t>
                            </w:r>
                            <w:r w:rsidR="00FD6CFB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work unit responsible for salary</w:t>
                            </w:r>
                            <w:r w:rsidR="00C147FE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overpayment</w:t>
                            </w:r>
                            <w:r w:rsidR="00FD6CFB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recovery</w:t>
                            </w:r>
                            <w:r w:rsidR="00C147FE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, where applicable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EB38C4" id="Text Box 43" o:spid="_x0000_s1034" style="position:absolute;margin-left:477pt;margin-top:18.15pt;width:270.75pt;height:38.25pt;z-index:252471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" fillcolor="#002060" strokecolor="black [1600]">
                <v:stroke joinstyle="miter"/>
                <v:textbox>
                  <w:txbxContent>
                    <w:p w14:paraId="2CDC1D13" w14:textId="709F2F77" w:rsidR="00CF5AF4" w:rsidRPr="00C163DD" w:rsidRDefault="008B4D4E" w:rsidP="00C163DD">
                      <w:pPr>
                        <w:pStyle w:val="ListParagraph"/>
                        <w:spacing w:after="0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 w:rsidR="00E450B7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</w:t>
                      </w:r>
                      <w:r w:rsidR="00AB34D8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4</w:t>
                      </w: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 w:rsidR="00C163DD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Advise </w:t>
                      </w:r>
                      <w:r w:rsidR="00FD6CFB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work unit responsible for salary</w:t>
                      </w:r>
                      <w:r w:rsidR="00C147FE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overpayment</w:t>
                      </w:r>
                      <w:r w:rsidR="00FD6CFB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recovery</w:t>
                      </w:r>
                      <w:r w:rsidR="00C147FE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, where applicable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7CA63FF" w14:textId="796E6DD5" w:rsidR="00711C34" w:rsidRDefault="00711C34" w:rsidP="00F33055">
      <w:pPr>
        <w:tabs>
          <w:tab w:val="left" w:pos="7655"/>
          <w:tab w:val="left" w:pos="9214"/>
        </w:tabs>
      </w:pPr>
    </w:p>
    <w:p w14:paraId="7BEFDAD5" w14:textId="54B1B940" w:rsidR="00792ECE" w:rsidRDefault="00AB34D8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64160" behindDoc="1" locked="0" layoutInCell="1" allowOverlap="1" wp14:anchorId="2C5ABDD7" wp14:editId="045E838C">
                <wp:simplePos x="0" y="0"/>
                <wp:positionH relativeFrom="column">
                  <wp:posOffset>4253230</wp:posOffset>
                </wp:positionH>
                <wp:positionV relativeFrom="paragraph">
                  <wp:posOffset>128270</wp:posOffset>
                </wp:positionV>
                <wp:extent cx="0" cy="864000"/>
                <wp:effectExtent l="76200" t="0" r="57150" b="508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64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0BF7A" id="Straight Arrow Connector 7" o:spid="_x0000_s1026" type="#_x0000_t32" style="position:absolute;margin-left:334.9pt;margin-top:10.1pt;width:0;height:68.05pt;flip:x;z-index:-2505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" strokecolor="black [3200]">
                <v:stroke endarrow="block" joinstyle="miter"/>
              </v:shape>
            </w:pict>
          </mc:Fallback>
        </mc:AlternateContent>
      </w:r>
      <w:r w:rsidR="0053404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76448" behindDoc="1" locked="0" layoutInCell="1" allowOverlap="1" wp14:anchorId="0A12B986" wp14:editId="18CD1FDE">
                <wp:simplePos x="0" y="0"/>
                <wp:positionH relativeFrom="column">
                  <wp:posOffset>7708265</wp:posOffset>
                </wp:positionH>
                <wp:positionV relativeFrom="paragraph">
                  <wp:posOffset>144145</wp:posOffset>
                </wp:positionV>
                <wp:extent cx="0" cy="316800"/>
                <wp:effectExtent l="76200" t="0" r="76200" b="64770"/>
                <wp:wrapNone/>
                <wp:docPr id="1291935562" name="Straight Arrow Connector 1291935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68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E0C4D" id="Straight Arrow Connector 1291935562" o:spid="_x0000_s1026" type="#_x0000_t32" style="position:absolute;margin-left:606.95pt;margin-top:11.35pt;width:0;height:24.95pt;z-index:-25054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" strokecolor="black [3200]">
                <v:stroke endarrow="block" joinstyle="miter"/>
              </v:shape>
            </w:pict>
          </mc:Fallback>
        </mc:AlternateContent>
      </w:r>
    </w:p>
    <w:p w14:paraId="05AF4C11" w14:textId="16EC269F" w:rsidR="00711C34" w:rsidRDefault="00874C78" w:rsidP="00F33055">
      <w:pPr>
        <w:tabs>
          <w:tab w:val="left" w:pos="7655"/>
          <w:tab w:val="left" w:pos="9214"/>
        </w:tabs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74400" behindDoc="0" locked="0" layoutInCell="1" allowOverlap="1" wp14:anchorId="45B2002A" wp14:editId="18CCE169">
                <wp:simplePos x="0" y="0"/>
                <wp:positionH relativeFrom="margin">
                  <wp:posOffset>5086350</wp:posOffset>
                </wp:positionH>
                <wp:positionV relativeFrom="paragraph">
                  <wp:posOffset>169546</wp:posOffset>
                </wp:positionV>
                <wp:extent cx="4410710" cy="323850"/>
                <wp:effectExtent l="0" t="0" r="27940" b="19050"/>
                <wp:wrapNone/>
                <wp:docPr id="937711734" name="Text Box 9377117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0710" cy="3238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3A7421" w14:textId="0DDBE49F" w:rsidR="00C163DD" w:rsidRPr="00E616E1" w:rsidRDefault="00C163DD" w:rsidP="00C163DD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 w:rsidR="000E5539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A5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616E1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Inform employee in writing</w:t>
                            </w:r>
                            <w:r w:rsidR="00874C78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and seek recovery of the </w:t>
                            </w:r>
                            <w:r w:rsidRPr="00E616E1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overpayment.</w:t>
                            </w:r>
                          </w:p>
                          <w:p w14:paraId="6F85EA81" w14:textId="77777777" w:rsidR="00C163DD" w:rsidRPr="00E616E1" w:rsidRDefault="00C163DD" w:rsidP="00C163DD">
                            <w:pPr>
                              <w:spacing w:after="0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B2002A" id="Text Box 937711734" o:spid="_x0000_s1035" style="position:absolute;margin-left:400.5pt;margin-top:13.35pt;width:347.3pt;height:25.5pt;z-index:252774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" fillcolor="#002060" strokecolor="black [1600]">
                <v:stroke joinstyle="miter"/>
                <v:textbox>
                  <w:txbxContent>
                    <w:p w14:paraId="3A3A7421" w14:textId="0DDBE49F" w:rsidR="00C163DD" w:rsidRPr="00E616E1" w:rsidRDefault="00C163DD" w:rsidP="00C163DD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 w:rsidR="000E5539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A5</w:t>
                      </w: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 w:rsidRPr="00E616E1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Inform employee in writing</w:t>
                      </w:r>
                      <w:r w:rsidR="00874C78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and seek recovery of the </w:t>
                      </w:r>
                      <w:r w:rsidRPr="00E616E1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overpayment.</w:t>
                      </w:r>
                    </w:p>
                    <w:p w14:paraId="6F85EA81" w14:textId="77777777" w:rsidR="00C163DD" w:rsidRPr="00E616E1" w:rsidRDefault="00C163DD" w:rsidP="00C163DD">
                      <w:pPr>
                        <w:spacing w:after="0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B34D8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1952125" behindDoc="0" locked="0" layoutInCell="1" allowOverlap="1" wp14:anchorId="0996116B" wp14:editId="55936763">
                <wp:simplePos x="0" y="0"/>
                <wp:positionH relativeFrom="margin">
                  <wp:posOffset>114301</wp:posOffset>
                </wp:positionH>
                <wp:positionV relativeFrom="paragraph">
                  <wp:posOffset>72390</wp:posOffset>
                </wp:positionV>
                <wp:extent cx="9467850" cy="495300"/>
                <wp:effectExtent l="0" t="0" r="19050" b="19050"/>
                <wp:wrapNone/>
                <wp:docPr id="306460638" name="Text Box 306460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7850" cy="4953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noFill/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4BF901" w14:textId="4B23B084" w:rsidR="00C163DD" w:rsidRPr="00E616E1" w:rsidRDefault="00C163DD" w:rsidP="00C163DD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Within </w:t>
                            </w: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10</w:t>
                            </w: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business days </w:t>
                            </w:r>
                            <w:r w:rsidR="00DA557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from</w:t>
                            </w:r>
                            <w:r w:rsidR="00FD6CFB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the start d</w:t>
                            </w: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ate</w:t>
                            </w:r>
                          </w:p>
                          <w:p w14:paraId="009C852B" w14:textId="77777777" w:rsidR="00C163DD" w:rsidRDefault="00C163DD" w:rsidP="00C163D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96116B" id="Text Box 306460638" o:spid="_x0000_s1036" style="position:absolute;margin-left:9pt;margin-top:5.7pt;width:745.5pt;height:39pt;z-index:25195212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" filled="f" strokecolor="#527aa1 [3204]" strokeweight="1pt">
                <v:stroke joinstyle="miter"/>
                <v:textbox>
                  <w:txbxContent>
                    <w:p w14:paraId="5F4BF901" w14:textId="4B23B084" w:rsidR="00C163DD" w:rsidRPr="00E616E1" w:rsidRDefault="00C163DD" w:rsidP="00C163DD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Within </w:t>
                      </w: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10</w:t>
                      </w: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business days </w:t>
                      </w:r>
                      <w:r w:rsidR="00DA557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from</w:t>
                      </w:r>
                      <w:r w:rsidR="00FD6CFB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the start d</w:t>
                      </w: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ate</w:t>
                      </w:r>
                    </w:p>
                    <w:p w14:paraId="009C852B" w14:textId="77777777" w:rsidR="00C163DD" w:rsidRDefault="00C163DD" w:rsidP="00C163DD"/>
                  </w:txbxContent>
                </v:textbox>
                <w10:wrap anchorx="margin"/>
              </v:roundrect>
            </w:pict>
          </mc:Fallback>
        </mc:AlternateContent>
      </w:r>
    </w:p>
    <w:p w14:paraId="2F64852F" w14:textId="4549C90B" w:rsidR="001E6BDC" w:rsidRDefault="00AB34D8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48800" behindDoc="1" locked="0" layoutInCell="1" allowOverlap="1" wp14:anchorId="7B4325D4" wp14:editId="6F25C5D3">
                <wp:simplePos x="0" y="0"/>
                <wp:positionH relativeFrom="column">
                  <wp:posOffset>7712710</wp:posOffset>
                </wp:positionH>
                <wp:positionV relativeFrom="paragraph">
                  <wp:posOffset>206375</wp:posOffset>
                </wp:positionV>
                <wp:extent cx="0" cy="215900"/>
                <wp:effectExtent l="76200" t="0" r="57150" b="508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2AF53" id="Straight Arrow Connector 12" o:spid="_x0000_s1026" type="#_x0000_t32" style="position:absolute;margin-left:607.3pt;margin-top:16.25pt;width:0;height:17pt;flip:x;z-index:-2505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" strokecolor="black [3200]">
                <v:stroke endarrow="block" joinstyle="miter"/>
              </v:shape>
            </w:pict>
          </mc:Fallback>
        </mc:AlternateContent>
      </w:r>
    </w:p>
    <w:p w14:paraId="004B50AC" w14:textId="6BF88134" w:rsidR="00EA0AFB" w:rsidRDefault="00AB34D8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01696" behindDoc="0" locked="0" layoutInCell="1" allowOverlap="1" wp14:anchorId="75C2D0BE" wp14:editId="0D73684B">
                <wp:simplePos x="0" y="0"/>
                <wp:positionH relativeFrom="margin">
                  <wp:posOffset>115294</wp:posOffset>
                </wp:positionH>
                <wp:positionV relativeFrom="paragraph">
                  <wp:posOffset>121672</wp:posOffset>
                </wp:positionV>
                <wp:extent cx="9467850" cy="270344"/>
                <wp:effectExtent l="0" t="0" r="19050" b="158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7850" cy="270344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3EE972" w14:textId="039DA8AA" w:rsidR="00933160" w:rsidRPr="001B70DE" w:rsidRDefault="00933160" w:rsidP="00933160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="000E553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D2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63DD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Has the employee responded?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C2D0BE" id="Text Box 20" o:spid="_x0000_s1037" style="position:absolute;margin-left:9.1pt;margin-top:9.6pt;width:745.5pt;height:21.3pt;z-index:252701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" fillcolor="#e35205" strokecolor="black [1600]">
                <v:stroke joinstyle="miter"/>
                <v:textbox>
                  <w:txbxContent>
                    <w:p w14:paraId="723EE972" w14:textId="039DA8AA" w:rsidR="00933160" w:rsidRPr="001B70DE" w:rsidRDefault="00933160" w:rsidP="00933160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</w:t>
                      </w:r>
                      <w:r w:rsidR="000E553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D2</w:t>
                      </w: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C163DD">
                        <w:rPr>
                          <w:rFonts w:ascii="Lato" w:hAnsi="Lato"/>
                          <w:sz w:val="20"/>
                          <w:szCs w:val="20"/>
                        </w:rPr>
                        <w:t>Has the employee responded?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bookmarkStart w:id="0" w:name="_GoBack"/>
    <w:bookmarkEnd w:id="0"/>
    <w:p w14:paraId="64627C3F" w14:textId="10978914" w:rsidR="00B07B14" w:rsidRDefault="00C45606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50496" behindDoc="1" locked="0" layoutInCell="1" allowOverlap="1" wp14:anchorId="4AD59047" wp14:editId="3AA9A988">
                <wp:simplePos x="0" y="0"/>
                <wp:positionH relativeFrom="column">
                  <wp:posOffset>727075</wp:posOffset>
                </wp:positionH>
                <wp:positionV relativeFrom="paragraph">
                  <wp:posOffset>7213230</wp:posOffset>
                </wp:positionV>
                <wp:extent cx="0" cy="277200"/>
                <wp:effectExtent l="76200" t="0" r="57150" b="6604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72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361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57.25pt;margin-top:567.95pt;width:0;height:21.85pt;z-index:-25066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" strokecolor="black [3200]">
                <v:stroke endarrow="block" joinstyle="miter"/>
              </v:shape>
            </w:pict>
          </mc:Fallback>
        </mc:AlternateContent>
      </w:r>
      <w:r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589056" behindDoc="0" locked="0" layoutInCell="1" allowOverlap="1" wp14:anchorId="230B72AC" wp14:editId="26C5EBCE">
                <wp:simplePos x="0" y="0"/>
                <wp:positionH relativeFrom="margin">
                  <wp:posOffset>259307</wp:posOffset>
                </wp:positionH>
                <wp:positionV relativeFrom="paragraph">
                  <wp:posOffset>7495161</wp:posOffset>
                </wp:positionV>
                <wp:extent cx="1504950" cy="1096730"/>
                <wp:effectExtent l="0" t="0" r="19050" b="27305"/>
                <wp:wrapNone/>
                <wp:docPr id="174" name="Text Box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109673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C98919" w14:textId="47DE6D5F" w:rsidR="00FA438F" w:rsidRPr="00D157B4" w:rsidRDefault="009610A5" w:rsidP="00FA438F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A15) </w:t>
                            </w:r>
                            <w:r w:rsidR="00907D4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Update </w:t>
                            </w:r>
                            <w:r w:rsidR="00C45606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Register of </w:t>
                            </w:r>
                            <w:r w:rsidR="00C45606">
                              <w:rPr>
                                <w:rFonts w:ascii="Lato" w:hAnsi="Lato"/>
                                <w:bCs/>
                                <w:sz w:val="20"/>
                                <w:szCs w:val="20"/>
                              </w:rPr>
                              <w:t>Overpayments to Employees</w:t>
                            </w:r>
                            <w:r w:rsidR="00907D4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FA438F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No further action required.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0B72AC" id="Text Box 174" o:spid="_x0000_s1038" style="position:absolute;margin-left:20.4pt;margin-top:590.15pt;width:118.5pt;height:86.35pt;z-index:252589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" fillcolor="black [3213]" strokecolor="black [1600]">
                <v:stroke joinstyle="miter"/>
                <v:textbox>
                  <w:txbxContent>
                    <w:p w14:paraId="4CC98919" w14:textId="47DE6D5F" w:rsidR="00FA438F" w:rsidRPr="00D157B4" w:rsidRDefault="009610A5" w:rsidP="00FA438F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bCs/>
                          <w:sz w:val="20"/>
                          <w:szCs w:val="20"/>
                        </w:rPr>
                        <w:t xml:space="preserve">A15) </w:t>
                      </w:r>
                      <w:r w:rsidR="00907D4E">
                        <w:rPr>
                          <w:rFonts w:ascii="Lato" w:hAnsi="Lato"/>
                          <w:sz w:val="20"/>
                          <w:szCs w:val="20"/>
                        </w:rPr>
                        <w:t xml:space="preserve">Update </w:t>
                      </w:r>
                      <w:r w:rsidR="00C45606">
                        <w:rPr>
                          <w:rFonts w:ascii="Lato" w:hAnsi="Lato"/>
                          <w:bCs/>
                          <w:color w:val="FFFFFF" w:themeColor="background1"/>
                          <w:sz w:val="20"/>
                          <w:szCs w:val="20"/>
                        </w:rPr>
                        <w:t xml:space="preserve">Register of </w:t>
                      </w:r>
                      <w:r w:rsidR="00C45606">
                        <w:rPr>
                          <w:rFonts w:ascii="Lato" w:hAnsi="Lato"/>
                          <w:bCs/>
                          <w:sz w:val="20"/>
                          <w:szCs w:val="20"/>
                        </w:rPr>
                        <w:t>Overpayments to Employees</w:t>
                      </w:r>
                      <w:r w:rsidR="00907D4E">
                        <w:rPr>
                          <w:rFonts w:ascii="Lato" w:hAnsi="Lato"/>
                          <w:sz w:val="20"/>
                          <w:szCs w:val="20"/>
                        </w:rPr>
                        <w:t xml:space="preserve">. </w:t>
                      </w:r>
                      <w:r w:rsidR="00FA438F" w:rsidRPr="00D157B4">
                        <w:rPr>
                          <w:rFonts w:ascii="Lato" w:hAnsi="Lato"/>
                          <w:sz w:val="20"/>
                          <w:szCs w:val="20"/>
                        </w:rPr>
                        <w:t>No further action required.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B276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67904" behindDoc="0" locked="0" layoutInCell="1" allowOverlap="1" wp14:anchorId="12401A0F" wp14:editId="71946C46">
                <wp:simplePos x="0" y="0"/>
                <wp:positionH relativeFrom="rightMargin">
                  <wp:posOffset>-6863715</wp:posOffset>
                </wp:positionH>
                <wp:positionV relativeFrom="paragraph">
                  <wp:posOffset>3743325</wp:posOffset>
                </wp:positionV>
                <wp:extent cx="421005" cy="29527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FA9AFF" w14:textId="77777777" w:rsidR="00B20FAE" w:rsidRPr="00E01955" w:rsidRDefault="00B20FAE" w:rsidP="00B20FAE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401A0F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38" type="#_x0000_t202" style="position:absolute;margin-left:-540.45pt;margin-top:294.75pt;width:33.15pt;height:23.25pt;z-index:2526679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" filled="f" stroked="f" strokeweight=".5pt">
                <v:textbox>
                  <w:txbxContent>
                    <w:p w14:paraId="38FA9AFF" w14:textId="77777777" w:rsidR="00B20FAE" w:rsidRPr="00E01955" w:rsidRDefault="00B20FAE" w:rsidP="00B20FAE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B2760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1949050" behindDoc="0" locked="0" layoutInCell="1" allowOverlap="1" wp14:anchorId="52E4B1DE" wp14:editId="67DAE050">
                <wp:simplePos x="0" y="0"/>
                <wp:positionH relativeFrom="margin">
                  <wp:posOffset>208483</wp:posOffset>
                </wp:positionH>
                <wp:positionV relativeFrom="paragraph">
                  <wp:posOffset>3400654</wp:posOffset>
                </wp:positionV>
                <wp:extent cx="7789545" cy="563270"/>
                <wp:effectExtent l="0" t="0" r="20955" b="27305"/>
                <wp:wrapNone/>
                <wp:docPr id="1588130279" name="Text Box 1588130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9545" cy="56327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noFill/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CAB37B" w14:textId="3BBFD36D" w:rsidR="00FB7694" w:rsidRDefault="00FB7694" w:rsidP="000E5539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Within </w:t>
                            </w:r>
                            <w:r w:rsidR="000E5539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20 </w:t>
                            </w:r>
                            <w:r w:rsidR="00F4270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business </w:t>
                            </w:r>
                            <w:r w:rsidR="000E5539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days after </w:t>
                            </w:r>
                          </w:p>
                          <w:p w14:paraId="146A096E" w14:textId="3B16A589" w:rsidR="00C612D7" w:rsidRPr="000E5539" w:rsidRDefault="00FB7694" w:rsidP="005A4F3B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e</w:t>
                            </w:r>
                            <w:r w:rsidR="00C612D7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mployee</w:t>
                            </w:r>
                            <w:proofErr w:type="gramEnd"/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85E9A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is </w:t>
                            </w:r>
                            <w:r w:rsidR="00C612D7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notified of deduction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E4B1DE" id="Text Box 1588130279" o:spid="_x0000_s1040" style="position:absolute;margin-left:16.4pt;margin-top:267.75pt;width:613.35pt;height:44.35pt;z-index:2519490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" filled="f" strokecolor="#527aa1 [3204]" strokeweight="1pt">
                <v:stroke joinstyle="miter"/>
                <v:textbox>
                  <w:txbxContent>
                    <w:p w14:paraId="7DCAB37B" w14:textId="3BBFD36D" w:rsidR="00FB7694" w:rsidRDefault="00FB7694" w:rsidP="000E5539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Within </w:t>
                      </w:r>
                      <w:r w:rsidR="000E5539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20 </w:t>
                      </w:r>
                      <w:r w:rsidR="00F4270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business </w:t>
                      </w:r>
                      <w:r w:rsidR="000E5539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days after </w:t>
                      </w:r>
                    </w:p>
                    <w:p w14:paraId="146A096E" w14:textId="3B16A589" w:rsidR="00C612D7" w:rsidRPr="000E5539" w:rsidRDefault="00FB7694" w:rsidP="005A4F3B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e</w:t>
                      </w:r>
                      <w:r w:rsidR="00C612D7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mployee</w:t>
                      </w:r>
                      <w:proofErr w:type="gramEnd"/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</w:t>
                      </w:r>
                      <w:r w:rsidR="00185E9A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is </w:t>
                      </w:r>
                      <w:r w:rsidR="00C612D7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notified of deduction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B276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27296" behindDoc="1" locked="0" layoutInCell="1" allowOverlap="1" wp14:anchorId="23CCFDFD" wp14:editId="3B608464">
                <wp:simplePos x="0" y="0"/>
                <wp:positionH relativeFrom="leftMargin">
                  <wp:posOffset>6614287</wp:posOffset>
                </wp:positionH>
                <wp:positionV relativeFrom="paragraph">
                  <wp:posOffset>3745281</wp:posOffset>
                </wp:positionV>
                <wp:extent cx="419100" cy="278130"/>
                <wp:effectExtent l="0" t="0" r="0" b="762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FD9ABF" w14:textId="77777777" w:rsidR="00107E85" w:rsidRPr="00E01955" w:rsidRDefault="00107E85" w:rsidP="00107E85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CFDFD" id="Text Box 41" o:spid="_x0000_s1040" type="#_x0000_t202" style="position:absolute;margin-left:520.8pt;margin-top:294.9pt;width:33pt;height:21.9pt;z-index:-25058918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" filled="f" stroked="f" strokeweight=".5pt">
                <v:textbox>
                  <w:txbxContent>
                    <w:p w14:paraId="26FD9ABF" w14:textId="77777777" w:rsidR="00107E85" w:rsidRPr="00E01955" w:rsidRDefault="00107E85" w:rsidP="00107E85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6546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56992" behindDoc="1" locked="0" layoutInCell="1" allowOverlap="1" wp14:anchorId="7FFA92CA" wp14:editId="4D95BA7B">
                <wp:simplePos x="0" y="0"/>
                <wp:positionH relativeFrom="margin">
                  <wp:posOffset>6055665</wp:posOffset>
                </wp:positionH>
                <wp:positionV relativeFrom="paragraph">
                  <wp:posOffset>96088</wp:posOffset>
                </wp:positionV>
                <wp:extent cx="1529715" cy="455930"/>
                <wp:effectExtent l="0" t="0" r="0" b="127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9715" cy="455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0C0FEC" w14:textId="29137B65" w:rsidR="00B26BC4" w:rsidRPr="00E01955" w:rsidRDefault="00F4502B" w:rsidP="00F4502B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Yes, and e</w:t>
                            </w:r>
                            <w:r w:rsidR="004E2ACF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 xml:space="preserve">mployee disputes </w:t>
                            </w: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overpayment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A92CA" id="Text Box 71" o:spid="_x0000_s1041" type="#_x0000_t202" style="position:absolute;margin-left:476.8pt;margin-top:7.55pt;width:120.45pt;height:35.9pt;z-index:-250559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" filled="f" stroked="f" strokeweight=".5pt">
                <v:textbox>
                  <w:txbxContent>
                    <w:p w14:paraId="500C0FEC" w14:textId="29137B65" w:rsidR="00B26BC4" w:rsidRPr="00E01955" w:rsidRDefault="00F4502B" w:rsidP="00F4502B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Yes, and e</w:t>
                      </w:r>
                      <w:r w:rsidR="004E2ACF">
                        <w:rPr>
                          <w:rFonts w:ascii="Lato" w:hAnsi="Lato" w:cs="Arial"/>
                          <w:sz w:val="20"/>
                          <w:szCs w:val="20"/>
                        </w:rPr>
                        <w:t xml:space="preserve">mployee disputes </w:t>
                      </w: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overpayment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6546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90784" behindDoc="0" locked="0" layoutInCell="1" allowOverlap="1" wp14:anchorId="2E9FFB09" wp14:editId="1A1686FB">
                <wp:simplePos x="0" y="0"/>
                <wp:positionH relativeFrom="rightMargin">
                  <wp:posOffset>-5717921</wp:posOffset>
                </wp:positionH>
                <wp:positionV relativeFrom="paragraph">
                  <wp:posOffset>57303</wp:posOffset>
                </wp:positionV>
                <wp:extent cx="1626870" cy="520217"/>
                <wp:effectExtent l="0" t="0" r="0" b="0"/>
                <wp:wrapNone/>
                <wp:docPr id="487977561" name="Text Box 487977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870" cy="5202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5EFF98" w14:textId="0C1F9A0D" w:rsidR="00534042" w:rsidRPr="00E01955" w:rsidRDefault="00534042" w:rsidP="00534042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 xml:space="preserve">Yes, </w:t>
                            </w:r>
                            <w:r w:rsidR="00BD7723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and employee does not</w:t>
                            </w: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 xml:space="preserve"> dispute</w:t>
                            </w:r>
                            <w:r w:rsidR="00BD7723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 xml:space="preserve"> overpayment.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FFB09" id="Text Box 487977561" o:spid="_x0000_s1042" type="#_x0000_t202" style="position:absolute;margin-left:-450.25pt;margin-top:4.5pt;width:128.1pt;height:40.95pt;z-index:2527907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" filled="f" stroked="f" strokeweight=".5pt">
                <v:textbox>
                  <w:txbxContent>
                    <w:p w14:paraId="475EFF98" w14:textId="0C1F9A0D" w:rsidR="00534042" w:rsidRPr="00E01955" w:rsidRDefault="00534042" w:rsidP="00534042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 xml:space="preserve">Yes, </w:t>
                      </w:r>
                      <w:r w:rsidR="00BD7723">
                        <w:rPr>
                          <w:rFonts w:ascii="Lato" w:hAnsi="Lato" w:cs="Arial"/>
                          <w:sz w:val="20"/>
                          <w:szCs w:val="20"/>
                        </w:rPr>
                        <w:t>and employee does not</w:t>
                      </w: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 xml:space="preserve"> dispute</w:t>
                      </w:r>
                      <w:r w:rsidR="00BD7723">
                        <w:rPr>
                          <w:rFonts w:ascii="Lato" w:hAnsi="Lato" w:cs="Arial"/>
                          <w:sz w:val="20"/>
                          <w:szCs w:val="20"/>
                        </w:rPr>
                        <w:t xml:space="preserve"> overpayment.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63B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521472" behindDoc="0" locked="0" layoutInCell="1" allowOverlap="1" wp14:anchorId="4E74F264" wp14:editId="6B77E11C">
                <wp:simplePos x="0" y="0"/>
                <wp:positionH relativeFrom="margin">
                  <wp:posOffset>3050997</wp:posOffset>
                </wp:positionH>
                <wp:positionV relativeFrom="paragraph">
                  <wp:posOffset>4025722</wp:posOffset>
                </wp:positionV>
                <wp:extent cx="4949926" cy="446227"/>
                <wp:effectExtent l="0" t="0" r="22225" b="1143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9926" cy="446227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5286E7" w14:textId="5B8DC4EE" w:rsidR="000C6974" w:rsidRPr="00331359" w:rsidRDefault="008B4D4E" w:rsidP="000C6974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 w:rsidR="008D6582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C6974" w:rsidRPr="0033135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Is the alternative</w:t>
                            </w:r>
                            <w:r w:rsidR="003070E0" w:rsidRPr="0033135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payment</w:t>
                            </w:r>
                            <w:r w:rsidR="000C6974" w:rsidRPr="0033135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arrangement approved</w:t>
                            </w:r>
                            <w:r w:rsidR="00C612D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under </w:t>
                            </w:r>
                            <w:r w:rsidR="005A4F3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section 5</w:t>
                            </w:r>
                            <w:r w:rsidR="00C963B3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(6)</w:t>
                            </w:r>
                            <w:r w:rsidR="00C612D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of the FMR</w:t>
                            </w:r>
                            <w:r w:rsidR="000C6974" w:rsidRPr="0033135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74F264" id="Text Box 69" o:spid="_x0000_s1044" style="position:absolute;margin-left:240.25pt;margin-top:317pt;width:389.75pt;height:35.15pt;z-index:252521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" fillcolor="#e35205" strokecolor="black [1600]">
                <v:stroke joinstyle="miter"/>
                <v:textbox>
                  <w:txbxContent>
                    <w:p w14:paraId="775286E7" w14:textId="5B8DC4EE" w:rsidR="000C6974" w:rsidRPr="00331359" w:rsidRDefault="008B4D4E" w:rsidP="000C6974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 w:rsidR="008D6582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6</w:t>
                      </w: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0C6974" w:rsidRPr="00331359">
                        <w:rPr>
                          <w:rFonts w:ascii="Lato" w:hAnsi="Lato"/>
                          <w:sz w:val="20"/>
                          <w:szCs w:val="20"/>
                        </w:rPr>
                        <w:t>Is the alternative</w:t>
                      </w:r>
                      <w:r w:rsidR="003070E0" w:rsidRPr="00331359">
                        <w:rPr>
                          <w:rFonts w:ascii="Lato" w:hAnsi="Lato"/>
                          <w:sz w:val="20"/>
                          <w:szCs w:val="20"/>
                        </w:rPr>
                        <w:t xml:space="preserve"> payment</w:t>
                      </w:r>
                      <w:r w:rsidR="000C6974" w:rsidRPr="00331359">
                        <w:rPr>
                          <w:rFonts w:ascii="Lato" w:hAnsi="Lato"/>
                          <w:sz w:val="20"/>
                          <w:szCs w:val="20"/>
                        </w:rPr>
                        <w:t xml:space="preserve"> arrangement approved</w:t>
                      </w:r>
                      <w:r w:rsidR="00C612D7">
                        <w:rPr>
                          <w:rFonts w:ascii="Lato" w:hAnsi="Lato"/>
                          <w:sz w:val="20"/>
                          <w:szCs w:val="20"/>
                        </w:rPr>
                        <w:t xml:space="preserve"> under </w:t>
                      </w:r>
                      <w:r w:rsidR="005A4F3B">
                        <w:rPr>
                          <w:rFonts w:ascii="Lato" w:hAnsi="Lato"/>
                          <w:sz w:val="20"/>
                          <w:szCs w:val="20"/>
                        </w:rPr>
                        <w:t>section 5</w:t>
                      </w:r>
                      <w:r w:rsidR="00C963B3">
                        <w:rPr>
                          <w:rFonts w:ascii="Lato" w:hAnsi="Lato"/>
                          <w:sz w:val="20"/>
                          <w:szCs w:val="20"/>
                        </w:rPr>
                        <w:t>(6)</w:t>
                      </w:r>
                      <w:r w:rsidR="00C612D7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of the FMR</w:t>
                      </w:r>
                      <w:r w:rsidR="000C6974" w:rsidRPr="00331359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1461A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13312" behindDoc="0" locked="0" layoutInCell="1" allowOverlap="1" wp14:anchorId="50F3F016" wp14:editId="5D70FDC6">
                <wp:simplePos x="0" y="0"/>
                <wp:positionH relativeFrom="margin">
                  <wp:posOffset>5295900</wp:posOffset>
                </wp:positionH>
                <wp:positionV relativeFrom="paragraph">
                  <wp:posOffset>6614160</wp:posOffset>
                </wp:positionV>
                <wp:extent cx="2512695" cy="666750"/>
                <wp:effectExtent l="0" t="0" r="20955" b="19050"/>
                <wp:wrapNone/>
                <wp:docPr id="1833544273" name="Text Box 1833544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2695" cy="6667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E48D50" w14:textId="225E3794" w:rsidR="008D6582" w:rsidRPr="008D6582" w:rsidRDefault="008D6582" w:rsidP="008D6582">
                            <w:pPr>
                              <w:spacing w:after="0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 w:rsidR="00907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D9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1461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Has the </w:t>
                            </w:r>
                            <w:r w:rsidR="004E18B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employee </w:t>
                            </w:r>
                            <w:r w:rsidR="0051461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been approved leave w/out pay with period of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85E9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more than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3 months?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F3F016" id="Text Box 1833544273" o:spid="_x0000_s1045" style="position:absolute;margin-left:417pt;margin-top:520.8pt;width:197.85pt;height:52.5pt;z-index:252813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" fillcolor="#e35205" strokecolor="black [1600]">
                <v:stroke joinstyle="miter"/>
                <v:textbox>
                  <w:txbxContent>
                    <w:p w14:paraId="61E48D50" w14:textId="225E3794" w:rsidR="008D6582" w:rsidRPr="008D6582" w:rsidRDefault="008D6582" w:rsidP="008D6582">
                      <w:pPr>
                        <w:spacing w:after="0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 w:rsidR="00907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D9</w:t>
                      </w: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 w:rsidR="0051461A">
                        <w:rPr>
                          <w:rFonts w:ascii="Lato" w:hAnsi="Lato"/>
                          <w:sz w:val="20"/>
                          <w:szCs w:val="20"/>
                        </w:rPr>
                        <w:t xml:space="preserve">Has the </w:t>
                      </w:r>
                      <w:r w:rsidR="004E18BB">
                        <w:rPr>
                          <w:rFonts w:ascii="Lato" w:hAnsi="Lato"/>
                          <w:sz w:val="20"/>
                          <w:szCs w:val="20"/>
                        </w:rPr>
                        <w:t xml:space="preserve">employee </w:t>
                      </w:r>
                      <w:r w:rsidR="0051461A">
                        <w:rPr>
                          <w:rFonts w:ascii="Lato" w:hAnsi="Lato"/>
                          <w:sz w:val="20"/>
                          <w:szCs w:val="20"/>
                        </w:rPr>
                        <w:t>been approved leave w/out pay with period of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185E9A">
                        <w:rPr>
                          <w:rFonts w:ascii="Lato" w:hAnsi="Lato"/>
                          <w:sz w:val="20"/>
                          <w:szCs w:val="20"/>
                        </w:rPr>
                        <w:t>more than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3 months?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1461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36864" behindDoc="1" locked="0" layoutInCell="1" allowOverlap="1" wp14:anchorId="3FD6C3B0" wp14:editId="6E588556">
                <wp:simplePos x="0" y="0"/>
                <wp:positionH relativeFrom="leftMargin">
                  <wp:posOffset>7094855</wp:posOffset>
                </wp:positionH>
                <wp:positionV relativeFrom="paragraph">
                  <wp:posOffset>7226935</wp:posOffset>
                </wp:positionV>
                <wp:extent cx="419100" cy="278130"/>
                <wp:effectExtent l="0" t="0" r="0" b="7620"/>
                <wp:wrapNone/>
                <wp:docPr id="1591925767" name="Text Box 15919257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24054" w14:textId="77777777" w:rsidR="009610A5" w:rsidRPr="00E01955" w:rsidRDefault="009610A5" w:rsidP="009610A5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D6C3B0" id="_x0000_t202" coordsize="21600,21600" o:spt="202" path="m,l,21600r21600,l21600,xe">
                <v:stroke joinstyle="miter"/>
                <v:path gradientshapeok="t" o:connecttype="rect"/>
              </v:shapetype>
              <v:shape id="Text Box 1591925767" o:spid="_x0000_s1039" type="#_x0000_t202" style="position:absolute;margin-left:558.65pt;margin-top:569.05pt;width:33pt;height:21.9pt;z-index:-25047961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" filled="f" stroked="f" strokeweight=".5pt">
                <v:textbox>
                  <w:txbxContent>
                    <w:p w14:paraId="26524054" w14:textId="77777777" w:rsidR="009610A5" w:rsidRPr="00E01955" w:rsidRDefault="009610A5" w:rsidP="009610A5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1461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26624" behindDoc="1" locked="0" layoutInCell="1" allowOverlap="1" wp14:anchorId="69CDB991" wp14:editId="1AC1454A">
                <wp:simplePos x="0" y="0"/>
                <wp:positionH relativeFrom="column">
                  <wp:posOffset>6705600</wp:posOffset>
                </wp:positionH>
                <wp:positionV relativeFrom="paragraph">
                  <wp:posOffset>7284720</wp:posOffset>
                </wp:positionV>
                <wp:extent cx="0" cy="208800"/>
                <wp:effectExtent l="76200" t="0" r="57150" b="58420"/>
                <wp:wrapNone/>
                <wp:docPr id="344656157" name="Straight Arrow Connector 344656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88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83FA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44656157" o:spid="_x0000_s1026" type="#_x0000_t32" style="position:absolute;margin-left:528pt;margin-top:573.6pt;width:0;height:16.45pt;z-index:-2504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" strokecolor="black [3200]">
                <v:stroke endarrow="block" joinstyle="miter"/>
              </v:shape>
            </w:pict>
          </mc:Fallback>
        </mc:AlternateContent>
      </w:r>
      <w:r w:rsidR="0051461A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30720" behindDoc="0" locked="0" layoutInCell="1" allowOverlap="1" wp14:anchorId="3ADA6A80" wp14:editId="6874A239">
                <wp:simplePos x="0" y="0"/>
                <wp:positionH relativeFrom="margin">
                  <wp:posOffset>5295900</wp:posOffset>
                </wp:positionH>
                <wp:positionV relativeFrom="paragraph">
                  <wp:posOffset>7490460</wp:posOffset>
                </wp:positionV>
                <wp:extent cx="2655570" cy="474980"/>
                <wp:effectExtent l="0" t="0" r="11430" b="20320"/>
                <wp:wrapNone/>
                <wp:docPr id="2090644528" name="Text Box 2090644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5570" cy="47498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8D2F58" w14:textId="3C3F9435" w:rsidR="00907D4E" w:rsidRPr="008B4D4E" w:rsidRDefault="00907D4E" w:rsidP="00907D4E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A1</w:t>
                            </w:r>
                            <w:r w:rsidR="00BC7725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3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610A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Request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full amount from the employee prior to taking leave w</w:t>
                            </w:r>
                            <w:r w:rsidR="0051461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out pay</w:t>
                            </w:r>
                            <w:r w:rsidRPr="00716B7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DA6A80" id="Text Box 2090644528" o:spid="_x0000_s1047" style="position:absolute;margin-left:417pt;margin-top:589.8pt;width:209.1pt;height:37.4pt;z-index:252830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" fillcolor="#002060" strokecolor="black [1600]">
                <v:stroke joinstyle="miter"/>
                <v:textbox>
                  <w:txbxContent>
                    <w:p w14:paraId="378D2F58" w14:textId="3C3F9435" w:rsidR="00907D4E" w:rsidRPr="008B4D4E" w:rsidRDefault="00907D4E" w:rsidP="00907D4E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A1</w:t>
                      </w:r>
                      <w:r w:rsidR="00BC7725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3</w:t>
                      </w: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 w:rsidR="009610A5">
                        <w:rPr>
                          <w:rFonts w:ascii="Lato" w:hAnsi="Lato"/>
                          <w:sz w:val="20"/>
                          <w:szCs w:val="20"/>
                        </w:rPr>
                        <w:t>Request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full amount from the employee prior to taking leave w</w:t>
                      </w:r>
                      <w:r w:rsidR="0051461A">
                        <w:rPr>
                          <w:rFonts w:ascii="Lato" w:hAnsi="Lato"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out pay</w:t>
                      </w:r>
                      <w:r w:rsidRPr="00716B79"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1461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31040" behindDoc="0" locked="0" layoutInCell="1" allowOverlap="1" wp14:anchorId="0D26983C" wp14:editId="651A8316">
                <wp:simplePos x="0" y="0"/>
                <wp:positionH relativeFrom="rightMargin">
                  <wp:posOffset>-4912995</wp:posOffset>
                </wp:positionH>
                <wp:positionV relativeFrom="paragraph">
                  <wp:posOffset>6829425</wp:posOffset>
                </wp:positionV>
                <wp:extent cx="421005" cy="295275"/>
                <wp:effectExtent l="0" t="0" r="0" b="0"/>
                <wp:wrapNone/>
                <wp:docPr id="196" name="Text Box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20570F" w14:textId="77777777" w:rsidR="00954B89" w:rsidRPr="00E01955" w:rsidRDefault="00954B89" w:rsidP="00954B89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6983C" id="Text Box 196" o:spid="_x0000_s1041" type="#_x0000_t202" style="position:absolute;margin-left:-386.85pt;margin-top:537.75pt;width:33.15pt;height:23.25pt;z-index:2526310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" filled="f" stroked="f" strokeweight=".5pt">
                <v:textbox>
                  <w:txbxContent>
                    <w:p w14:paraId="6020570F" w14:textId="77777777" w:rsidR="00954B89" w:rsidRPr="00E01955" w:rsidRDefault="00954B89" w:rsidP="00954B89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1461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19456" behindDoc="0" locked="0" layoutInCell="1" allowOverlap="1" wp14:anchorId="2DF12BAB" wp14:editId="61C93731">
                <wp:simplePos x="0" y="0"/>
                <wp:positionH relativeFrom="margin">
                  <wp:posOffset>4930140</wp:posOffset>
                </wp:positionH>
                <wp:positionV relativeFrom="paragraph">
                  <wp:posOffset>6861810</wp:posOffset>
                </wp:positionV>
                <wp:extent cx="359410" cy="0"/>
                <wp:effectExtent l="0" t="76200" r="21590" b="95250"/>
                <wp:wrapNone/>
                <wp:docPr id="730971447" name="Straight Arrow Connector 730971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026C9" id="Straight Arrow Connector 730971447" o:spid="_x0000_s1026" type="#_x0000_t32" style="position:absolute;margin-left:388.2pt;margin-top:540.3pt;width:28.3pt;height:0;z-index:252819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51461A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11264" behindDoc="0" locked="0" layoutInCell="1" allowOverlap="1" wp14:anchorId="1A242334" wp14:editId="036067F1">
                <wp:simplePos x="0" y="0"/>
                <wp:positionH relativeFrom="margin">
                  <wp:posOffset>2495550</wp:posOffset>
                </wp:positionH>
                <wp:positionV relativeFrom="paragraph">
                  <wp:posOffset>6661785</wp:posOffset>
                </wp:positionV>
                <wp:extent cx="2438400" cy="495300"/>
                <wp:effectExtent l="0" t="0" r="19050" b="19050"/>
                <wp:wrapNone/>
                <wp:docPr id="685832198" name="Text Box 685832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4953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C53DF3" w14:textId="2BB89ABD" w:rsidR="008D6582" w:rsidRPr="008D6582" w:rsidRDefault="008D6582" w:rsidP="008D6582">
                            <w:pPr>
                              <w:spacing w:after="0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 w:rsidR="00907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D8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Has employee ceased employment or office with NTG?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242334" id="Text Box 685832198" o:spid="_x0000_s1042" style="position:absolute;margin-left:196.5pt;margin-top:524.55pt;width:192pt;height:39pt;z-index:252811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" fillcolor="#e35205" strokecolor="black [1600]">
                <v:stroke joinstyle="miter"/>
                <v:textbox>
                  <w:txbxContent>
                    <w:p w14:paraId="7DC53DF3" w14:textId="2BB89ABD" w:rsidR="008D6582" w:rsidRPr="008D6582" w:rsidRDefault="008D6582" w:rsidP="008D6582">
                      <w:pPr>
                        <w:spacing w:after="0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 w:rsidR="00907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D8</w:t>
                      </w: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Has employee ceased employment or office with NTG?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1461A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507136" behindDoc="0" locked="0" layoutInCell="1" allowOverlap="1" wp14:anchorId="66AE9223" wp14:editId="6017C8F5">
                <wp:simplePos x="0" y="0"/>
                <wp:positionH relativeFrom="margin">
                  <wp:posOffset>2514601</wp:posOffset>
                </wp:positionH>
                <wp:positionV relativeFrom="paragraph">
                  <wp:posOffset>7366635</wp:posOffset>
                </wp:positionV>
                <wp:extent cx="2419350" cy="552450"/>
                <wp:effectExtent l="0" t="0" r="19050" b="1905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9350" cy="5524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6C933F" w14:textId="6E258799" w:rsidR="00907D4E" w:rsidRPr="00907D4E" w:rsidRDefault="008B4D4E" w:rsidP="008B4D4E">
                            <w:pPr>
                              <w:spacing w:after="0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 w:rsidR="00E450B7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</w:t>
                            </w:r>
                            <w:r w:rsidR="00847E78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1</w:t>
                            </w:r>
                            <w:r w:rsidR="00BC7725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2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A0AAF" w:rsidRPr="00716B7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D</w:t>
                            </w:r>
                            <w:r w:rsidR="00B37612" w:rsidRPr="00716B7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educt </w:t>
                            </w:r>
                            <w:r w:rsidR="009610A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amount still outstanding </w:t>
                            </w:r>
                            <w:r w:rsidR="00B37612" w:rsidRPr="00716B7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from </w:t>
                            </w:r>
                            <w:r w:rsidR="00907D4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employee’s final payment.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AE9223" id="Text Box 62" o:spid="_x0000_s1050" style="position:absolute;margin-left:198pt;margin-top:580.05pt;width:190.5pt;height:43.5pt;z-index:252507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" fillcolor="#002060" strokecolor="black [1600]">
                <v:stroke joinstyle="miter"/>
                <v:textbox>
                  <w:txbxContent>
                    <w:p w14:paraId="7D6C933F" w14:textId="6E258799" w:rsidR="00907D4E" w:rsidRPr="00907D4E" w:rsidRDefault="008B4D4E" w:rsidP="008B4D4E">
                      <w:pPr>
                        <w:spacing w:after="0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 w:rsidR="00E450B7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</w:t>
                      </w:r>
                      <w:r w:rsidR="00847E78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1</w:t>
                      </w:r>
                      <w:r w:rsidR="00BC7725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2</w:t>
                      </w: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 w:rsidR="00EA0AAF" w:rsidRPr="00716B79">
                        <w:rPr>
                          <w:rFonts w:ascii="Lato" w:hAnsi="Lato"/>
                          <w:sz w:val="20"/>
                          <w:szCs w:val="20"/>
                        </w:rPr>
                        <w:t>D</w:t>
                      </w:r>
                      <w:r w:rsidR="00B37612" w:rsidRPr="00716B79">
                        <w:rPr>
                          <w:rFonts w:ascii="Lato" w:hAnsi="Lato"/>
                          <w:sz w:val="20"/>
                          <w:szCs w:val="20"/>
                        </w:rPr>
                        <w:t xml:space="preserve">educt </w:t>
                      </w:r>
                      <w:r w:rsidR="009610A5">
                        <w:rPr>
                          <w:rFonts w:ascii="Lato" w:hAnsi="Lato"/>
                          <w:sz w:val="20"/>
                          <w:szCs w:val="20"/>
                        </w:rPr>
                        <w:t xml:space="preserve">amount still outstanding </w:t>
                      </w:r>
                      <w:r w:rsidR="00B37612" w:rsidRPr="00716B79">
                        <w:rPr>
                          <w:rFonts w:ascii="Lato" w:hAnsi="Lato"/>
                          <w:sz w:val="20"/>
                          <w:szCs w:val="20"/>
                        </w:rPr>
                        <w:t xml:space="preserve">from </w:t>
                      </w:r>
                      <w:r w:rsidR="00907D4E">
                        <w:rPr>
                          <w:rFonts w:ascii="Lato" w:hAnsi="Lato"/>
                          <w:sz w:val="20"/>
                          <w:szCs w:val="20"/>
                        </w:rPr>
                        <w:t>employee’s final payment.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85E9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88736" behindDoc="1" locked="0" layoutInCell="1" allowOverlap="1" wp14:anchorId="1C061703" wp14:editId="3AD07013">
                <wp:simplePos x="0" y="0"/>
                <wp:positionH relativeFrom="column">
                  <wp:posOffset>4081780</wp:posOffset>
                </wp:positionH>
                <wp:positionV relativeFrom="paragraph">
                  <wp:posOffset>100965</wp:posOffset>
                </wp:positionV>
                <wp:extent cx="0" cy="1656000"/>
                <wp:effectExtent l="76200" t="0" r="57150" b="59055"/>
                <wp:wrapNone/>
                <wp:docPr id="2128606015" name="Straight Arrow Connector 21286060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5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5C59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28606015" o:spid="_x0000_s1026" type="#_x0000_t32" style="position:absolute;margin-left:321.4pt;margin-top:7.95pt;width:0;height:130.4pt;z-index:-2505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" strokecolor="black [3200]">
                <v:stroke endarrow="block" joinstyle="miter"/>
              </v:shape>
            </w:pict>
          </mc:Fallback>
        </mc:AlternateContent>
      </w:r>
      <w:r w:rsidR="008A064D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68256" behindDoc="0" locked="0" layoutInCell="1" allowOverlap="1" wp14:anchorId="20F3AA06" wp14:editId="79209C92">
                <wp:simplePos x="0" y="0"/>
                <wp:positionH relativeFrom="margin">
                  <wp:posOffset>1117158</wp:posOffset>
                </wp:positionH>
                <wp:positionV relativeFrom="paragraph">
                  <wp:posOffset>660952</wp:posOffset>
                </wp:positionV>
                <wp:extent cx="2447925" cy="612251"/>
                <wp:effectExtent l="0" t="0" r="28575" b="16510"/>
                <wp:wrapNone/>
                <wp:docPr id="1218737493" name="Text Box 1218737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612251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3C4472" w14:textId="335D41CD" w:rsidR="00E616E1" w:rsidRPr="004E2ACF" w:rsidRDefault="00E616E1" w:rsidP="004E2ACF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 w:rsidR="000E5539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A6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 w:rsidR="004E2ACF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3482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F</w:t>
                            </w:r>
                            <w:r w:rsidR="004E2ACF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ollow up with employee, seeking recovery of overpayment.</w:t>
                            </w:r>
                            <w:r w:rsidRPr="004E2ACF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F3AA06" id="Text Box 1218737493" o:spid="_x0000_s1051" style="position:absolute;margin-left:87.95pt;margin-top:52.05pt;width:192.75pt;height:48.2pt;z-index:252768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" fillcolor="#002060" strokecolor="black [1600]">
                <v:stroke joinstyle="miter"/>
                <v:textbox>
                  <w:txbxContent>
                    <w:p w14:paraId="143C4472" w14:textId="335D41CD" w:rsidR="00E616E1" w:rsidRPr="004E2ACF" w:rsidRDefault="00E616E1" w:rsidP="004E2ACF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 w:rsidR="000E5539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A6</w:t>
                      </w: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 w:rsidR="004E2ACF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 w:rsidR="00273482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F</w:t>
                      </w:r>
                      <w:r w:rsidR="004E2ACF">
                        <w:rPr>
                          <w:rFonts w:ascii="Lato" w:hAnsi="Lato"/>
                          <w:bCs/>
                          <w:color w:val="FFFFFF" w:themeColor="background1"/>
                          <w:sz w:val="20"/>
                          <w:szCs w:val="20"/>
                        </w:rPr>
                        <w:t>ollow up with employee, seeking recovery of overpayment.</w:t>
                      </w:r>
                      <w:r w:rsidRPr="004E2ACF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E18BB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17408" behindDoc="0" locked="0" layoutInCell="1" allowOverlap="1" wp14:anchorId="658E8B54" wp14:editId="1B42D8C4">
                <wp:simplePos x="0" y="0"/>
                <wp:positionH relativeFrom="margin">
                  <wp:posOffset>4408480</wp:posOffset>
                </wp:positionH>
                <wp:positionV relativeFrom="paragraph">
                  <wp:posOffset>4658833</wp:posOffset>
                </wp:positionV>
                <wp:extent cx="3593805" cy="483235"/>
                <wp:effectExtent l="0" t="0" r="26035" b="12065"/>
                <wp:wrapNone/>
                <wp:docPr id="412992937" name="Text Box 4129929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3805" cy="48323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2FA62" w14:textId="31194CB8" w:rsidR="008D6582" w:rsidRPr="008D6582" w:rsidRDefault="008D6582" w:rsidP="008D6582">
                            <w:pPr>
                              <w:spacing w:after="0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 w:rsidR="00907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A10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Set deduction at rate</w:t>
                            </w:r>
                            <w:r w:rsidR="004E18B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or amount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in accordance with approved alternative payment arrangement</w:t>
                            </w:r>
                            <w:r w:rsidR="004E18B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each pay cycle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8E8B54" id="Text Box 412992937" o:spid="_x0000_s1038" style="position:absolute;margin-left:347.1pt;margin-top:366.85pt;width:283pt;height:38.05pt;z-index:252817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" fillcolor="#002060" strokecolor="black [1600]">
                <v:stroke joinstyle="miter"/>
                <v:textbox>
                  <w:txbxContent>
                    <w:p w14:paraId="68F2FA62" w14:textId="31194CB8" w:rsidR="008D6582" w:rsidRPr="008D6582" w:rsidRDefault="008D6582" w:rsidP="008D6582">
                      <w:pPr>
                        <w:spacing w:after="0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 w:rsidR="00907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A10</w:t>
                      </w: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Set deduction at rate</w:t>
                      </w:r>
                      <w:r w:rsidR="004E18BB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or amount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in accordance with approved alternative payment arrangement</w:t>
                      </w:r>
                      <w:r w:rsidR="004E18BB">
                        <w:rPr>
                          <w:rFonts w:ascii="Lato" w:hAnsi="Lato"/>
                          <w:sz w:val="20"/>
                          <w:szCs w:val="20"/>
                        </w:rPr>
                        <w:t xml:space="preserve"> each pay cycle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E18BB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15360" behindDoc="0" locked="0" layoutInCell="1" allowOverlap="1" wp14:anchorId="13B50A66" wp14:editId="7A0923EA">
                <wp:simplePos x="0" y="0"/>
                <wp:positionH relativeFrom="margin">
                  <wp:posOffset>255181</wp:posOffset>
                </wp:positionH>
                <wp:positionV relativeFrom="paragraph">
                  <wp:posOffset>4674604</wp:posOffset>
                </wp:positionV>
                <wp:extent cx="4004177" cy="466725"/>
                <wp:effectExtent l="0" t="0" r="15875" b="28575"/>
                <wp:wrapNone/>
                <wp:docPr id="600622714" name="Text Box 6006227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4177" cy="4667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5BE691" w14:textId="4054224C" w:rsidR="008D6582" w:rsidRPr="008D6582" w:rsidRDefault="008D6582" w:rsidP="00874C78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 w:rsidR="00907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A9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Set deduction rate at 10%</w:t>
                            </w:r>
                            <w:r w:rsidR="00907D4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*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of employee’s </w:t>
                            </w:r>
                            <w:r w:rsidR="00FD6CF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gross salary or wages 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each pay cycle.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B50A66" id="Text Box 600622714" o:spid="_x0000_s1039" style="position:absolute;margin-left:20.1pt;margin-top:368.1pt;width:315.3pt;height:36.75pt;z-index:25281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" fillcolor="#002060" strokecolor="black [1600]">
                <v:stroke joinstyle="miter"/>
                <v:textbox>
                  <w:txbxContent>
                    <w:p w14:paraId="055BE691" w14:textId="4054224C" w:rsidR="008D6582" w:rsidRPr="008D6582" w:rsidRDefault="008D6582" w:rsidP="00874C78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 w:rsidR="00907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A9</w:t>
                      </w: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Set deduction rate at 10%</w:t>
                      </w:r>
                      <w:r w:rsidR="00907D4E">
                        <w:rPr>
                          <w:rFonts w:ascii="Lato" w:hAnsi="Lato"/>
                          <w:sz w:val="20"/>
                          <w:szCs w:val="20"/>
                        </w:rPr>
                        <w:t>*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of employee’s </w:t>
                      </w:r>
                      <w:r w:rsidR="00FD6CFB">
                        <w:rPr>
                          <w:rFonts w:ascii="Lato" w:hAnsi="Lato"/>
                          <w:sz w:val="20"/>
                          <w:szCs w:val="20"/>
                        </w:rPr>
                        <w:t xml:space="preserve">gross salary or wages 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each pay cycle.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D6CFB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91456" behindDoc="0" locked="0" layoutInCell="1" allowOverlap="1" wp14:anchorId="2CD73EFD" wp14:editId="658A066D">
                <wp:simplePos x="0" y="0"/>
                <wp:positionH relativeFrom="margin">
                  <wp:posOffset>288290</wp:posOffset>
                </wp:positionH>
                <wp:positionV relativeFrom="paragraph">
                  <wp:posOffset>8663382</wp:posOffset>
                </wp:positionV>
                <wp:extent cx="1697126" cy="716788"/>
                <wp:effectExtent l="0" t="0" r="17780" b="2667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7126" cy="7167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BCB7FE" w14:textId="34AF68E5" w:rsidR="00D81AEA" w:rsidRPr="00FD6CFB" w:rsidRDefault="00D81AEA" w:rsidP="00D81AEA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6"/>
                                <w:szCs w:val="16"/>
                              </w:rPr>
                            </w:pPr>
                            <w:r w:rsidRPr="00FD6CFB">
                              <w:rPr>
                                <w:rFonts w:ascii="Lato" w:hAnsi="Lato"/>
                                <w:b/>
                                <w:sz w:val="16"/>
                                <w:szCs w:val="16"/>
                              </w:rPr>
                              <w:t xml:space="preserve">*If there are multiple overpayments related to one </w:t>
                            </w:r>
                            <w:r w:rsidR="00EF1765" w:rsidRPr="00FD6CFB">
                              <w:rPr>
                                <w:rFonts w:ascii="Lato" w:hAnsi="Lato"/>
                                <w:b/>
                                <w:sz w:val="16"/>
                                <w:szCs w:val="16"/>
                              </w:rPr>
                              <w:t>employee</w:t>
                            </w:r>
                            <w:r w:rsidRPr="00FD6CFB">
                              <w:rPr>
                                <w:rFonts w:ascii="Lato" w:hAnsi="Lato"/>
                                <w:b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967CF0" w:rsidRPr="00FD6CFB">
                              <w:rPr>
                                <w:rFonts w:ascii="Lato" w:hAnsi="Lato"/>
                                <w:b/>
                                <w:sz w:val="16"/>
                                <w:szCs w:val="16"/>
                              </w:rPr>
                              <w:t xml:space="preserve">all overpayments are combined and </w:t>
                            </w:r>
                            <w:r w:rsidRPr="00FD6CFB">
                              <w:rPr>
                                <w:rFonts w:ascii="Lato" w:hAnsi="Lato"/>
                                <w:b/>
                                <w:sz w:val="16"/>
                                <w:szCs w:val="16"/>
                              </w:rPr>
                              <w:t xml:space="preserve">10% deduction </w:t>
                            </w:r>
                            <w:r w:rsidR="00967CF0" w:rsidRPr="00FD6CFB">
                              <w:rPr>
                                <w:rFonts w:ascii="Lato" w:hAnsi="Lato"/>
                                <w:b/>
                                <w:sz w:val="16"/>
                                <w:szCs w:val="16"/>
                              </w:rPr>
                              <w:t>is</w:t>
                            </w:r>
                            <w:r w:rsidR="00A739D2" w:rsidRPr="00FD6CFB">
                              <w:rPr>
                                <w:rFonts w:ascii="Lato" w:hAnsi="Lato"/>
                                <w:b/>
                                <w:sz w:val="16"/>
                                <w:szCs w:val="16"/>
                              </w:rPr>
                              <w:t xml:space="preserve"> applied to </w:t>
                            </w:r>
                            <w:r w:rsidR="00967CF0" w:rsidRPr="00FD6CFB">
                              <w:rPr>
                                <w:rFonts w:ascii="Lato" w:hAnsi="Lato"/>
                                <w:b/>
                                <w:sz w:val="16"/>
                                <w:szCs w:val="16"/>
                              </w:rPr>
                              <w:t>the combined amount</w:t>
                            </w:r>
                            <w:r w:rsidRPr="00FD6CFB">
                              <w:rPr>
                                <w:rFonts w:ascii="Lato" w:hAnsi="Lato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D73EFD" id="_x0000_t202" coordsize="21600,21600" o:spt="202" path="m,l,21600r21600,l21600,xe">
                <v:stroke joinstyle="miter"/>
                <v:path gradientshapeok="t" o:connecttype="rect"/>
              </v:shapetype>
              <v:shape id="Text Box 65" o:spid="_x0000_s1038" type="#_x0000_t202" style="position:absolute;margin-left:22.7pt;margin-top:682.15pt;width:133.65pt;height:56.45pt;z-index:252691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" fillcolor="white [3201]" strokeweight=".5pt">
                <v:textbox>
                  <w:txbxContent>
                    <w:p w14:paraId="2EBCB7FE" w14:textId="34AF68E5" w:rsidR="00D81AEA" w:rsidRPr="00FD6CFB" w:rsidRDefault="00D81AEA" w:rsidP="00D81AEA">
                      <w:pPr>
                        <w:spacing w:after="0"/>
                        <w:rPr>
                          <w:rFonts w:ascii="Lato" w:hAnsi="Lato"/>
                          <w:b/>
                          <w:sz w:val="16"/>
                          <w:szCs w:val="16"/>
                        </w:rPr>
                      </w:pPr>
                      <w:r w:rsidRPr="00FD6CFB">
                        <w:rPr>
                          <w:rFonts w:ascii="Lato" w:hAnsi="Lato"/>
                          <w:b/>
                          <w:sz w:val="16"/>
                          <w:szCs w:val="16"/>
                        </w:rPr>
                        <w:t xml:space="preserve">*If there are multiple overpayments related to one </w:t>
                      </w:r>
                      <w:r w:rsidR="00EF1765" w:rsidRPr="00FD6CFB">
                        <w:rPr>
                          <w:rFonts w:ascii="Lato" w:hAnsi="Lato"/>
                          <w:b/>
                          <w:sz w:val="16"/>
                          <w:szCs w:val="16"/>
                        </w:rPr>
                        <w:t>employee</w:t>
                      </w:r>
                      <w:r w:rsidRPr="00FD6CFB">
                        <w:rPr>
                          <w:rFonts w:ascii="Lato" w:hAnsi="Lato"/>
                          <w:b/>
                          <w:sz w:val="16"/>
                          <w:szCs w:val="16"/>
                        </w:rPr>
                        <w:t xml:space="preserve">, </w:t>
                      </w:r>
                      <w:r w:rsidR="00967CF0" w:rsidRPr="00FD6CFB">
                        <w:rPr>
                          <w:rFonts w:ascii="Lato" w:hAnsi="Lato"/>
                          <w:b/>
                          <w:sz w:val="16"/>
                          <w:szCs w:val="16"/>
                        </w:rPr>
                        <w:t xml:space="preserve">all overpayments are combined and </w:t>
                      </w:r>
                      <w:r w:rsidRPr="00FD6CFB">
                        <w:rPr>
                          <w:rFonts w:ascii="Lato" w:hAnsi="Lato"/>
                          <w:b/>
                          <w:sz w:val="16"/>
                          <w:szCs w:val="16"/>
                        </w:rPr>
                        <w:t xml:space="preserve">10% deduction </w:t>
                      </w:r>
                      <w:r w:rsidR="00967CF0" w:rsidRPr="00FD6CFB">
                        <w:rPr>
                          <w:rFonts w:ascii="Lato" w:hAnsi="Lato"/>
                          <w:b/>
                          <w:sz w:val="16"/>
                          <w:szCs w:val="16"/>
                        </w:rPr>
                        <w:t>is</w:t>
                      </w:r>
                      <w:r w:rsidR="00A739D2" w:rsidRPr="00FD6CFB">
                        <w:rPr>
                          <w:rFonts w:ascii="Lato" w:hAnsi="Lato"/>
                          <w:b/>
                          <w:sz w:val="16"/>
                          <w:szCs w:val="16"/>
                        </w:rPr>
                        <w:t xml:space="preserve"> applied to </w:t>
                      </w:r>
                      <w:r w:rsidR="00967CF0" w:rsidRPr="00FD6CFB">
                        <w:rPr>
                          <w:rFonts w:ascii="Lato" w:hAnsi="Lato"/>
                          <w:b/>
                          <w:sz w:val="16"/>
                          <w:szCs w:val="16"/>
                        </w:rPr>
                        <w:t>the combined amount</w:t>
                      </w:r>
                      <w:r w:rsidRPr="00FD6CFB">
                        <w:rPr>
                          <w:rFonts w:ascii="Lato" w:hAnsi="Lato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6CFB" w:rsidRPr="0043020B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97600" behindDoc="0" locked="0" layoutInCell="1" allowOverlap="1" wp14:anchorId="6966BBEE" wp14:editId="45F385D0">
                <wp:simplePos x="0" y="0"/>
                <wp:positionH relativeFrom="margin">
                  <wp:posOffset>8357032</wp:posOffset>
                </wp:positionH>
                <wp:positionV relativeFrom="paragraph">
                  <wp:posOffset>8740648</wp:posOffset>
                </wp:positionV>
                <wp:extent cx="1002183" cy="624840"/>
                <wp:effectExtent l="0" t="0" r="26670" b="2286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2183" cy="6248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4B158B9" w14:textId="77777777" w:rsidR="00E450B7" w:rsidRPr="00FD6CFB" w:rsidRDefault="00E450B7" w:rsidP="00E450B7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</w:pPr>
                            <w:r w:rsidRPr="00FD6CFB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Legend:</w:t>
                            </w:r>
                          </w:p>
                          <w:p w14:paraId="32A58D5F" w14:textId="77777777" w:rsidR="00E450B7" w:rsidRPr="00FD6CFB" w:rsidRDefault="00E450B7" w:rsidP="00E450B7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</w:pPr>
                            <w:r w:rsidRPr="00FD6CFB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 xml:space="preserve">A </w:t>
                            </w:r>
                            <w:r w:rsidRPr="00FD6CF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– Action</w:t>
                            </w:r>
                          </w:p>
                          <w:p w14:paraId="142D3906" w14:textId="77777777" w:rsidR="00E450B7" w:rsidRPr="00F31F84" w:rsidRDefault="00E450B7" w:rsidP="00E450B7">
                            <w:pPr>
                              <w:spacing w:after="0"/>
                              <w:rPr>
                                <w:rFonts w:ascii="Lato" w:hAnsi="Lato"/>
                              </w:rPr>
                            </w:pPr>
                            <w:r w:rsidRPr="00FD6CFB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 xml:space="preserve">D </w:t>
                            </w:r>
                            <w:r w:rsidRPr="00FD6CF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- Decision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6BBEE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56" type="#_x0000_t202" style="position:absolute;margin-left:658.05pt;margin-top:688.25pt;width:78.9pt;height:49.2pt;z-index:252697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" fillcolor="#d8d8d8 [2732]" strokecolor="black [3213]" strokeweight="1pt">
                <v:textbox>
                  <w:txbxContent>
                    <w:p w14:paraId="54B158B9" w14:textId="77777777" w:rsidR="00E450B7" w:rsidRPr="00FD6CFB" w:rsidRDefault="00E450B7" w:rsidP="00E450B7">
                      <w:pPr>
                        <w:spacing w:after="0"/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</w:pPr>
                      <w:r w:rsidRPr="00FD6CFB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Legend:</w:t>
                      </w:r>
                    </w:p>
                    <w:p w14:paraId="32A58D5F" w14:textId="77777777" w:rsidR="00E450B7" w:rsidRPr="00FD6CFB" w:rsidRDefault="00E450B7" w:rsidP="00E450B7">
                      <w:pPr>
                        <w:spacing w:after="0"/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</w:pPr>
                      <w:r w:rsidRPr="00FD6CFB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 xml:space="preserve">A </w:t>
                      </w:r>
                      <w:r w:rsidRPr="00FD6CFB">
                        <w:rPr>
                          <w:rFonts w:ascii="Lato" w:hAnsi="Lato"/>
                          <w:sz w:val="20"/>
                          <w:szCs w:val="20"/>
                        </w:rPr>
                        <w:t>– Action</w:t>
                      </w:r>
                    </w:p>
                    <w:p w14:paraId="142D3906" w14:textId="77777777" w:rsidR="00E450B7" w:rsidRPr="00F31F84" w:rsidRDefault="00E450B7" w:rsidP="00E450B7">
                      <w:pPr>
                        <w:spacing w:after="0"/>
                        <w:rPr>
                          <w:rFonts w:ascii="Lato" w:hAnsi="Lato"/>
                        </w:rPr>
                      </w:pPr>
                      <w:r w:rsidRPr="00FD6CFB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 xml:space="preserve">D </w:t>
                      </w:r>
                      <w:r w:rsidRPr="00FD6CFB">
                        <w:rPr>
                          <w:rFonts w:ascii="Lato" w:hAnsi="Lato"/>
                          <w:sz w:val="20"/>
                          <w:szCs w:val="20"/>
                        </w:rPr>
                        <w:t>- Decision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42701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09216" behindDoc="0" locked="0" layoutInCell="1" allowOverlap="1" wp14:anchorId="3D051A31" wp14:editId="25B9CBBD">
                <wp:simplePos x="0" y="0"/>
                <wp:positionH relativeFrom="margin">
                  <wp:posOffset>255181</wp:posOffset>
                </wp:positionH>
                <wp:positionV relativeFrom="paragraph">
                  <wp:posOffset>6756458</wp:posOffset>
                </wp:positionV>
                <wp:extent cx="1914525" cy="454763"/>
                <wp:effectExtent l="0" t="0" r="28575" b="21590"/>
                <wp:wrapNone/>
                <wp:docPr id="1114410950" name="Text Box 11144109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454763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7AAEC5" w14:textId="3F540715" w:rsidR="008D6582" w:rsidRPr="008D6582" w:rsidRDefault="008D6582" w:rsidP="008D6582">
                            <w:pPr>
                              <w:spacing w:after="0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 w:rsidR="00907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D7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Is overpayment fully recovered?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051A31" id="Text Box 1114410950" o:spid="_x0000_s1055" style="position:absolute;margin-left:20.1pt;margin-top:532pt;width:150.75pt;height:35.8pt;z-index:252809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" fillcolor="#e35205" strokecolor="black [1600]">
                <v:stroke joinstyle="miter"/>
                <v:textbox>
                  <w:txbxContent>
                    <w:p w14:paraId="5A7AAEC5" w14:textId="3F540715" w:rsidR="008D6582" w:rsidRPr="008D6582" w:rsidRDefault="008D6582" w:rsidP="008D6582">
                      <w:pPr>
                        <w:spacing w:after="0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 w:rsidR="00907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D7</w:t>
                      </w: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Is overpayment fully recovered?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4270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54592" behindDoc="0" locked="0" layoutInCell="1" allowOverlap="1" wp14:anchorId="5A8EAB8F" wp14:editId="1D88BF24">
                <wp:simplePos x="0" y="0"/>
                <wp:positionH relativeFrom="rightMargin">
                  <wp:posOffset>-5943113</wp:posOffset>
                </wp:positionH>
                <wp:positionV relativeFrom="paragraph">
                  <wp:posOffset>4402456</wp:posOffset>
                </wp:positionV>
                <wp:extent cx="421005" cy="29527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D70959" w14:textId="77777777" w:rsidR="00504027" w:rsidRPr="00E01955" w:rsidRDefault="00504027" w:rsidP="00504027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EAB8F" id="Text Box 15" o:spid="_x0000_s1056" type="#_x0000_t202" style="position:absolute;margin-left:-467.95pt;margin-top:346.65pt;width:33.15pt;height:23.25pt;z-index:2526545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" filled="f" stroked="f" strokeweight=".5pt">
                <v:textbox>
                  <w:txbxContent>
                    <w:p w14:paraId="36D70959" w14:textId="77777777" w:rsidR="00504027" w:rsidRPr="00E01955" w:rsidRDefault="00504027" w:rsidP="00504027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D5F0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40608" behindDoc="0" locked="0" layoutInCell="1" allowOverlap="1" wp14:anchorId="6B77F2D7" wp14:editId="1C635506">
                <wp:simplePos x="0" y="0"/>
                <wp:positionH relativeFrom="rightMargin">
                  <wp:posOffset>-2028825</wp:posOffset>
                </wp:positionH>
                <wp:positionV relativeFrom="paragraph">
                  <wp:posOffset>6918960</wp:posOffset>
                </wp:positionV>
                <wp:extent cx="421005" cy="295275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5AFBC9" w14:textId="77777777" w:rsidR="0021007F" w:rsidRPr="00E01955" w:rsidRDefault="0021007F" w:rsidP="0021007F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7F2D7" id="Text Box 60" o:spid="_x0000_s1045" type="#_x0000_t202" style="position:absolute;margin-left:-159.75pt;margin-top:544.8pt;width:33.15pt;height:23.25pt;z-index:2527406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" filled="f" stroked="f" strokeweight=".5pt">
                <v:textbox>
                  <w:txbxContent>
                    <w:p w14:paraId="7F5AFBC9" w14:textId="77777777" w:rsidR="0021007F" w:rsidRPr="00E01955" w:rsidRDefault="0021007F" w:rsidP="0021007F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52224" behindDoc="0" locked="0" layoutInCell="1" allowOverlap="1" wp14:anchorId="37052B69" wp14:editId="2792F8E2">
                <wp:simplePos x="0" y="0"/>
                <wp:positionH relativeFrom="column">
                  <wp:posOffset>7791450</wp:posOffset>
                </wp:positionH>
                <wp:positionV relativeFrom="paragraph">
                  <wp:posOffset>6336030</wp:posOffset>
                </wp:positionV>
                <wp:extent cx="499110" cy="609600"/>
                <wp:effectExtent l="38100" t="76200" r="34290" b="19050"/>
                <wp:wrapNone/>
                <wp:docPr id="16" name="Elb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99110" cy="609600"/>
                        </a:xfrm>
                        <a:prstGeom prst="bentConnector3">
                          <a:avLst>
                            <a:gd name="adj1" fmla="val 38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9A8C26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6" o:spid="_x0000_s1026" type="#_x0000_t34" style="position:absolute;margin-left:613.5pt;margin-top:498.9pt;width:39.3pt;height:48pt;flip:x y;z-index:25285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" adj="83" strokecolor="black [3213]" strokeweight=".5pt">
                <v:stroke endarrow="block"/>
              </v:shape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24576" behindDoc="0" locked="0" layoutInCell="1" allowOverlap="1" wp14:anchorId="0BEDD07A" wp14:editId="3B6FE6CC">
                <wp:simplePos x="0" y="0"/>
                <wp:positionH relativeFrom="column">
                  <wp:posOffset>7813675</wp:posOffset>
                </wp:positionH>
                <wp:positionV relativeFrom="paragraph">
                  <wp:posOffset>6948805</wp:posOffset>
                </wp:positionV>
                <wp:extent cx="480060" cy="0"/>
                <wp:effectExtent l="0" t="0" r="15240" b="12700"/>
                <wp:wrapNone/>
                <wp:docPr id="126336826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0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BFD2B" id="Straight Connector 1" o:spid="_x0000_s1026" style="position:absolute;z-index:25282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5.25pt,547.15pt" to="653.05pt,5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" strokecolor="black [3213]" strokeweight=".5pt">
                <v:stroke joinstyle="miter"/>
              </v:line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86656" behindDoc="1" locked="0" layoutInCell="1" allowOverlap="1" wp14:anchorId="7A163A51" wp14:editId="2A1C3F63">
                <wp:simplePos x="0" y="0"/>
                <wp:positionH relativeFrom="margin">
                  <wp:posOffset>2169160</wp:posOffset>
                </wp:positionH>
                <wp:positionV relativeFrom="paragraph">
                  <wp:posOffset>8242935</wp:posOffset>
                </wp:positionV>
                <wp:extent cx="429371" cy="278296"/>
                <wp:effectExtent l="0" t="0" r="0" b="762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371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3AA2A0" w14:textId="77777777" w:rsidR="00A90B3C" w:rsidRPr="00E01955" w:rsidRDefault="00A90B3C" w:rsidP="00A90B3C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63A51" id="Text Box 52" o:spid="_x0000_s1041" type="#_x0000_t202" style="position:absolute;margin-left:170.8pt;margin-top:649.05pt;width:33.8pt;height:21.9pt;z-index:-250829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" filled="f" stroked="f" strokeweight=".5pt">
                <v:textbox>
                  <w:txbxContent>
                    <w:p w14:paraId="6D3AA2A0" w14:textId="77777777" w:rsidR="00A90B3C" w:rsidRPr="00E01955" w:rsidRDefault="00A90B3C" w:rsidP="00A90B3C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21504" behindDoc="0" locked="0" layoutInCell="1" allowOverlap="1" wp14:anchorId="14BF6AAD" wp14:editId="683A0600">
                <wp:simplePos x="0" y="0"/>
                <wp:positionH relativeFrom="rightMargin">
                  <wp:posOffset>-4641850</wp:posOffset>
                </wp:positionH>
                <wp:positionV relativeFrom="paragraph">
                  <wp:posOffset>8421370</wp:posOffset>
                </wp:positionV>
                <wp:extent cx="421005" cy="295275"/>
                <wp:effectExtent l="0" t="0" r="0" b="0"/>
                <wp:wrapNone/>
                <wp:docPr id="1955919487" name="Text Box 1955919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6BAF21" w14:textId="77777777" w:rsidR="00934383" w:rsidRPr="00E01955" w:rsidRDefault="00934383" w:rsidP="00934383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F6AAD" id="Text Box 1955919487" o:spid="_x0000_s1058" type="#_x0000_t202" style="position:absolute;margin-left:-365.5pt;margin-top:663.1pt;width:33.15pt;height:23.25pt;z-index:2528215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" filled="f" stroked="f" strokeweight=".5pt">
                <v:textbox>
                  <w:txbxContent>
                    <w:p w14:paraId="196BAF21" w14:textId="77777777" w:rsidR="00934383" w:rsidRPr="00E01955" w:rsidRDefault="00934383" w:rsidP="00934383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86336" behindDoc="0" locked="0" layoutInCell="1" allowOverlap="1" wp14:anchorId="1A3EF006" wp14:editId="796D4BC3">
                <wp:simplePos x="0" y="0"/>
                <wp:positionH relativeFrom="margin">
                  <wp:posOffset>1743075</wp:posOffset>
                </wp:positionH>
                <wp:positionV relativeFrom="paragraph">
                  <wp:posOffset>8297545</wp:posOffset>
                </wp:positionV>
                <wp:extent cx="766800" cy="0"/>
                <wp:effectExtent l="38100" t="76200" r="0" b="952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7668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643AA" id="Straight Arrow Connector 26" o:spid="_x0000_s1026" type="#_x0000_t32" style="position:absolute;margin-left:137.25pt;margin-top:653.35pt;width:60.4pt;height:0;rotation:180;flip:y;z-index:25268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536D2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43328" behindDoc="0" locked="0" layoutInCell="1" allowOverlap="1" wp14:anchorId="42378D03" wp14:editId="0A81801C">
                <wp:simplePos x="0" y="0"/>
                <wp:positionH relativeFrom="page">
                  <wp:posOffset>2981325</wp:posOffset>
                </wp:positionH>
                <wp:positionV relativeFrom="paragraph">
                  <wp:posOffset>8723630</wp:posOffset>
                </wp:positionV>
                <wp:extent cx="5320030" cy="460375"/>
                <wp:effectExtent l="0" t="0" r="13970" b="158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0030" cy="4603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C13B72" w14:textId="05F6A63D" w:rsidR="001541D7" w:rsidRPr="001E6BDC" w:rsidRDefault="008B4D4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 w:rsidR="00EE5521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A1</w:t>
                            </w:r>
                            <w:r w:rsidR="00BC7725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4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41087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P</w:t>
                            </w:r>
                            <w:r w:rsidR="001541D7" w:rsidRPr="001541D7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ursue recovery in accordance with </w:t>
                            </w:r>
                            <w:r w:rsidR="00847E78" w:rsidRPr="007956A1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Appendi</w:t>
                            </w:r>
                            <w:r w:rsidR="00847E78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x</w:t>
                            </w:r>
                            <w:r w:rsidR="00847E78" w:rsidRPr="007956A1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47E78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</w:t>
                            </w:r>
                            <w:r w:rsidR="00847E78" w:rsidRPr="007956A1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.2 – Recovery of </w:t>
                            </w:r>
                            <w:r w:rsidR="00847E78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overpayment</w:t>
                            </w:r>
                            <w:r w:rsidR="000C4C6D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s</w:t>
                            </w:r>
                            <w:r w:rsidR="00847E78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to </w:t>
                            </w:r>
                            <w:r w:rsidR="00FD6CFB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former </w:t>
                            </w:r>
                            <w:r w:rsidR="00847E78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employee</w:t>
                            </w:r>
                            <w:r w:rsidR="00FD6CFB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or current employee on leave without pay for </w:t>
                            </w:r>
                            <w:r w:rsidR="00185E9A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more than</w:t>
                            </w:r>
                            <w:r w:rsidR="00FD6CFB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3 months</w:t>
                            </w:r>
                            <w:r w:rsidR="00847E78" w:rsidRPr="007956A1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378D03" id="Text Box 9" o:spid="_x0000_s1061" style="position:absolute;margin-left:234.75pt;margin-top:686.9pt;width:418.9pt;height:36.25pt;z-index:25264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" fillcolor="#002060" strokecolor="black [1600]">
                <v:stroke joinstyle="miter"/>
                <v:textbox>
                  <w:txbxContent>
                    <w:p w14:paraId="7BC13B72" w14:textId="05F6A63D" w:rsidR="001541D7" w:rsidRPr="001E6BDC" w:rsidRDefault="008B4D4E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 w:rsidR="00EE5521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A1</w:t>
                      </w:r>
                      <w:r w:rsidR="00BC7725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4</w:t>
                      </w: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 w:rsidR="00341087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P</w:t>
                      </w:r>
                      <w:r w:rsidR="001541D7" w:rsidRPr="001541D7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ursue recovery in accordance with </w:t>
                      </w:r>
                      <w:r w:rsidR="00847E78" w:rsidRPr="007956A1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Appendi</w:t>
                      </w:r>
                      <w:r w:rsidR="00847E78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x</w:t>
                      </w:r>
                      <w:r w:rsidR="00847E78" w:rsidRPr="007956A1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 w:rsidR="00847E78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</w:t>
                      </w:r>
                      <w:r w:rsidR="00847E78" w:rsidRPr="007956A1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.2 – Recovery of </w:t>
                      </w:r>
                      <w:r w:rsidR="00847E78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overpayment</w:t>
                      </w:r>
                      <w:r w:rsidR="000C4C6D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s</w:t>
                      </w:r>
                      <w:r w:rsidR="00847E78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to </w:t>
                      </w:r>
                      <w:r w:rsidR="00FD6CFB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former </w:t>
                      </w:r>
                      <w:r w:rsidR="00847E78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employee</w:t>
                      </w:r>
                      <w:r w:rsidR="00FD6CFB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or current employee on leave without pay for </w:t>
                      </w:r>
                      <w:r w:rsidR="00185E9A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more than</w:t>
                      </w:r>
                      <w:r w:rsidR="00FD6CFB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3 months</w:t>
                      </w:r>
                      <w:r w:rsidR="00847E78" w:rsidRPr="007956A1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43008" behindDoc="1" locked="0" layoutInCell="1" allowOverlap="1" wp14:anchorId="10E389FF" wp14:editId="702AF0ED">
                <wp:simplePos x="0" y="0"/>
                <wp:positionH relativeFrom="column">
                  <wp:posOffset>5172710</wp:posOffset>
                </wp:positionH>
                <wp:positionV relativeFrom="paragraph">
                  <wp:posOffset>8442325</wp:posOffset>
                </wp:positionV>
                <wp:extent cx="0" cy="279510"/>
                <wp:effectExtent l="50800" t="0" r="76200" b="38100"/>
                <wp:wrapNone/>
                <wp:docPr id="1077008051" name="Straight Arrow Connector 1077008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951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01FAF" id="Straight Arrow Connector 1077008051" o:spid="_x0000_s1026" type="#_x0000_t32" style="position:absolute;margin-left:407.3pt;margin-top:664.75pt;width:0;height:22pt;z-index:-2504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" strokecolor="black [3200]">
                <v:stroke endarrow="block" joinstyle="miter"/>
              </v:shape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34816" behindDoc="0" locked="0" layoutInCell="1" allowOverlap="1" wp14:anchorId="50C71646" wp14:editId="3E8F345B">
                <wp:simplePos x="0" y="0"/>
                <wp:positionH relativeFrom="page">
                  <wp:posOffset>2976245</wp:posOffset>
                </wp:positionH>
                <wp:positionV relativeFrom="paragraph">
                  <wp:posOffset>8168005</wp:posOffset>
                </wp:positionV>
                <wp:extent cx="5339080" cy="277495"/>
                <wp:effectExtent l="0" t="0" r="13970" b="27305"/>
                <wp:wrapNone/>
                <wp:docPr id="447840048" name="Text Box 447840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9080" cy="27749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3F3F07" w14:textId="383B7262" w:rsidR="009610A5" w:rsidRPr="00D157B4" w:rsidRDefault="009610A5" w:rsidP="009610A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10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Is overpayment fully recovered?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C71646" id="Text Box 447840048" o:spid="_x0000_s1046" style="position:absolute;margin-left:234.35pt;margin-top:643.15pt;width:420.4pt;height:21.85pt;z-index:25283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" fillcolor="#e35205" strokecolor="black [1600]">
                <v:stroke joinstyle="miter"/>
                <v:textbox>
                  <w:txbxContent>
                    <w:p w14:paraId="563F3F07" w14:textId="383B7262" w:rsidR="009610A5" w:rsidRPr="00D157B4" w:rsidRDefault="009610A5" w:rsidP="009610A5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10</w:t>
                      </w: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Is overpayment fully recovered?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40960" behindDoc="1" locked="0" layoutInCell="1" allowOverlap="1" wp14:anchorId="526DE343" wp14:editId="31656F61">
                <wp:simplePos x="0" y="0"/>
                <wp:positionH relativeFrom="column">
                  <wp:posOffset>6706870</wp:posOffset>
                </wp:positionH>
                <wp:positionV relativeFrom="paragraph">
                  <wp:posOffset>7955280</wp:posOffset>
                </wp:positionV>
                <wp:extent cx="0" cy="208800"/>
                <wp:effectExtent l="76200" t="0" r="57150" b="58420"/>
                <wp:wrapNone/>
                <wp:docPr id="1161160386" name="Straight Arrow Connector 1161160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88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42655" id="Straight Arrow Connector 1161160386" o:spid="_x0000_s1026" type="#_x0000_t32" style="position:absolute;margin-left:528.1pt;margin-top:626.4pt;width:0;height:16.45pt;z-index:-2504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" strokecolor="black [3200]">
                <v:stroke endarrow="block" joinstyle="miter"/>
              </v:shape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38912" behindDoc="1" locked="0" layoutInCell="1" allowOverlap="1" wp14:anchorId="6C1E6D73" wp14:editId="236399B8">
                <wp:simplePos x="0" y="0"/>
                <wp:positionH relativeFrom="column">
                  <wp:posOffset>3888105</wp:posOffset>
                </wp:positionH>
                <wp:positionV relativeFrom="paragraph">
                  <wp:posOffset>7914640</wp:posOffset>
                </wp:positionV>
                <wp:extent cx="0" cy="244800"/>
                <wp:effectExtent l="76200" t="0" r="57150" b="60325"/>
                <wp:wrapNone/>
                <wp:docPr id="94621477" name="Straight Arrow Connector 94621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8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44F143" id="Straight Arrow Connector 94621477" o:spid="_x0000_s1026" type="#_x0000_t32" style="position:absolute;margin-left:306.15pt;margin-top:623.2pt;width:0;height:19.3pt;z-index:-2504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" strokecolor="black [3200]">
                <v:stroke endarrow="block" joinstyle="miter"/>
              </v:shape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32768" behindDoc="1" locked="0" layoutInCell="1" allowOverlap="1" wp14:anchorId="1D4AC1C6" wp14:editId="302CEB60">
                <wp:simplePos x="0" y="0"/>
                <wp:positionH relativeFrom="column">
                  <wp:posOffset>3825875</wp:posOffset>
                </wp:positionH>
                <wp:positionV relativeFrom="paragraph">
                  <wp:posOffset>7127240</wp:posOffset>
                </wp:positionV>
                <wp:extent cx="429371" cy="278296"/>
                <wp:effectExtent l="0" t="0" r="0" b="7620"/>
                <wp:wrapNone/>
                <wp:docPr id="1187849671" name="Text Box 11878496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371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AA4E7D" w14:textId="77777777" w:rsidR="00907D4E" w:rsidRPr="00E01955" w:rsidRDefault="00907D4E" w:rsidP="00907D4E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AC1C6" id="Text Box 1187849671" o:spid="_x0000_s1061" type="#_x0000_t202" style="position:absolute;margin-left:301.25pt;margin-top:561.2pt;width:33.8pt;height:21.9pt;z-index:-2504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" filled="f" stroked="f" strokeweight=".5pt">
                <v:textbox>
                  <w:txbxContent>
                    <w:p w14:paraId="79AA4E7D" w14:textId="77777777" w:rsidR="00907D4E" w:rsidRPr="00E01955" w:rsidRDefault="00907D4E" w:rsidP="00907D4E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96896" behindDoc="1" locked="0" layoutInCell="1" allowOverlap="1" wp14:anchorId="5490F7CC" wp14:editId="1C030B96">
                <wp:simplePos x="0" y="0"/>
                <wp:positionH relativeFrom="column">
                  <wp:posOffset>2087245</wp:posOffset>
                </wp:positionH>
                <wp:positionV relativeFrom="paragraph">
                  <wp:posOffset>6915150</wp:posOffset>
                </wp:positionV>
                <wp:extent cx="429371" cy="278296"/>
                <wp:effectExtent l="0" t="0" r="0" b="762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371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1947C2" w14:textId="77777777" w:rsidR="00A90B3C" w:rsidRPr="00E01955" w:rsidRDefault="00A90B3C" w:rsidP="00A90B3C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90F7CC" id="Text Box 57" o:spid="_x0000_s1053" type="#_x0000_t202" style="position:absolute;margin-left:164.35pt;margin-top:544.5pt;width:33.8pt;height:21.9pt;z-index:-2508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" filled="f" stroked="f" strokeweight=".5pt">
                <v:textbox>
                  <w:txbxContent>
                    <w:p w14:paraId="6E1947C2" w14:textId="77777777" w:rsidR="00A90B3C" w:rsidRPr="00E01955" w:rsidRDefault="00A90B3C" w:rsidP="00A90B3C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47424" behindDoc="1" locked="0" layoutInCell="1" allowOverlap="1" wp14:anchorId="63E251CB" wp14:editId="0D5C6FFB">
                <wp:simplePos x="0" y="0"/>
                <wp:positionH relativeFrom="column">
                  <wp:posOffset>683895</wp:posOffset>
                </wp:positionH>
                <wp:positionV relativeFrom="paragraph">
                  <wp:posOffset>7174865</wp:posOffset>
                </wp:positionV>
                <wp:extent cx="429260" cy="238373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2383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4B407E" w14:textId="77777777" w:rsidR="001541D7" w:rsidRPr="00E01955" w:rsidRDefault="001541D7" w:rsidP="001541D7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251CB" id="Text Box 11" o:spid="_x0000_s1054" type="#_x0000_t202" style="position:absolute;margin-left:53.85pt;margin-top:564.95pt;width:33.8pt;height:18.75pt;z-index:-25066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" filled="f" stroked="f" strokeweight=".5pt">
                <v:textbox>
                  <w:txbxContent>
                    <w:p w14:paraId="304B407E" w14:textId="77777777" w:rsidR="001541D7" w:rsidRPr="00E01955" w:rsidRDefault="001541D7" w:rsidP="001541D7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28672" behindDoc="1" locked="0" layoutInCell="1" allowOverlap="1" wp14:anchorId="5FEFBFFC" wp14:editId="72248A09">
                <wp:simplePos x="0" y="0"/>
                <wp:positionH relativeFrom="column">
                  <wp:posOffset>6131560</wp:posOffset>
                </wp:positionH>
                <wp:positionV relativeFrom="paragraph">
                  <wp:posOffset>4408805</wp:posOffset>
                </wp:positionV>
                <wp:extent cx="429371" cy="278296"/>
                <wp:effectExtent l="0" t="0" r="0" b="7620"/>
                <wp:wrapNone/>
                <wp:docPr id="407157755" name="Text Box 4071577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371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97613B" w14:textId="77777777" w:rsidR="00907D4E" w:rsidRPr="00E01955" w:rsidRDefault="00907D4E" w:rsidP="00907D4E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FBFFC" id="Text Box 407157755" o:spid="_x0000_s1065" type="#_x0000_t202" style="position:absolute;margin-left:482.8pt;margin-top:347.15pt;width:33.8pt;height:21.9pt;z-index:-2504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" filled="f" stroked="f" strokeweight=".5pt">
                <v:textbox>
                  <w:txbxContent>
                    <w:p w14:paraId="4A97613B" w14:textId="77777777" w:rsidR="00907D4E" w:rsidRPr="00E01955" w:rsidRDefault="00907D4E" w:rsidP="00907D4E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01024" behindDoc="0" locked="0" layoutInCell="1" allowOverlap="1" wp14:anchorId="786C4B5F" wp14:editId="6326BE1A">
                <wp:simplePos x="0" y="0"/>
                <wp:positionH relativeFrom="rightMargin">
                  <wp:posOffset>-2862580</wp:posOffset>
                </wp:positionH>
                <wp:positionV relativeFrom="paragraph">
                  <wp:posOffset>1800860</wp:posOffset>
                </wp:positionV>
                <wp:extent cx="421005" cy="231665"/>
                <wp:effectExtent l="0" t="0" r="0" b="0"/>
                <wp:wrapNone/>
                <wp:docPr id="827639831" name="Text Box 8276398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31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9EACF8" w14:textId="77777777" w:rsidR="000E5539" w:rsidRPr="00E01955" w:rsidRDefault="000E5539" w:rsidP="000E5539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C4B5F" id="Text Box 827639831" o:spid="_x0000_s1059" type="#_x0000_t202" style="position:absolute;margin-left:-225.4pt;margin-top:141.8pt;width:33.15pt;height:18.25pt;z-index:25280102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" filled="f" stroked="f" strokeweight=".5pt">
                <v:textbox>
                  <w:txbxContent>
                    <w:p w14:paraId="6D9EACF8" w14:textId="77777777" w:rsidR="000E5539" w:rsidRPr="00E01955" w:rsidRDefault="000E5539" w:rsidP="000E5539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07168" behindDoc="0" locked="0" layoutInCell="1" allowOverlap="1" wp14:anchorId="1FA6A2D5" wp14:editId="0376BFD6">
                <wp:simplePos x="0" y="0"/>
                <wp:positionH relativeFrom="rightMargin">
                  <wp:posOffset>-4897120</wp:posOffset>
                </wp:positionH>
                <wp:positionV relativeFrom="paragraph">
                  <wp:posOffset>1985645</wp:posOffset>
                </wp:positionV>
                <wp:extent cx="421005" cy="295275"/>
                <wp:effectExtent l="0" t="0" r="0" b="0"/>
                <wp:wrapNone/>
                <wp:docPr id="553777051" name="Text Box 553777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D0E184" w14:textId="77777777" w:rsidR="000E5539" w:rsidRPr="00E01955" w:rsidRDefault="000E5539" w:rsidP="000E5539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6A2D5" id="Text Box 553777051" o:spid="_x0000_s1060" type="#_x0000_t202" style="position:absolute;margin-left:-385.6pt;margin-top:156.35pt;width:33.15pt;height:23.25pt;z-index:25280716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" filled="f" stroked="f" strokeweight=".5pt">
                <v:textbox>
                  <w:txbxContent>
                    <w:p w14:paraId="7BD0E184" w14:textId="77777777" w:rsidR="000E5539" w:rsidRPr="00E01955" w:rsidRDefault="000E5539" w:rsidP="000E5539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36D2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25248" behindDoc="0" locked="0" layoutInCell="1" allowOverlap="1" wp14:anchorId="4A700BAC" wp14:editId="1AA57FD4">
                <wp:simplePos x="0" y="0"/>
                <wp:positionH relativeFrom="rightMargin">
                  <wp:posOffset>-4142105</wp:posOffset>
                </wp:positionH>
                <wp:positionV relativeFrom="paragraph">
                  <wp:posOffset>1196975</wp:posOffset>
                </wp:positionV>
                <wp:extent cx="421005" cy="295275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61FCB2" w14:textId="77777777" w:rsidR="00107E85" w:rsidRPr="00E01955" w:rsidRDefault="00107E85" w:rsidP="00107E85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00BAC" id="Text Box 40" o:spid="_x0000_s1070" type="#_x0000_t202" style="position:absolute;margin-left:-326.15pt;margin-top:94.25pt;width:33.15pt;height:23.25pt;z-index:2527252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" filled="f" stroked="f" strokeweight=".5pt">
                <v:textbox>
                  <w:txbxContent>
                    <w:p w14:paraId="6C61FCB2" w14:textId="77777777" w:rsidR="00107E85" w:rsidRPr="00E01955" w:rsidRDefault="00107E85" w:rsidP="00107E85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82FC5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1951100" behindDoc="0" locked="0" layoutInCell="1" allowOverlap="1" wp14:anchorId="051EA19B" wp14:editId="528ACCBB">
                <wp:simplePos x="0" y="0"/>
                <wp:positionH relativeFrom="margin">
                  <wp:posOffset>161925</wp:posOffset>
                </wp:positionH>
                <wp:positionV relativeFrom="paragraph">
                  <wp:posOffset>1602105</wp:posOffset>
                </wp:positionV>
                <wp:extent cx="7789545" cy="666750"/>
                <wp:effectExtent l="0" t="0" r="20955" b="19050"/>
                <wp:wrapNone/>
                <wp:docPr id="59901823" name="Text Box 599018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9545" cy="6667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noFill/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CE42CD" w14:textId="03394701" w:rsidR="000E5539" w:rsidRDefault="00534042" w:rsidP="002F62BB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Within </w:t>
                            </w: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30</w:t>
                            </w: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business days </w:t>
                            </w:r>
                            <w:r w:rsidR="00DA557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from</w:t>
                            </w: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the </w:t>
                            </w:r>
                          </w:p>
                          <w:p w14:paraId="47C72D94" w14:textId="4D68D705" w:rsidR="00DA5571" w:rsidRDefault="00FD6CFB" w:rsidP="002F62BB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start d</w:t>
                            </w:r>
                            <w:r w:rsidR="00534042"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ate</w:t>
                            </w:r>
                            <w:r w:rsidR="002F62BB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(or </w:t>
                            </w:r>
                            <w:r w:rsidR="00DA557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within </w:t>
                            </w:r>
                            <w:r w:rsidR="002F62BB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5</w:t>
                            </w:r>
                            <w:r w:rsidR="000E5539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F62BB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business days </w:t>
                            </w:r>
                          </w:p>
                          <w:p w14:paraId="79FC6301" w14:textId="50FA5FE5" w:rsidR="002F62BB" w:rsidRPr="000E5539" w:rsidRDefault="00DA5571" w:rsidP="002F62BB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a</w:t>
                            </w:r>
                            <w:r w:rsidR="002F62BB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fter</w:t>
                            </w: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F62BB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dispute </w:t>
                            </w:r>
                            <w:r w:rsidR="00185E9A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is </w:t>
                            </w:r>
                            <w:r w:rsidR="002F62BB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determined not</w:t>
                            </w:r>
                            <w:r w:rsidR="000E5539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F62BB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to be valid)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1EA19B" id="Text Box 59901823" o:spid="_x0000_s1070" style="position:absolute;margin-left:12.75pt;margin-top:126.15pt;width:613.35pt;height:52.5pt;z-index:2519511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" filled="f" strokecolor="#527aa1 [3204]" strokeweight="1pt">
                <v:stroke joinstyle="miter"/>
                <v:textbox>
                  <w:txbxContent>
                    <w:p w14:paraId="0ACE42CD" w14:textId="03394701" w:rsidR="000E5539" w:rsidRDefault="00534042" w:rsidP="002F62BB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Within </w:t>
                      </w: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30</w:t>
                      </w: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business days </w:t>
                      </w:r>
                      <w:r w:rsidR="00DA557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from</w:t>
                      </w: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the </w:t>
                      </w:r>
                    </w:p>
                    <w:p w14:paraId="47C72D94" w14:textId="4D68D705" w:rsidR="00DA5571" w:rsidRDefault="00FD6CFB" w:rsidP="002F62BB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start d</w:t>
                      </w:r>
                      <w:r w:rsidR="00534042"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ate</w:t>
                      </w:r>
                      <w:r w:rsidR="002F62BB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(or </w:t>
                      </w:r>
                      <w:r w:rsidR="00DA557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within </w:t>
                      </w:r>
                      <w:r w:rsidR="002F62BB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5</w:t>
                      </w:r>
                      <w:r w:rsidR="000E5539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</w:t>
                      </w:r>
                      <w:r w:rsidR="002F62BB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business days </w:t>
                      </w:r>
                    </w:p>
                    <w:p w14:paraId="79FC6301" w14:textId="50FA5FE5" w:rsidR="002F62BB" w:rsidRPr="000E5539" w:rsidRDefault="00DA5571" w:rsidP="002F62BB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a</w:t>
                      </w:r>
                      <w:r w:rsidR="002F62BB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fter</w:t>
                      </w: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</w:t>
                      </w:r>
                      <w:r w:rsidR="002F62BB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dispute </w:t>
                      </w:r>
                      <w:r w:rsidR="00185E9A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is </w:t>
                      </w:r>
                      <w:r w:rsidR="002F62BB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determined not</w:t>
                      </w:r>
                      <w:r w:rsidR="000E5539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</w:t>
                      </w:r>
                      <w:r w:rsidR="002F62BB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to be valid)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82F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82560" behindDoc="1" locked="0" layoutInCell="1" allowOverlap="1" wp14:anchorId="6B6EA18A" wp14:editId="4641D93F">
                <wp:simplePos x="0" y="0"/>
                <wp:positionH relativeFrom="column">
                  <wp:posOffset>3877310</wp:posOffset>
                </wp:positionH>
                <wp:positionV relativeFrom="paragraph">
                  <wp:posOffset>7153275</wp:posOffset>
                </wp:positionV>
                <wp:extent cx="0" cy="208800"/>
                <wp:effectExtent l="76200" t="0" r="57150" b="5842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88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24E0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0" o:spid="_x0000_s1026" type="#_x0000_t32" style="position:absolute;margin-left:305.3pt;margin-top:563.25pt;width:0;height:16.45pt;z-index:-25083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" strokecolor="black [3200]">
                <v:stroke endarrow="block" joinstyle="miter"/>
              </v:shape>
            </w:pict>
          </mc:Fallback>
        </mc:AlternateContent>
      </w:r>
      <w:r w:rsidR="00E82F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591104" behindDoc="0" locked="0" layoutInCell="1" allowOverlap="1" wp14:anchorId="6D1A6FCD" wp14:editId="1D987574">
                <wp:simplePos x="0" y="0"/>
                <wp:positionH relativeFrom="margin">
                  <wp:posOffset>2147570</wp:posOffset>
                </wp:positionH>
                <wp:positionV relativeFrom="paragraph">
                  <wp:posOffset>6944360</wp:posOffset>
                </wp:positionV>
                <wp:extent cx="359410" cy="0"/>
                <wp:effectExtent l="0" t="76200" r="21590" b="95250"/>
                <wp:wrapNone/>
                <wp:docPr id="175" name="Straight Arrow Connector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DDC4C" id="Straight Arrow Connector 175" o:spid="_x0000_s1026" type="#_x0000_t32" style="position:absolute;margin-left:169.1pt;margin-top:546.8pt;width:28.3pt;height:0;z-index:252591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E82F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23552" behindDoc="1" locked="0" layoutInCell="1" allowOverlap="1" wp14:anchorId="7FB3B0C1" wp14:editId="6B58A833">
                <wp:simplePos x="0" y="0"/>
                <wp:positionH relativeFrom="column">
                  <wp:posOffset>1468120</wp:posOffset>
                </wp:positionH>
                <wp:positionV relativeFrom="paragraph">
                  <wp:posOffset>6520815</wp:posOffset>
                </wp:positionV>
                <wp:extent cx="0" cy="208800"/>
                <wp:effectExtent l="76200" t="0" r="57150" b="58420"/>
                <wp:wrapNone/>
                <wp:docPr id="1782944324" name="Straight Arrow Connector 1782944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88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C1485" id="Straight Arrow Connector 1782944324" o:spid="_x0000_s1026" type="#_x0000_t32" style="position:absolute;margin-left:115.6pt;margin-top:513.45pt;width:0;height:16.45pt;z-index:-2504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" strokecolor="black [3200]">
                <v:stroke endarrow="block" joinstyle="miter"/>
              </v:shape>
            </w:pict>
          </mc:Fallback>
        </mc:AlternateContent>
      </w:r>
      <w:r w:rsidR="00E82FC5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539904" behindDoc="0" locked="0" layoutInCell="1" allowOverlap="1" wp14:anchorId="426A673D" wp14:editId="2E49211C">
                <wp:simplePos x="0" y="0"/>
                <wp:positionH relativeFrom="margin">
                  <wp:posOffset>257175</wp:posOffset>
                </wp:positionH>
                <wp:positionV relativeFrom="paragraph">
                  <wp:posOffset>6228080</wp:posOffset>
                </wp:positionV>
                <wp:extent cx="7553325" cy="302260"/>
                <wp:effectExtent l="0" t="0" r="28575" b="2159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3325" cy="30226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9D2F08" w14:textId="042D8BFD" w:rsidR="00331359" w:rsidRPr="008D6582" w:rsidRDefault="008B4D4E" w:rsidP="00874C78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 w:rsidR="008D6582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</w:t>
                            </w:r>
                            <w:r w:rsidR="00907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1</w:t>
                            </w:r>
                            <w:r w:rsidR="00BC7725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1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D658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Deduct amount</w:t>
                            </w:r>
                            <w:r w:rsidR="00331359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D658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at set deduction rate</w:t>
                            </w:r>
                            <w:r w:rsidR="004E18B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or amount</w:t>
                            </w:r>
                            <w:r w:rsidR="008D658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3135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from the </w:t>
                            </w:r>
                            <w:r w:rsidR="008D658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employee’s </w:t>
                            </w:r>
                            <w:r w:rsidR="00FD6CF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gross </w:t>
                            </w:r>
                            <w:r w:rsidR="0033135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salary or </w:t>
                            </w:r>
                            <w:r w:rsidR="00331359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wages</w:t>
                            </w:r>
                            <w:r w:rsidR="0033135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D658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on next available pay cycle.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6A673D" id="Text Box 79" o:spid="_x0000_s1071" style="position:absolute;margin-left:20.25pt;margin-top:490.4pt;width:594.75pt;height:23.8pt;z-index:252539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" fillcolor="#002060" strokecolor="black [1600]">
                <v:stroke joinstyle="miter"/>
                <v:textbox>
                  <w:txbxContent>
                    <w:p w14:paraId="179D2F08" w14:textId="042D8BFD" w:rsidR="00331359" w:rsidRPr="008D6582" w:rsidRDefault="008B4D4E" w:rsidP="00874C78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 w:rsidR="008D6582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</w:t>
                      </w:r>
                      <w:r w:rsidR="00907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1</w:t>
                      </w:r>
                      <w:r w:rsidR="00BC7725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1</w:t>
                      </w: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 w:rsidR="008D6582">
                        <w:rPr>
                          <w:rFonts w:ascii="Lato" w:hAnsi="Lato"/>
                          <w:sz w:val="20"/>
                          <w:szCs w:val="20"/>
                        </w:rPr>
                        <w:t>Deduct amount</w:t>
                      </w:r>
                      <w:r w:rsidR="00331359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8D6582">
                        <w:rPr>
                          <w:rFonts w:ascii="Lato" w:hAnsi="Lato"/>
                          <w:sz w:val="20"/>
                          <w:szCs w:val="20"/>
                        </w:rPr>
                        <w:t>at set deduction rate</w:t>
                      </w:r>
                      <w:r w:rsidR="004E18BB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or amount</w:t>
                      </w:r>
                      <w:r w:rsidR="008D6582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331359">
                        <w:rPr>
                          <w:rFonts w:ascii="Lato" w:hAnsi="Lato"/>
                          <w:sz w:val="20"/>
                          <w:szCs w:val="20"/>
                        </w:rPr>
                        <w:t xml:space="preserve">from the </w:t>
                      </w:r>
                      <w:r w:rsidR="008D6582">
                        <w:rPr>
                          <w:rFonts w:ascii="Lato" w:hAnsi="Lato"/>
                          <w:sz w:val="20"/>
                          <w:szCs w:val="20"/>
                        </w:rPr>
                        <w:t xml:space="preserve">employee’s </w:t>
                      </w:r>
                      <w:r w:rsidR="00FD6CFB">
                        <w:rPr>
                          <w:rFonts w:ascii="Lato" w:hAnsi="Lato"/>
                          <w:sz w:val="20"/>
                          <w:szCs w:val="20"/>
                        </w:rPr>
                        <w:t xml:space="preserve">gross </w:t>
                      </w:r>
                      <w:r w:rsidR="00331359">
                        <w:rPr>
                          <w:rFonts w:ascii="Lato" w:hAnsi="Lato"/>
                          <w:sz w:val="20"/>
                          <w:szCs w:val="20"/>
                        </w:rPr>
                        <w:t xml:space="preserve">salary or </w:t>
                      </w:r>
                      <w:r w:rsidR="00331359" w:rsidRPr="00D157B4">
                        <w:rPr>
                          <w:rFonts w:ascii="Lato" w:hAnsi="Lato"/>
                          <w:sz w:val="20"/>
                          <w:szCs w:val="20"/>
                        </w:rPr>
                        <w:t>wages</w:t>
                      </w:r>
                      <w:r w:rsidR="00331359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8D6582">
                        <w:rPr>
                          <w:rFonts w:ascii="Lato" w:hAnsi="Lato"/>
                          <w:sz w:val="20"/>
                          <w:szCs w:val="20"/>
                        </w:rPr>
                        <w:t>on next available pay cycle.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82F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74048" behindDoc="1" locked="0" layoutInCell="1" allowOverlap="1" wp14:anchorId="284D7610" wp14:editId="69E2A6DD">
                <wp:simplePos x="0" y="0"/>
                <wp:positionH relativeFrom="column">
                  <wp:posOffset>6208395</wp:posOffset>
                </wp:positionH>
                <wp:positionV relativeFrom="paragraph">
                  <wp:posOffset>5133975</wp:posOffset>
                </wp:positionV>
                <wp:extent cx="0" cy="1080000"/>
                <wp:effectExtent l="76200" t="0" r="57150" b="635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8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75576" id="Straight Arrow Connector 23" o:spid="_x0000_s1026" type="#_x0000_t32" style="position:absolute;margin-left:488.85pt;margin-top:404.25pt;width:0;height:85.05pt;flip:x;z-index:-25064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" strokecolor="black [3200]">
                <v:stroke endarrow="block" joinstyle="miter"/>
              </v:shape>
            </w:pict>
          </mc:Fallback>
        </mc:AlternateContent>
      </w:r>
      <w:r w:rsidR="00E82F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84288" behindDoc="0" locked="0" layoutInCell="1" allowOverlap="1" wp14:anchorId="24E7EA4A" wp14:editId="295A1A97">
                <wp:simplePos x="0" y="0"/>
                <wp:positionH relativeFrom="margin">
                  <wp:posOffset>2969260</wp:posOffset>
                </wp:positionH>
                <wp:positionV relativeFrom="paragraph">
                  <wp:posOffset>5138420</wp:posOffset>
                </wp:positionV>
                <wp:extent cx="0" cy="1065600"/>
                <wp:effectExtent l="76200" t="0" r="57150" b="5842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 flipV="1">
                          <a:off x="0" y="0"/>
                          <a:ext cx="0" cy="10656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878C2" id="Straight Arrow Connector 25" o:spid="_x0000_s1026" type="#_x0000_t32" style="position:absolute;margin-left:233.8pt;margin-top:404.6pt;width:0;height:83.9pt;rotation:180;flip:x y;z-index:252684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3B649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92800" behindDoc="0" locked="0" layoutInCell="1" allowOverlap="1" wp14:anchorId="64808570" wp14:editId="04A87292">
                <wp:simplePos x="0" y="0"/>
                <wp:positionH relativeFrom="page">
                  <wp:posOffset>3152775</wp:posOffset>
                </wp:positionH>
                <wp:positionV relativeFrom="paragraph">
                  <wp:posOffset>3488055</wp:posOffset>
                </wp:positionV>
                <wp:extent cx="5010150" cy="323850"/>
                <wp:effectExtent l="0" t="0" r="19050" b="1905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150" cy="3238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10F435" w14:textId="640002A8" w:rsidR="00A90B3C" w:rsidRPr="00D157B4" w:rsidRDefault="008B4D4E" w:rsidP="00A90B3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 w:rsidR="008D6582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70B7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Is a</w:t>
                            </w:r>
                            <w:r w:rsidR="004F4296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n</w:t>
                            </w:r>
                            <w:r w:rsidR="00A90B3C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alternative </w:t>
                            </w:r>
                            <w:r w:rsidR="003070E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payment </w:t>
                            </w:r>
                            <w:r w:rsidR="00A90B3C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arrangement </w:t>
                            </w:r>
                            <w:r w:rsidR="00670B7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received </w:t>
                            </w:r>
                            <w:r w:rsidR="00A90B3C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from the </w:t>
                            </w:r>
                            <w:r w:rsidR="001A401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employee</w:t>
                            </w:r>
                            <w:r w:rsidR="00A90B3C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808570" id="Text Box 55" o:spid="_x0000_s1071" style="position:absolute;margin-left:248.25pt;margin-top:274.65pt;width:394.5pt;height:25.5pt;z-index:25249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" fillcolor="#e35205" strokecolor="black [1600]">
                <v:stroke joinstyle="miter"/>
                <v:textbox>
                  <w:txbxContent>
                    <w:p w14:paraId="1510F435" w14:textId="640002A8" w:rsidR="00A90B3C" w:rsidRPr="00D157B4" w:rsidRDefault="008B4D4E" w:rsidP="00A90B3C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 w:rsidR="008D6582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5</w:t>
                      </w: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670B79">
                        <w:rPr>
                          <w:rFonts w:ascii="Lato" w:hAnsi="Lato"/>
                          <w:sz w:val="20"/>
                          <w:szCs w:val="20"/>
                        </w:rPr>
                        <w:t>Is a</w:t>
                      </w:r>
                      <w:r w:rsidR="004F4296">
                        <w:rPr>
                          <w:rFonts w:ascii="Lato" w:hAnsi="Lato"/>
                          <w:sz w:val="20"/>
                          <w:szCs w:val="20"/>
                        </w:rPr>
                        <w:t>n</w:t>
                      </w:r>
                      <w:r w:rsidR="00A90B3C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 alternative </w:t>
                      </w:r>
                      <w:r w:rsidR="003070E0">
                        <w:rPr>
                          <w:rFonts w:ascii="Lato" w:hAnsi="Lato"/>
                          <w:sz w:val="20"/>
                          <w:szCs w:val="20"/>
                        </w:rPr>
                        <w:t xml:space="preserve">payment </w:t>
                      </w:r>
                      <w:r w:rsidR="00A90B3C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arrangement </w:t>
                      </w:r>
                      <w:r w:rsidR="00670B79">
                        <w:rPr>
                          <w:rFonts w:ascii="Lato" w:hAnsi="Lato"/>
                          <w:sz w:val="20"/>
                          <w:szCs w:val="20"/>
                        </w:rPr>
                        <w:t xml:space="preserve">received </w:t>
                      </w:r>
                      <w:r w:rsidR="00A90B3C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from the </w:t>
                      </w:r>
                      <w:r w:rsidR="001A4019">
                        <w:rPr>
                          <w:rFonts w:ascii="Lato" w:hAnsi="Lato"/>
                          <w:sz w:val="20"/>
                          <w:szCs w:val="20"/>
                        </w:rPr>
                        <w:t>employee</w:t>
                      </w:r>
                      <w:r w:rsidR="00A90B3C" w:rsidRPr="00D157B4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="003B649A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490752" behindDoc="0" locked="0" layoutInCell="1" allowOverlap="1" wp14:anchorId="0418D992" wp14:editId="2D5D8E76">
                <wp:simplePos x="0" y="0"/>
                <wp:positionH relativeFrom="margin">
                  <wp:posOffset>2686050</wp:posOffset>
                </wp:positionH>
                <wp:positionV relativeFrom="paragraph">
                  <wp:posOffset>2430780</wp:posOffset>
                </wp:positionV>
                <wp:extent cx="5059680" cy="771525"/>
                <wp:effectExtent l="0" t="0" r="26670" b="2857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9680" cy="7715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4274F4" w14:textId="327EC73E" w:rsidR="00A90B3C" w:rsidRPr="008B4D4E" w:rsidRDefault="008B4D4E" w:rsidP="008B4D4E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 w:rsidR="00E450B7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</w:t>
                            </w:r>
                            <w:r w:rsidR="000E5539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8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E5539" w:rsidRPr="000E5539">
                              <w:rPr>
                                <w:rFonts w:ascii="Lato" w:hAnsi="Lato"/>
                                <w:b/>
                                <w:bCs/>
                                <w:sz w:val="20"/>
                                <w:szCs w:val="20"/>
                              </w:rPr>
                              <w:t>N</w:t>
                            </w:r>
                            <w:r w:rsidR="00570A1F" w:rsidRPr="000E5539">
                              <w:rPr>
                                <w:rFonts w:ascii="Lato" w:hAnsi="Lato"/>
                                <w:b/>
                                <w:bCs/>
                                <w:sz w:val="20"/>
                                <w:szCs w:val="20"/>
                              </w:rPr>
                              <w:t>otify</w:t>
                            </w:r>
                            <w:r w:rsidR="00A90B3C" w:rsidRPr="000E5539">
                              <w:rPr>
                                <w:rFonts w:ascii="Lato" w:hAnsi="Lato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F1765" w:rsidRPr="000E553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employee</w:t>
                            </w:r>
                            <w:r w:rsidR="00EF1765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90B3C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that </w:t>
                            </w:r>
                            <w:r w:rsidR="00595AC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 </w:t>
                            </w:r>
                            <w:r w:rsidR="00874AC6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10% </w:t>
                            </w:r>
                            <w:r w:rsidR="002F186F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deduction</w:t>
                            </w:r>
                            <w:r w:rsidR="00D81AE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*</w:t>
                            </w:r>
                            <w:r w:rsidR="00F14E2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F186F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will be made</w:t>
                            </w:r>
                            <w:r w:rsidR="00A35A59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from </w:t>
                            </w:r>
                            <w:r w:rsidR="00670B7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1A401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employee</w:t>
                            </w:r>
                            <w:r w:rsidR="001A4019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’s </w:t>
                            </w:r>
                            <w:r w:rsidR="00A90B3C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future</w:t>
                            </w:r>
                            <w:r w:rsidR="002F186F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gross</w:t>
                            </w:r>
                            <w:r w:rsidR="00A90B3C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salary/wages </w:t>
                            </w:r>
                            <w:r w:rsidR="00A35A59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until full amount is recovered</w:t>
                            </w:r>
                            <w:r w:rsidR="009E2E55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,</w:t>
                            </w:r>
                            <w:r w:rsidR="00A35A59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unless</w:t>
                            </w:r>
                            <w:r w:rsidR="00A90B3C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E740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</w:t>
                            </w:r>
                            <w:r w:rsidR="00595AC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n</w:t>
                            </w:r>
                            <w:r w:rsidR="002E740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90B3C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alternative </w:t>
                            </w:r>
                            <w:r w:rsidR="003070E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payment </w:t>
                            </w:r>
                            <w:r w:rsidR="00A90B3C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arrangement </w:t>
                            </w:r>
                            <w:r w:rsidR="00C612D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proposal </w:t>
                            </w:r>
                            <w:r w:rsidR="00A90B3C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is </w:t>
                            </w:r>
                            <w:r w:rsidR="00874AC6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received from the </w:t>
                            </w:r>
                            <w:r w:rsidR="00EF176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employee</w:t>
                            </w:r>
                            <w:r w:rsidR="00EF1765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90B3C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within </w:t>
                            </w:r>
                            <w:r w:rsidR="0093316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2</w:t>
                            </w:r>
                            <w:r w:rsidR="00A90B3C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0 </w:t>
                            </w:r>
                            <w:r w:rsidR="00AE393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business </w:t>
                            </w:r>
                            <w:r w:rsidR="00A90B3C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days from the date the </w:t>
                            </w:r>
                            <w:r w:rsidR="00570A1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notice is provided</w:t>
                            </w:r>
                            <w:r w:rsidR="00A90B3C" w:rsidRPr="00D157B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18D992" id="Text Box 54" o:spid="_x0000_s1072" style="position:absolute;margin-left:211.5pt;margin-top:191.4pt;width:398.4pt;height:60.75pt;z-index:25249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" fillcolor="#002060" strokecolor="black [1600]">
                <v:stroke joinstyle="miter"/>
                <v:textbox>
                  <w:txbxContent>
                    <w:p w14:paraId="714274F4" w14:textId="327EC73E" w:rsidR="00A90B3C" w:rsidRPr="008B4D4E" w:rsidRDefault="008B4D4E" w:rsidP="008B4D4E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 w:rsidR="00E450B7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</w:t>
                      </w:r>
                      <w:r w:rsidR="000E5539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8</w:t>
                      </w: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 w:rsidR="000E5539" w:rsidRPr="000E5539">
                        <w:rPr>
                          <w:rFonts w:ascii="Lato" w:hAnsi="Lato"/>
                          <w:b/>
                          <w:bCs/>
                          <w:sz w:val="20"/>
                          <w:szCs w:val="20"/>
                        </w:rPr>
                        <w:t>N</w:t>
                      </w:r>
                      <w:r w:rsidR="00570A1F" w:rsidRPr="000E5539">
                        <w:rPr>
                          <w:rFonts w:ascii="Lato" w:hAnsi="Lato"/>
                          <w:b/>
                          <w:bCs/>
                          <w:sz w:val="20"/>
                          <w:szCs w:val="20"/>
                        </w:rPr>
                        <w:t>otify</w:t>
                      </w:r>
                      <w:r w:rsidR="00A90B3C" w:rsidRPr="000E5539">
                        <w:rPr>
                          <w:rFonts w:ascii="Lato" w:hAnsi="Lato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F1765" w:rsidRPr="000E5539">
                        <w:rPr>
                          <w:rFonts w:ascii="Lato" w:hAnsi="Lato"/>
                          <w:sz w:val="20"/>
                          <w:szCs w:val="20"/>
                        </w:rPr>
                        <w:t>employee</w:t>
                      </w:r>
                      <w:r w:rsidR="00EF1765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A90B3C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that </w:t>
                      </w:r>
                      <w:r w:rsidR="00595ACB">
                        <w:rPr>
                          <w:rFonts w:ascii="Lato" w:hAnsi="Lato"/>
                          <w:sz w:val="20"/>
                          <w:szCs w:val="20"/>
                        </w:rPr>
                        <w:t xml:space="preserve">a </w:t>
                      </w:r>
                      <w:r w:rsidR="00874AC6">
                        <w:rPr>
                          <w:rFonts w:ascii="Lato" w:hAnsi="Lato"/>
                          <w:sz w:val="20"/>
                          <w:szCs w:val="20"/>
                        </w:rPr>
                        <w:t xml:space="preserve">10% </w:t>
                      </w:r>
                      <w:r w:rsidR="002F186F" w:rsidRPr="00D157B4">
                        <w:rPr>
                          <w:rFonts w:ascii="Lato" w:hAnsi="Lato"/>
                          <w:sz w:val="20"/>
                          <w:szCs w:val="20"/>
                        </w:rPr>
                        <w:t>deduction</w:t>
                      </w:r>
                      <w:r w:rsidR="00D81AEA">
                        <w:rPr>
                          <w:rFonts w:ascii="Lato" w:hAnsi="Lato"/>
                          <w:sz w:val="20"/>
                          <w:szCs w:val="20"/>
                        </w:rPr>
                        <w:t>*</w:t>
                      </w:r>
                      <w:r w:rsidR="00F14E25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2F186F" w:rsidRPr="00D157B4">
                        <w:rPr>
                          <w:rFonts w:ascii="Lato" w:hAnsi="Lato"/>
                          <w:sz w:val="20"/>
                          <w:szCs w:val="20"/>
                        </w:rPr>
                        <w:t>will be made</w:t>
                      </w:r>
                      <w:r w:rsidR="00A35A59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 from </w:t>
                      </w:r>
                      <w:r w:rsidR="00670B79">
                        <w:rPr>
                          <w:rFonts w:ascii="Lato" w:hAnsi="Lato"/>
                          <w:sz w:val="20"/>
                          <w:szCs w:val="20"/>
                        </w:rPr>
                        <w:t xml:space="preserve">the </w:t>
                      </w:r>
                      <w:r w:rsidR="001A4019">
                        <w:rPr>
                          <w:rFonts w:ascii="Lato" w:hAnsi="Lato"/>
                          <w:sz w:val="20"/>
                          <w:szCs w:val="20"/>
                        </w:rPr>
                        <w:t>employee</w:t>
                      </w:r>
                      <w:r w:rsidR="001A4019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’s </w:t>
                      </w:r>
                      <w:r w:rsidR="00A90B3C" w:rsidRPr="00D157B4">
                        <w:rPr>
                          <w:rFonts w:ascii="Lato" w:hAnsi="Lato"/>
                          <w:sz w:val="20"/>
                          <w:szCs w:val="20"/>
                        </w:rPr>
                        <w:t>future</w:t>
                      </w:r>
                      <w:r w:rsidR="002F186F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 gross</w:t>
                      </w:r>
                      <w:r w:rsidR="00A90B3C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 salary/wages </w:t>
                      </w:r>
                      <w:r w:rsidR="00A35A59" w:rsidRPr="00D157B4">
                        <w:rPr>
                          <w:rFonts w:ascii="Lato" w:hAnsi="Lato"/>
                          <w:sz w:val="20"/>
                          <w:szCs w:val="20"/>
                        </w:rPr>
                        <w:t>until full amount is recovered</w:t>
                      </w:r>
                      <w:r w:rsidR="009E2E55" w:rsidRPr="00D157B4">
                        <w:rPr>
                          <w:rFonts w:ascii="Lato" w:hAnsi="Lato"/>
                          <w:sz w:val="20"/>
                          <w:szCs w:val="20"/>
                        </w:rPr>
                        <w:t>,</w:t>
                      </w:r>
                      <w:r w:rsidR="00A35A59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 unless</w:t>
                      </w:r>
                      <w:r w:rsidR="00A90B3C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2E740A">
                        <w:rPr>
                          <w:rFonts w:ascii="Lato" w:hAnsi="Lato"/>
                          <w:sz w:val="20"/>
                          <w:szCs w:val="20"/>
                        </w:rPr>
                        <w:t>a</w:t>
                      </w:r>
                      <w:r w:rsidR="00595ACB">
                        <w:rPr>
                          <w:rFonts w:ascii="Lato" w:hAnsi="Lato"/>
                          <w:sz w:val="20"/>
                          <w:szCs w:val="20"/>
                        </w:rPr>
                        <w:t>n</w:t>
                      </w:r>
                      <w:r w:rsidR="002E740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A90B3C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alternative </w:t>
                      </w:r>
                      <w:r w:rsidR="003070E0">
                        <w:rPr>
                          <w:rFonts w:ascii="Lato" w:hAnsi="Lato"/>
                          <w:sz w:val="20"/>
                          <w:szCs w:val="20"/>
                        </w:rPr>
                        <w:t xml:space="preserve">payment </w:t>
                      </w:r>
                      <w:r w:rsidR="00A90B3C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arrangement </w:t>
                      </w:r>
                      <w:r w:rsidR="00C612D7">
                        <w:rPr>
                          <w:rFonts w:ascii="Lato" w:hAnsi="Lato"/>
                          <w:sz w:val="20"/>
                          <w:szCs w:val="20"/>
                        </w:rPr>
                        <w:t xml:space="preserve">proposal </w:t>
                      </w:r>
                      <w:r w:rsidR="00A90B3C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is </w:t>
                      </w:r>
                      <w:r w:rsidR="00874AC6">
                        <w:rPr>
                          <w:rFonts w:ascii="Lato" w:hAnsi="Lato"/>
                          <w:sz w:val="20"/>
                          <w:szCs w:val="20"/>
                        </w:rPr>
                        <w:t xml:space="preserve">received from the </w:t>
                      </w:r>
                      <w:r w:rsidR="00EF1765">
                        <w:rPr>
                          <w:rFonts w:ascii="Lato" w:hAnsi="Lato"/>
                          <w:sz w:val="20"/>
                          <w:szCs w:val="20"/>
                        </w:rPr>
                        <w:t>employee</w:t>
                      </w:r>
                      <w:r w:rsidR="00EF1765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A90B3C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within </w:t>
                      </w:r>
                      <w:r w:rsidR="00933160">
                        <w:rPr>
                          <w:rFonts w:ascii="Lato" w:hAnsi="Lato"/>
                          <w:sz w:val="20"/>
                          <w:szCs w:val="20"/>
                        </w:rPr>
                        <w:t>2</w:t>
                      </w:r>
                      <w:r w:rsidR="00A90B3C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0 </w:t>
                      </w:r>
                      <w:r w:rsidR="00AE3930">
                        <w:rPr>
                          <w:rFonts w:ascii="Lato" w:hAnsi="Lato"/>
                          <w:sz w:val="20"/>
                          <w:szCs w:val="20"/>
                        </w:rPr>
                        <w:t xml:space="preserve">business </w:t>
                      </w:r>
                      <w:r w:rsidR="00A90B3C" w:rsidRPr="00D157B4">
                        <w:rPr>
                          <w:rFonts w:ascii="Lato" w:hAnsi="Lato"/>
                          <w:sz w:val="20"/>
                          <w:szCs w:val="20"/>
                        </w:rPr>
                        <w:t xml:space="preserve">days from the date the </w:t>
                      </w:r>
                      <w:r w:rsidR="00570A1F">
                        <w:rPr>
                          <w:rFonts w:ascii="Lato" w:hAnsi="Lato"/>
                          <w:sz w:val="20"/>
                          <w:szCs w:val="20"/>
                        </w:rPr>
                        <w:t>notice is provided</w:t>
                      </w:r>
                      <w:r w:rsidR="00A90B3C" w:rsidRPr="00D157B4"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B649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49152" behindDoc="1" locked="0" layoutInCell="1" allowOverlap="1" wp14:anchorId="7C3DF2D5" wp14:editId="693D78AE">
                <wp:simplePos x="0" y="0"/>
                <wp:positionH relativeFrom="margin">
                  <wp:posOffset>6210300</wp:posOffset>
                </wp:positionH>
                <wp:positionV relativeFrom="paragraph">
                  <wp:posOffset>4440555</wp:posOffset>
                </wp:positionV>
                <wp:extent cx="0" cy="230400"/>
                <wp:effectExtent l="76200" t="0" r="57150" b="5588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04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8784F" id="Straight Arrow Connector 6" o:spid="_x0000_s1026" type="#_x0000_t32" style="position:absolute;margin-left:489pt;margin-top:349.65pt;width:0;height:18.15pt;flip:x;z-index:-25046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5A4F3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76096" behindDoc="1" locked="0" layoutInCell="1" allowOverlap="1" wp14:anchorId="01CB33E0" wp14:editId="09F21260">
                <wp:simplePos x="0" y="0"/>
                <wp:positionH relativeFrom="margin">
                  <wp:posOffset>3863975</wp:posOffset>
                </wp:positionH>
                <wp:positionV relativeFrom="paragraph">
                  <wp:posOffset>4443095</wp:posOffset>
                </wp:positionV>
                <wp:extent cx="0" cy="230400"/>
                <wp:effectExtent l="76200" t="0" r="57150" b="5588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04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05B98" id="Straight Arrow Connector 24" o:spid="_x0000_s1026" type="#_x0000_t32" style="position:absolute;margin-left:304.25pt;margin-top:349.85pt;width:0;height:18.15pt;flip:x;z-index:-25064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5A4F3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18080" behindDoc="1" locked="0" layoutInCell="1" allowOverlap="1" wp14:anchorId="4BB19775" wp14:editId="361DFD05">
                <wp:simplePos x="0" y="0"/>
                <wp:positionH relativeFrom="column">
                  <wp:posOffset>2976880</wp:posOffset>
                </wp:positionH>
                <wp:positionV relativeFrom="paragraph">
                  <wp:posOffset>3813175</wp:posOffset>
                </wp:positionV>
                <wp:extent cx="0" cy="860400"/>
                <wp:effectExtent l="76200" t="0" r="57150" b="5461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604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80858" id="Straight Arrow Connector 35" o:spid="_x0000_s1026" type="#_x0000_t32" style="position:absolute;margin-left:234.4pt;margin-top:300.25pt;width:0;height:67.75pt;z-index:-2505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" strokecolor="black [3200]">
                <v:stroke endarrow="block" joinstyle="miter"/>
              </v:shape>
            </w:pict>
          </mc:Fallback>
        </mc:AlternateContent>
      </w:r>
      <w:r w:rsidR="005A4F3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13984" behindDoc="0" locked="0" layoutInCell="1" allowOverlap="1" wp14:anchorId="01AFB8CC" wp14:editId="0A9D4378">
                <wp:simplePos x="0" y="0"/>
                <wp:positionH relativeFrom="margin">
                  <wp:posOffset>4933315</wp:posOffset>
                </wp:positionH>
                <wp:positionV relativeFrom="paragraph">
                  <wp:posOffset>3199765</wp:posOffset>
                </wp:positionV>
                <wp:extent cx="0" cy="269875"/>
                <wp:effectExtent l="76200" t="0" r="57150" b="53975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F97A96" id="Straight Arrow Connector 32" o:spid="_x0000_s1026" type="#_x0000_t32" style="position:absolute;margin-left:388.45pt;margin-top:251.95pt;width:0;height:21.25pt;z-index:252713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5A4F3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05120" behindDoc="1" locked="0" layoutInCell="1" allowOverlap="1" wp14:anchorId="59E9202F" wp14:editId="3DECE9B0">
                <wp:simplePos x="0" y="0"/>
                <wp:positionH relativeFrom="column">
                  <wp:posOffset>4934585</wp:posOffset>
                </wp:positionH>
                <wp:positionV relativeFrom="paragraph">
                  <wp:posOffset>2020570</wp:posOffset>
                </wp:positionV>
                <wp:extent cx="0" cy="421116"/>
                <wp:effectExtent l="63500" t="0" r="38100" b="36195"/>
                <wp:wrapNone/>
                <wp:docPr id="2119458073" name="Straight Arrow Connector 21194580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1116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A9BF9" id="Straight Arrow Connector 2119458073" o:spid="_x0000_s1026" type="#_x0000_t32" style="position:absolute;margin-left:388.55pt;margin-top:159.1pt;width:0;height:33.15pt;z-index:-2505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" strokecolor="black [3200]">
                <v:stroke endarrow="block" joinstyle="miter"/>
              </v:shape>
            </w:pict>
          </mc:Fallback>
        </mc:AlternateContent>
      </w:r>
      <w:r w:rsidR="005A4F3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505088" behindDoc="1" locked="0" layoutInCell="1" allowOverlap="1" wp14:anchorId="59BA0D45" wp14:editId="6CA80480">
                <wp:simplePos x="0" y="0"/>
                <wp:positionH relativeFrom="column">
                  <wp:posOffset>6210935</wp:posOffset>
                </wp:positionH>
                <wp:positionV relativeFrom="paragraph">
                  <wp:posOffset>3812540</wp:posOffset>
                </wp:positionV>
                <wp:extent cx="0" cy="216000"/>
                <wp:effectExtent l="76200" t="0" r="57150" b="5080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59E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1" o:spid="_x0000_s1026" type="#_x0000_t32" style="position:absolute;margin-left:489.05pt;margin-top:300.2pt;width:0;height:17pt;flip:x;z-index:-2508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" strokecolor="black [3200]">
                <v:stroke endarrow="block" joinstyle="miter"/>
              </v:shape>
            </w:pict>
          </mc:Fallback>
        </mc:AlternateContent>
      </w:r>
      <w:r w:rsidR="005A4F3B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1950075" behindDoc="0" locked="0" layoutInCell="1" allowOverlap="1" wp14:anchorId="336E4D00" wp14:editId="4A1CDD35">
                <wp:simplePos x="0" y="0"/>
                <wp:positionH relativeFrom="margin">
                  <wp:posOffset>161925</wp:posOffset>
                </wp:positionH>
                <wp:positionV relativeFrom="paragraph">
                  <wp:posOffset>2345055</wp:posOffset>
                </wp:positionV>
                <wp:extent cx="7789545" cy="962025"/>
                <wp:effectExtent l="0" t="0" r="20955" b="28575"/>
                <wp:wrapNone/>
                <wp:docPr id="1989583977" name="Text Box 19895839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9545" cy="9620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noFill/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C61D33" w14:textId="77777777" w:rsidR="000E5539" w:rsidRDefault="000E5539" w:rsidP="000E5539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Within </w:t>
                            </w: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35</w:t>
                            </w: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business days </w:t>
                            </w:r>
                          </w:p>
                          <w:p w14:paraId="2BAAF820" w14:textId="32A8B886" w:rsidR="00874C78" w:rsidRDefault="00874C78" w:rsidP="000E5539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from</w:t>
                            </w:r>
                            <w:r w:rsidR="00FD6CFB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the start d</w:t>
                            </w:r>
                            <w:r w:rsidR="000E5539"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ate</w:t>
                            </w:r>
                            <w:r w:rsidR="000E5539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(or </w:t>
                            </w:r>
                            <w:r w:rsidR="00AD3686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10</w:t>
                            </w:r>
                            <w:r w:rsidR="000E5539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business days </w:t>
                            </w:r>
                          </w:p>
                          <w:p w14:paraId="533382E7" w14:textId="5535337F" w:rsidR="000E5539" w:rsidRDefault="000E5539" w:rsidP="000E5539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after</w:t>
                            </w:r>
                            <w:r w:rsidR="00874C78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dispute </w:t>
                            </w:r>
                            <w:r w:rsidR="00185E9A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is </w:t>
                            </w: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determined not </w:t>
                            </w:r>
                          </w:p>
                          <w:p w14:paraId="0AC16DC0" w14:textId="1C40B335" w:rsidR="000E5539" w:rsidRPr="000E5539" w:rsidRDefault="000E5539" w:rsidP="000E5539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to be valid)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6E4D00" id="Text Box 1989583977" o:spid="_x0000_s1074" style="position:absolute;margin-left:12.75pt;margin-top:184.65pt;width:613.35pt;height:75.75pt;z-index:25195007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" filled="f" strokecolor="#527aa1 [3204]" strokeweight="1pt">
                <v:stroke joinstyle="miter"/>
                <v:textbox>
                  <w:txbxContent>
                    <w:p w14:paraId="4AC61D33" w14:textId="77777777" w:rsidR="000E5539" w:rsidRDefault="000E5539" w:rsidP="000E5539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Within </w:t>
                      </w: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35</w:t>
                      </w: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business days </w:t>
                      </w:r>
                    </w:p>
                    <w:p w14:paraId="2BAAF820" w14:textId="32A8B886" w:rsidR="00874C78" w:rsidRDefault="00874C78" w:rsidP="000E5539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from</w:t>
                      </w:r>
                      <w:r w:rsidR="00FD6CFB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the start d</w:t>
                      </w:r>
                      <w:r w:rsidR="000E5539"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ate</w:t>
                      </w:r>
                      <w:r w:rsidR="000E5539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(or </w:t>
                      </w:r>
                      <w:r w:rsidR="00AD3686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10</w:t>
                      </w:r>
                      <w:r w:rsidR="000E5539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business days </w:t>
                      </w:r>
                    </w:p>
                    <w:p w14:paraId="533382E7" w14:textId="5535337F" w:rsidR="000E5539" w:rsidRDefault="000E5539" w:rsidP="000E5539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after</w:t>
                      </w:r>
                      <w:r w:rsidR="00874C78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dispute </w:t>
                      </w:r>
                      <w:r w:rsidR="00185E9A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is </w:t>
                      </w: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determined not </w:t>
                      </w:r>
                    </w:p>
                    <w:p w14:paraId="0AC16DC0" w14:textId="1C40B335" w:rsidR="000E5539" w:rsidRPr="000E5539" w:rsidRDefault="000E5539" w:rsidP="000E5539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to be valid)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A557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96928" behindDoc="1" locked="0" layoutInCell="1" allowOverlap="1" wp14:anchorId="0C628E10" wp14:editId="5C3B6BA0">
                <wp:simplePos x="0" y="0"/>
                <wp:positionH relativeFrom="column">
                  <wp:posOffset>2967355</wp:posOffset>
                </wp:positionH>
                <wp:positionV relativeFrom="paragraph">
                  <wp:posOffset>1272540</wp:posOffset>
                </wp:positionV>
                <wp:extent cx="0" cy="457200"/>
                <wp:effectExtent l="76200" t="0" r="57150" b="57150"/>
                <wp:wrapNone/>
                <wp:docPr id="75078347" name="Straight Arrow Connector 75078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989E5" id="Straight Arrow Connector 75078347" o:spid="_x0000_s1026" type="#_x0000_t32" style="position:absolute;margin-left:233.65pt;margin-top:100.2pt;width:0;height:36pt;z-index:-25051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" strokecolor="black [3200]">
                <v:stroke endarrow="block" joinstyle="miter"/>
              </v:shape>
            </w:pict>
          </mc:Fallback>
        </mc:AlternateContent>
      </w:r>
      <w:r w:rsidR="00DA557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70304" behindDoc="0" locked="0" layoutInCell="1" allowOverlap="1" wp14:anchorId="27690F1C" wp14:editId="5AFED8B3">
                <wp:simplePos x="0" y="0"/>
                <wp:positionH relativeFrom="margin">
                  <wp:posOffset>2686050</wp:posOffset>
                </wp:positionH>
                <wp:positionV relativeFrom="paragraph">
                  <wp:posOffset>1743075</wp:posOffset>
                </wp:positionV>
                <wp:extent cx="4305300" cy="269875"/>
                <wp:effectExtent l="0" t="0" r="19050" b="15875"/>
                <wp:wrapNone/>
                <wp:docPr id="643810287" name="Text Box 643810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05300" cy="2698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F56C45" w14:textId="2C1E77BF" w:rsidR="00C163DD" w:rsidRPr="001B70DE" w:rsidRDefault="00C163DD" w:rsidP="00C163D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B70D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s </w:t>
                            </w:r>
                            <w:r w:rsidR="0053404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overpayment fully recovered</w:t>
                            </w:r>
                            <w:r w:rsidR="002F62B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690F1C" id="Text Box 643810287" o:spid="_x0000_s1075" style="position:absolute;margin-left:211.5pt;margin-top:137.25pt;width:339pt;height:21.25pt;z-index:252770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" fillcolor="#e35205" strokecolor="black [1600]">
                <v:stroke joinstyle="miter"/>
                <v:textbox>
                  <w:txbxContent>
                    <w:p w14:paraId="4EF56C45" w14:textId="2C1E77BF" w:rsidR="00C163DD" w:rsidRPr="001B70DE" w:rsidRDefault="00C163DD" w:rsidP="00C163DD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4</w:t>
                      </w: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Pr="001B70DE">
                        <w:rPr>
                          <w:rFonts w:ascii="Lato" w:hAnsi="Lato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s </w:t>
                      </w:r>
                      <w:r w:rsidR="00534042">
                        <w:rPr>
                          <w:rFonts w:ascii="Lato" w:hAnsi="Lato"/>
                          <w:sz w:val="20"/>
                          <w:szCs w:val="20"/>
                        </w:rPr>
                        <w:t>overpayment fully recovered</w:t>
                      </w:r>
                      <w:r w:rsidR="002F62BB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4502B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86688" behindDoc="0" locked="0" layoutInCell="1" allowOverlap="1" wp14:anchorId="1E1C5D1A" wp14:editId="0A51DFA2">
                <wp:simplePos x="0" y="0"/>
                <wp:positionH relativeFrom="margin">
                  <wp:posOffset>8134350</wp:posOffset>
                </wp:positionH>
                <wp:positionV relativeFrom="paragraph">
                  <wp:posOffset>695325</wp:posOffset>
                </wp:positionV>
                <wp:extent cx="1531620" cy="1287145"/>
                <wp:effectExtent l="0" t="0" r="11430" b="27305"/>
                <wp:wrapNone/>
                <wp:docPr id="561758315" name="Text Box 561758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128714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640B4D" w14:textId="626020E1" w:rsidR="004E2ACF" w:rsidRPr="004E2ACF" w:rsidRDefault="004E2ACF" w:rsidP="004E2ACF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</w:t>
                            </w:r>
                            <w:r w:rsidR="000E5539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7) </w:t>
                            </w:r>
                            <w:r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Cease recovery of overpayment, advise </w:t>
                            </w:r>
                            <w:r w:rsidR="00FD6CFB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relevant work unit</w:t>
                            </w:r>
                            <w:r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, and update Register of </w:t>
                            </w:r>
                            <w:r w:rsidR="00C45606">
                              <w:rPr>
                                <w:rFonts w:ascii="Lato" w:hAnsi="Lato"/>
                                <w:bCs/>
                                <w:sz w:val="20"/>
                                <w:szCs w:val="20"/>
                              </w:rPr>
                              <w:t>Overpayments to Employees</w:t>
                            </w:r>
                            <w:r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  <w:r w:rsidRPr="004E2ACF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1C5D1A" id="Text Box 561758315" o:spid="_x0000_s1076" style="position:absolute;margin-left:640.5pt;margin-top:54.75pt;width:120.6pt;height:101.35pt;z-index:252786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" fillcolor="black [3213]" strokecolor="black [3213]">
                <v:stroke joinstyle="miter"/>
                <v:textbox>
                  <w:txbxContent>
                    <w:p w14:paraId="70640B4D" w14:textId="626020E1" w:rsidR="004E2ACF" w:rsidRPr="004E2ACF" w:rsidRDefault="004E2ACF" w:rsidP="004E2ACF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</w:t>
                      </w:r>
                      <w:r w:rsidR="000E5539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7) </w:t>
                      </w:r>
                      <w:r>
                        <w:rPr>
                          <w:rFonts w:ascii="Lato" w:hAnsi="Lato"/>
                          <w:bCs/>
                          <w:color w:val="FFFFFF" w:themeColor="background1"/>
                          <w:sz w:val="20"/>
                          <w:szCs w:val="20"/>
                        </w:rPr>
                        <w:t xml:space="preserve">Cease recovery of overpayment, advise </w:t>
                      </w:r>
                      <w:r w:rsidR="00FD6CFB">
                        <w:rPr>
                          <w:rFonts w:ascii="Lato" w:hAnsi="Lato"/>
                          <w:bCs/>
                          <w:color w:val="FFFFFF" w:themeColor="background1"/>
                          <w:sz w:val="20"/>
                          <w:szCs w:val="20"/>
                        </w:rPr>
                        <w:t>relevant work unit</w:t>
                      </w:r>
                      <w:r>
                        <w:rPr>
                          <w:rFonts w:ascii="Lato" w:hAnsi="Lato"/>
                          <w:bCs/>
                          <w:color w:val="FFFFFF" w:themeColor="background1"/>
                          <w:sz w:val="20"/>
                          <w:szCs w:val="20"/>
                        </w:rPr>
                        <w:t xml:space="preserve">, and update Register of </w:t>
                      </w:r>
                      <w:r w:rsidR="00C45606">
                        <w:rPr>
                          <w:rFonts w:ascii="Lato" w:hAnsi="Lato"/>
                          <w:bCs/>
                          <w:sz w:val="20"/>
                          <w:szCs w:val="20"/>
                        </w:rPr>
                        <w:t>Overpayments to Employees</w:t>
                      </w:r>
                      <w:r>
                        <w:rPr>
                          <w:rFonts w:ascii="Lato" w:hAnsi="Lato"/>
                          <w:bCs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  <w:r w:rsidRPr="004E2ACF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4502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98976" behindDoc="1" locked="0" layoutInCell="1" allowOverlap="1" wp14:anchorId="0B841F83" wp14:editId="055523E6">
                <wp:simplePos x="0" y="0"/>
                <wp:positionH relativeFrom="column">
                  <wp:posOffset>6988175</wp:posOffset>
                </wp:positionH>
                <wp:positionV relativeFrom="paragraph">
                  <wp:posOffset>1825625</wp:posOffset>
                </wp:positionV>
                <wp:extent cx="1177200" cy="0"/>
                <wp:effectExtent l="0" t="76200" r="23495" b="95250"/>
                <wp:wrapNone/>
                <wp:docPr id="1060498013" name="Straight Arrow Connector 10604980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72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8A4D" id="Straight Arrow Connector 1060498013" o:spid="_x0000_s1026" type="#_x0000_t32" style="position:absolute;margin-left:550.25pt;margin-top:143.75pt;width:92.7pt;height:0;z-index:-25051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" strokecolor="black [3200]">
                <v:stroke endarrow="block" joinstyle="miter"/>
              </v:shape>
            </w:pict>
          </mc:Fallback>
        </mc:AlternateContent>
      </w:r>
      <w:r w:rsidR="00F4502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78496" behindDoc="1" locked="0" layoutInCell="1" allowOverlap="1" wp14:anchorId="0D1AB590" wp14:editId="0766355B">
                <wp:simplePos x="0" y="0"/>
                <wp:positionH relativeFrom="column">
                  <wp:posOffset>6971030</wp:posOffset>
                </wp:positionH>
                <wp:positionV relativeFrom="paragraph">
                  <wp:posOffset>979805</wp:posOffset>
                </wp:positionV>
                <wp:extent cx="1144905" cy="0"/>
                <wp:effectExtent l="0" t="50800" r="0" b="76200"/>
                <wp:wrapNone/>
                <wp:docPr id="765973282" name="Straight Arrow Connector 765973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4905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61F2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65973282" o:spid="_x0000_s1026" type="#_x0000_t32" style="position:absolute;margin-left:548.9pt;margin-top:77.15pt;width:90.15pt;height:0;flip:y;z-index:-25053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" strokecolor="black [3200]">
                <v:stroke endarrow="block" joinstyle="miter"/>
              </v:shape>
            </w:pict>
          </mc:Fallback>
        </mc:AlternateContent>
      </w:r>
      <w:r w:rsidR="00F4502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59040" behindDoc="0" locked="0" layoutInCell="1" allowOverlap="1" wp14:anchorId="391B55CB" wp14:editId="713F0E07">
                <wp:simplePos x="0" y="0"/>
                <wp:positionH relativeFrom="rightMargin">
                  <wp:posOffset>-2879725</wp:posOffset>
                </wp:positionH>
                <wp:positionV relativeFrom="paragraph">
                  <wp:posOffset>742950</wp:posOffset>
                </wp:positionV>
                <wp:extent cx="421005" cy="231665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31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D01A9F" w14:textId="0FC0CCF3" w:rsidR="00B26BC4" w:rsidRPr="00E01955" w:rsidRDefault="004E2ACF" w:rsidP="00B26BC4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B55CB" id="Text Box 73" o:spid="_x0000_s1078" type="#_x0000_t202" style="position:absolute;margin-left:-226.75pt;margin-top:58.5pt;width:33.15pt;height:18.25pt;z-index:2527590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" filled="f" stroked="f" strokeweight=".5pt">
                <v:textbox>
                  <w:txbxContent>
                    <w:p w14:paraId="69D01A9F" w14:textId="0FC0CCF3" w:rsidR="00B26BC4" w:rsidRPr="00E01955" w:rsidRDefault="004E2ACF" w:rsidP="00B26BC4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4502B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1953150" behindDoc="0" locked="0" layoutInCell="1" allowOverlap="1" wp14:anchorId="53CFCD7A" wp14:editId="7DC68029">
                <wp:simplePos x="0" y="0"/>
                <wp:positionH relativeFrom="margin">
                  <wp:posOffset>161925</wp:posOffset>
                </wp:positionH>
                <wp:positionV relativeFrom="paragraph">
                  <wp:posOffset>600075</wp:posOffset>
                </wp:positionV>
                <wp:extent cx="7789545" cy="828675"/>
                <wp:effectExtent l="0" t="0" r="20955" b="28575"/>
                <wp:wrapNone/>
                <wp:docPr id="408053563" name="Text Box 408053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9545" cy="8286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noFill/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46938" w14:textId="77777777" w:rsidR="004E2ACF" w:rsidRDefault="004E2ACF" w:rsidP="004E2ACF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Within </w:t>
                            </w: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25</w:t>
                            </w: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67447331" w14:textId="77777777" w:rsidR="00DA5571" w:rsidRDefault="004E2ACF" w:rsidP="004E2ACF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business days </w:t>
                            </w:r>
                          </w:p>
                          <w:p w14:paraId="2178EE89" w14:textId="190B72EB" w:rsidR="004E2ACF" w:rsidRDefault="00DA5571" w:rsidP="004E2ACF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from</w:t>
                            </w:r>
                            <w:r w:rsidR="004E2ACF"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the </w:t>
                            </w:r>
                          </w:p>
                          <w:p w14:paraId="30C8F532" w14:textId="31A0F38E" w:rsidR="004E2ACF" w:rsidRPr="00E616E1" w:rsidRDefault="00FD6CFB" w:rsidP="004E2ACF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start d</w:t>
                            </w:r>
                            <w:r w:rsidR="004E2ACF"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ate</w:t>
                            </w:r>
                          </w:p>
                          <w:p w14:paraId="28734333" w14:textId="77777777" w:rsidR="004E2ACF" w:rsidRDefault="004E2ACF" w:rsidP="004E2A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CFCD7A" id="Text Box 408053563" o:spid="_x0000_s1079" style="position:absolute;margin-left:12.75pt;margin-top:47.25pt;width:613.35pt;height:65.25pt;z-index:2519531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" filled="f" strokecolor="#527aa1 [3204]" strokeweight="1pt">
                <v:stroke joinstyle="miter"/>
                <v:textbox>
                  <w:txbxContent>
                    <w:p w14:paraId="01646938" w14:textId="77777777" w:rsidR="004E2ACF" w:rsidRDefault="004E2ACF" w:rsidP="004E2ACF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Within </w:t>
                      </w: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25</w:t>
                      </w: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67447331" w14:textId="77777777" w:rsidR="00DA5571" w:rsidRDefault="004E2ACF" w:rsidP="004E2ACF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business days </w:t>
                      </w:r>
                    </w:p>
                    <w:p w14:paraId="2178EE89" w14:textId="190B72EB" w:rsidR="004E2ACF" w:rsidRDefault="00DA5571" w:rsidP="004E2ACF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from</w:t>
                      </w:r>
                      <w:proofErr w:type="gramEnd"/>
                      <w:r w:rsidR="004E2ACF"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the </w:t>
                      </w:r>
                    </w:p>
                    <w:p w14:paraId="30C8F532" w14:textId="31A0F38E" w:rsidR="004E2ACF" w:rsidRPr="00E616E1" w:rsidRDefault="00FD6CFB" w:rsidP="004E2ACF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start</w:t>
                      </w:r>
                      <w:proofErr w:type="gramEnd"/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d</w:t>
                      </w:r>
                      <w:r w:rsidR="004E2ACF"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ate</w:t>
                      </w:r>
                    </w:p>
                    <w:p w14:paraId="28734333" w14:textId="77777777" w:rsidR="004E2ACF" w:rsidRDefault="004E2ACF" w:rsidP="004E2ACF"/>
                  </w:txbxContent>
                </v:textbox>
                <w10:wrap anchorx="margin"/>
              </v:roundrect>
            </w:pict>
          </mc:Fallback>
        </mc:AlternateContent>
      </w:r>
      <w:r w:rsidR="00F4502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584960" behindDoc="0" locked="0" layoutInCell="1" allowOverlap="1" wp14:anchorId="37083AD8" wp14:editId="4BBF83A2">
                <wp:simplePos x="0" y="0"/>
                <wp:positionH relativeFrom="rightMargin">
                  <wp:posOffset>-7870190</wp:posOffset>
                </wp:positionH>
                <wp:positionV relativeFrom="paragraph">
                  <wp:posOffset>71755</wp:posOffset>
                </wp:positionV>
                <wp:extent cx="421005" cy="295275"/>
                <wp:effectExtent l="0" t="0" r="0" b="0"/>
                <wp:wrapNone/>
                <wp:docPr id="172" name="Text Box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3D1781" w14:textId="77777777" w:rsidR="00FA438F" w:rsidRPr="00E01955" w:rsidRDefault="00FA438F" w:rsidP="00FA438F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83AD8" id="Text Box 172" o:spid="_x0000_s1080" type="#_x0000_t202" style="position:absolute;margin-left:-619.7pt;margin-top:5.65pt;width:33.15pt;height:23.25pt;z-index:2525849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" filled="f" stroked="f" strokeweight=".5pt">
                <v:textbox>
                  <w:txbxContent>
                    <w:p w14:paraId="323D1781" w14:textId="77777777" w:rsidR="00FA438F" w:rsidRPr="00E01955" w:rsidRDefault="00FA438F" w:rsidP="00FA438F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4502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07840" behindDoc="0" locked="0" layoutInCell="1" allowOverlap="1" wp14:anchorId="1A56DDDF" wp14:editId="179544D3">
                <wp:simplePos x="0" y="0"/>
                <wp:positionH relativeFrom="margin">
                  <wp:posOffset>5514974</wp:posOffset>
                </wp:positionH>
                <wp:positionV relativeFrom="paragraph">
                  <wp:posOffset>666750</wp:posOffset>
                </wp:positionV>
                <wp:extent cx="1453515" cy="532130"/>
                <wp:effectExtent l="0" t="0" r="13335" b="203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3515" cy="53213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248550" w14:textId="318C0E18" w:rsidR="00680156" w:rsidRPr="001B70DE" w:rsidRDefault="00680156" w:rsidP="0068015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="000E553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D3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E2AC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Are the grounds for dispute valid?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56DDDF" id="Text Box 29" o:spid="_x0000_s1081" style="position:absolute;margin-left:434.25pt;margin-top:52.5pt;width:114.45pt;height:41.9pt;z-index:252707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" fillcolor="#e35205" strokecolor="black [1600]">
                <v:stroke joinstyle="miter"/>
                <v:textbox>
                  <w:txbxContent>
                    <w:p w14:paraId="75248550" w14:textId="318C0E18" w:rsidR="00680156" w:rsidRPr="001B70DE" w:rsidRDefault="00680156" w:rsidP="00680156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</w:t>
                      </w:r>
                      <w:r w:rsidR="000E553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D3</w:t>
                      </w: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4E2ACF">
                        <w:rPr>
                          <w:rFonts w:ascii="Lato" w:hAnsi="Lato"/>
                          <w:sz w:val="20"/>
                          <w:szCs w:val="20"/>
                        </w:rPr>
                        <w:t>Are the grounds for dispute valid?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4502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84640" behindDoc="1" locked="0" layoutInCell="1" allowOverlap="1" wp14:anchorId="6B7BCAA1" wp14:editId="7B26D7EB">
                <wp:simplePos x="0" y="0"/>
                <wp:positionH relativeFrom="column">
                  <wp:posOffset>6052820</wp:posOffset>
                </wp:positionH>
                <wp:positionV relativeFrom="paragraph">
                  <wp:posOffset>103505</wp:posOffset>
                </wp:positionV>
                <wp:extent cx="0" cy="572400"/>
                <wp:effectExtent l="76200" t="0" r="57150" b="56515"/>
                <wp:wrapNone/>
                <wp:docPr id="692464244" name="Straight Arrow Connector 692464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24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5AE6A9" id="Straight Arrow Connector 692464244" o:spid="_x0000_s1026" type="#_x0000_t32" style="position:absolute;margin-left:476.6pt;margin-top:8.15pt;width:0;height:45.05pt;z-index:-25053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" strokecolor="black [3200]">
                <v:stroke endarrow="block" joinstyle="miter"/>
              </v:shape>
            </w:pict>
          </mc:Fallback>
        </mc:AlternateContent>
      </w:r>
      <w:r w:rsidR="00F4502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16032" behindDoc="1" locked="0" layoutInCell="1" allowOverlap="1" wp14:anchorId="19BD25DF" wp14:editId="185C2D83">
                <wp:simplePos x="0" y="0"/>
                <wp:positionH relativeFrom="column">
                  <wp:posOffset>1969135</wp:posOffset>
                </wp:positionH>
                <wp:positionV relativeFrom="paragraph">
                  <wp:posOffset>106680</wp:posOffset>
                </wp:positionV>
                <wp:extent cx="0" cy="529200"/>
                <wp:effectExtent l="76200" t="0" r="57150" b="61595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92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C8DE8" id="Straight Arrow Connector 33" o:spid="_x0000_s1026" type="#_x0000_t32" style="position:absolute;margin-left:155.05pt;margin-top:8.4pt;width:0;height:41.65pt;z-index:-2506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" strokecolor="black [3200]">
                <v:stroke endarrow="block" joinstyle="miter"/>
              </v:shape>
            </w:pict>
          </mc:Fallback>
        </mc:AlternateContent>
      </w:r>
      <w:r w:rsidR="002F62B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82592" behindDoc="1" locked="0" layoutInCell="1" allowOverlap="1" wp14:anchorId="646D6A0D" wp14:editId="47895360">
                <wp:simplePos x="0" y="0"/>
                <wp:positionH relativeFrom="column">
                  <wp:posOffset>5696475</wp:posOffset>
                </wp:positionH>
                <wp:positionV relativeFrom="paragraph">
                  <wp:posOffset>1197333</wp:posOffset>
                </wp:positionV>
                <wp:extent cx="0" cy="545326"/>
                <wp:effectExtent l="50800" t="0" r="38100" b="39370"/>
                <wp:wrapNone/>
                <wp:docPr id="1271286540" name="Straight Arrow Connector 1271286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5326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B44EE6" id="Straight Arrow Connector 1271286540" o:spid="_x0000_s1026" type="#_x0000_t32" style="position:absolute;margin-left:448.55pt;margin-top:94.3pt;width:0;height:42.95pt;z-index:-25053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" strokecolor="black [3200]">
                <v:stroke endarrow="block" joinstyle="miter"/>
              </v:shape>
            </w:pict>
          </mc:Fallback>
        </mc:AlternateContent>
      </w:r>
    </w:p>
    <w:sectPr w:rsidR="00B07B14" w:rsidSect="00626AB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9" w:h="23814" w:code="8"/>
      <w:pgMar w:top="720" w:right="720" w:bottom="720" w:left="72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66398" w14:textId="77777777" w:rsidR="00CD74E4" w:rsidRDefault="00CD74E4" w:rsidP="007332FF">
      <w:r>
        <w:separator/>
      </w:r>
    </w:p>
  </w:endnote>
  <w:endnote w:type="continuationSeparator" w:id="0">
    <w:p w14:paraId="3FD6FE76" w14:textId="77777777" w:rsidR="00CD74E4" w:rsidRDefault="00CD74E4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14:paraId="72302BBE" w14:textId="77777777" w:rsidTr="002A6F6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39533139" w14:textId="77777777" w:rsidR="00983000" w:rsidRPr="00705C9D" w:rsidRDefault="00983000" w:rsidP="00B11C67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5F0B17">
            <w:rPr>
              <w:rStyle w:val="NTGFooterDepartmentNameChar"/>
            </w:rPr>
            <w:t>&lt;</w:t>
          </w:r>
          <w:r w:rsidRPr="00E770C4">
            <w:rPr>
              <w:rStyle w:val="NTGFooterDepartmentNameChar"/>
            </w:rPr>
            <w:t>NAME</w:t>
          </w:r>
          <w:r w:rsidR="005F0B17">
            <w:rPr>
              <w:rStyle w:val="NTGFooterDepartmentNameChar"/>
            </w:rPr>
            <w:t>&gt;</w:t>
          </w:r>
        </w:p>
        <w:p w14:paraId="47942ABA" w14:textId="77777777" w:rsidR="00983000" w:rsidRPr="007B5DA2" w:rsidRDefault="005F0B17" w:rsidP="000E342B">
          <w:pPr>
            <w:pStyle w:val="NTGFooter1items"/>
          </w:pPr>
          <w:r>
            <w:rPr>
              <w:rStyle w:val="NTGFooter1itemsChar"/>
            </w:rPr>
            <w:t>&lt;</w:t>
          </w:r>
          <w:r w:rsidR="00983000">
            <w:rPr>
              <w:rStyle w:val="NTGFooter1itemsChar"/>
            </w:rPr>
            <w:t>Date Month Year</w:t>
          </w:r>
          <w:r>
            <w:rPr>
              <w:rStyle w:val="NTGFooter1itemsChar"/>
            </w:rPr>
            <w:t>&gt;</w:t>
          </w:r>
        </w:p>
      </w:tc>
      <w:tc>
        <w:tcPr>
          <w:tcW w:w="2268" w:type="dxa"/>
          <w:vAlign w:val="center"/>
        </w:tcPr>
        <w:p w14:paraId="1A38054D" w14:textId="6B38E068" w:rsidR="00983000" w:rsidRPr="00DC1F0F" w:rsidRDefault="00983000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 w:rsidR="00D60298">
            <w:rPr>
              <w:noProof/>
              <w:sz w:val="20"/>
            </w:rPr>
            <w:t>1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 w:rsidR="004F577A">
            <w:rPr>
              <w:noProof/>
              <w:sz w:val="20"/>
            </w:rPr>
            <w:t>1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14:paraId="3D0B10E2" w14:textId="77777777" w:rsidR="00983000" w:rsidRPr="00B11C67" w:rsidRDefault="00983000" w:rsidP="00B11C67">
    <w:pPr>
      <w:pStyle w:val="Footer"/>
      <w:rPr>
        <w:rStyle w:val="NTGFooter2deptpagenumChar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5417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6912"/>
    </w:tblGrid>
    <w:tr w:rsidR="00983000" w:rsidRPr="00132658" w14:paraId="71B9ADCC" w14:textId="77777777" w:rsidTr="00EE193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7B1C4A2A" w14:textId="77777777" w:rsidR="002A4417" w:rsidRPr="00C209FA" w:rsidRDefault="00C209FA" w:rsidP="00963D1A">
          <w:pPr>
            <w:pStyle w:val="NTGFooter1items"/>
            <w:ind w:firstLine="853"/>
            <w:rPr>
              <w:b/>
            </w:rPr>
          </w:pPr>
          <w:r>
            <w:rPr>
              <w:rStyle w:val="NTGFooterDepartmentofChar"/>
            </w:rPr>
            <w:t xml:space="preserve">DEPARTMENT OF </w:t>
          </w:r>
          <w:r w:rsidRPr="00C209FA">
            <w:rPr>
              <w:rStyle w:val="NTGFooterDepartmentofChar"/>
              <w:b/>
            </w:rPr>
            <w:t>TREASURY AND FINANCE</w:t>
          </w:r>
        </w:p>
        <w:p w14:paraId="0756151D" w14:textId="38129DAA" w:rsidR="00983000" w:rsidRPr="007B5DA2" w:rsidRDefault="002A4417" w:rsidP="00A9124A">
          <w:pPr>
            <w:pStyle w:val="NTGFooter1items"/>
            <w:tabs>
              <w:tab w:val="clear" w:pos="9026"/>
              <w:tab w:val="left" w:pos="2412"/>
            </w:tabs>
            <w:ind w:right="6094" w:firstLine="853"/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0C4C6D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0C4C6D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 w:rsidR="00A9124A">
            <w:t>July</w:t>
          </w:r>
          <w:r w:rsidR="00A9124A">
            <w:rPr>
              <w:rStyle w:val="NTGFooter1itemsChar"/>
            </w:rPr>
            <w:t xml:space="preserve"> </w:t>
          </w:r>
          <w:r>
            <w:rPr>
              <w:rStyle w:val="NTGFooter1itemsChar"/>
            </w:rPr>
            <w:t>202</w:t>
          </w:r>
          <w:r w:rsidR="00536D2F">
            <w:rPr>
              <w:rStyle w:val="NTGFooter1itemsChar"/>
            </w:rPr>
            <w:t>4</w:t>
          </w:r>
          <w:r w:rsidR="00C209FA">
            <w:rPr>
              <w:rStyle w:val="NTGFooter1itemsChar"/>
            </w:rPr>
            <w:t xml:space="preserve">, Version </w:t>
          </w:r>
          <w:r w:rsidR="00401407">
            <w:rPr>
              <w:rStyle w:val="NTGFooter1itemsChar"/>
            </w:rPr>
            <w:t>1</w:t>
          </w:r>
        </w:p>
      </w:tc>
      <w:tc>
        <w:tcPr>
          <w:tcW w:w="6912" w:type="dxa"/>
          <w:vAlign w:val="center"/>
        </w:tcPr>
        <w:p w14:paraId="0C74A3B9" w14:textId="77777777" w:rsidR="00983000" w:rsidRPr="001E14EB" w:rsidRDefault="00983000" w:rsidP="00B606A1">
          <w:pPr>
            <w:spacing w:after="0"/>
            <w:jc w:val="right"/>
          </w:pPr>
        </w:p>
      </w:tc>
    </w:tr>
  </w:tbl>
  <w:p w14:paraId="7B4D50C9" w14:textId="77777777" w:rsidR="00983000" w:rsidRPr="00543BD1" w:rsidRDefault="00983000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5E00F" w14:textId="77777777" w:rsidR="00CD74E4" w:rsidRDefault="00CD74E4" w:rsidP="007332FF">
      <w:r>
        <w:separator/>
      </w:r>
    </w:p>
  </w:footnote>
  <w:footnote w:type="continuationSeparator" w:id="0">
    <w:p w14:paraId="4EFC9659" w14:textId="77777777" w:rsidR="00CD74E4" w:rsidRDefault="00CD74E4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43B44" w14:textId="51E47B49" w:rsidR="00771DD3" w:rsidRDefault="00771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B17A0" w14:textId="455A6F51" w:rsidR="00983000" w:rsidRDefault="00983000" w:rsidP="002926BC">
    <w:pPr>
      <w:pStyle w:val="Header"/>
      <w:tabs>
        <w:tab w:val="clear" w:pos="9026"/>
      </w:tabs>
      <w:ind w:right="-568"/>
    </w:pPr>
  </w:p>
  <w:sdt>
    <w:sdtPr>
      <w:alias w:val="Title"/>
      <w:tag w:val=""/>
      <w:id w:val="1595901116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330472F" w14:textId="1C1917C1" w:rsidR="00983000" w:rsidRDefault="0043020B" w:rsidP="002926BC">
        <w:pPr>
          <w:pStyle w:val="Header"/>
          <w:tabs>
            <w:tab w:val="clear" w:pos="9026"/>
          </w:tabs>
          <w:ind w:right="-568"/>
        </w:pPr>
        <w:r>
          <w:t>Appendix A.1 – Recovery of overpayments to current employees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1BAFF" w14:textId="6BAC73D4" w:rsidR="00983000" w:rsidRPr="00BE19E3" w:rsidRDefault="000C4C6D" w:rsidP="0050530C">
    <w:pPr>
      <w:pStyle w:val="Title"/>
      <w:rPr>
        <w:rFonts w:ascii="Lato" w:hAnsi="Lato"/>
        <w:color w:val="1F1F5F"/>
      </w:rPr>
    </w:pPr>
    <w:sdt>
      <w:sdtPr>
        <w:rPr>
          <w:rFonts w:ascii="Lato" w:hAnsi="Lato"/>
          <w:color w:val="1F1F5F"/>
        </w:rPr>
        <w:alias w:val="Title"/>
        <w:tag w:val=""/>
        <w:id w:val="-102841256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56124">
          <w:rPr>
            <w:rFonts w:ascii="Lato" w:hAnsi="Lato"/>
            <w:color w:val="1F1F5F"/>
          </w:rPr>
          <w:t xml:space="preserve">Appendix A.1 – Recovery of overpayments to </w:t>
        </w:r>
        <w:r w:rsidR="0043020B">
          <w:rPr>
            <w:rFonts w:ascii="Lato" w:hAnsi="Lato"/>
            <w:color w:val="1F1F5F"/>
          </w:rPr>
          <w:t xml:space="preserve">current </w:t>
        </w:r>
        <w:r w:rsidR="00E56124">
          <w:rPr>
            <w:rFonts w:ascii="Lato" w:hAnsi="Lato"/>
            <w:color w:val="1F1F5F"/>
          </w:rPr>
          <w:t>employees</w:t>
        </w:r>
      </w:sdtContent>
    </w:sdt>
    <w:r w:rsidR="00B13249">
      <w:rPr>
        <w:rFonts w:ascii="Lato" w:hAnsi="Lato"/>
        <w:color w:val="1F1F5F"/>
      </w:rPr>
      <w:t xml:space="preserve"> </w:t>
    </w:r>
    <w:r w:rsidR="00FD6CFB">
      <w:rPr>
        <w:rFonts w:ascii="Lato" w:hAnsi="Lato"/>
        <w:color w:val="1F1F5F"/>
      </w:rPr>
      <w:t xml:space="preserve">(except those on leave without pay for </w:t>
    </w:r>
    <w:r w:rsidR="00185E9A">
      <w:rPr>
        <w:rFonts w:ascii="Lato" w:hAnsi="Lato"/>
        <w:color w:val="1F1F5F"/>
      </w:rPr>
      <w:t>more than</w:t>
    </w:r>
    <w:r w:rsidR="00FD6CFB">
      <w:rPr>
        <w:rFonts w:ascii="Lato" w:hAnsi="Lato"/>
        <w:color w:val="1F1F5F"/>
      </w:rPr>
      <w:t xml:space="preserve"> 3 months</w:t>
    </w:r>
    <w:r w:rsidR="00356ED7">
      <w:rPr>
        <w:rFonts w:ascii="Lato" w:hAnsi="Lato"/>
        <w:color w:val="1F1F5F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1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2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3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4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5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6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7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8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9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0" w15:restartNumberingAfterBreak="0">
    <w:nsid w:val="1C2B5570"/>
    <w:multiLevelType w:val="multilevel"/>
    <w:tmpl w:val="F36AD9F6"/>
    <w:numStyleLink w:val="NTGTableList"/>
  </w:abstractNum>
  <w:abstractNum w:abstractNumId="11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2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3" w15:restartNumberingAfterBreak="0">
    <w:nsid w:val="241D3113"/>
    <w:multiLevelType w:val="hybridMultilevel"/>
    <w:tmpl w:val="D572079A"/>
    <w:lvl w:ilvl="0" w:tplc="0C0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4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15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16" w15:restartNumberingAfterBreak="0">
    <w:nsid w:val="27D83E4D"/>
    <w:multiLevelType w:val="multilevel"/>
    <w:tmpl w:val="3928FD02"/>
    <w:numStyleLink w:val="Bulletlist"/>
  </w:abstractNum>
  <w:abstractNum w:abstractNumId="17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8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9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20" w15:restartNumberingAfterBreak="0">
    <w:nsid w:val="2EB75C80"/>
    <w:multiLevelType w:val="hybridMultilevel"/>
    <w:tmpl w:val="BE36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22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23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4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25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26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27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28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9" w15:restartNumberingAfterBreak="0">
    <w:nsid w:val="53842BC6"/>
    <w:multiLevelType w:val="multilevel"/>
    <w:tmpl w:val="0C78A7AC"/>
    <w:numStyleLink w:val="Tablebulletlist"/>
  </w:abstractNum>
  <w:abstractNum w:abstractNumId="30" w15:restartNumberingAfterBreak="0">
    <w:nsid w:val="542717C6"/>
    <w:multiLevelType w:val="hybridMultilevel"/>
    <w:tmpl w:val="758040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2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33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34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35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36" w15:restartNumberingAfterBreak="0">
    <w:nsid w:val="6726593C"/>
    <w:multiLevelType w:val="hybridMultilevel"/>
    <w:tmpl w:val="4E54419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38" w15:restartNumberingAfterBreak="0">
    <w:nsid w:val="6E2D159C"/>
    <w:multiLevelType w:val="hybridMultilevel"/>
    <w:tmpl w:val="75EA1B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40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41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7A107A9A"/>
    <w:multiLevelType w:val="hybridMultilevel"/>
    <w:tmpl w:val="675ED684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23"/>
  </w:num>
  <w:num w:numId="2">
    <w:abstractNumId w:val="12"/>
  </w:num>
  <w:num w:numId="3">
    <w:abstractNumId w:val="41"/>
  </w:num>
  <w:num w:numId="4">
    <w:abstractNumId w:val="26"/>
  </w:num>
  <w:num w:numId="5">
    <w:abstractNumId w:val="18"/>
  </w:num>
  <w:num w:numId="6">
    <w:abstractNumId w:val="7"/>
  </w:num>
  <w:num w:numId="7">
    <w:abstractNumId w:val="29"/>
  </w:num>
  <w:num w:numId="8">
    <w:abstractNumId w:val="16"/>
  </w:num>
  <w:num w:numId="9">
    <w:abstractNumId w:val="28"/>
  </w:num>
  <w:num w:numId="10">
    <w:abstractNumId w:val="17"/>
  </w:num>
  <w:num w:numId="11">
    <w:abstractNumId w:val="10"/>
  </w:num>
  <w:num w:numId="12">
    <w:abstractNumId w:val="38"/>
  </w:num>
  <w:num w:numId="13">
    <w:abstractNumId w:val="30"/>
  </w:num>
  <w:num w:numId="14">
    <w:abstractNumId w:val="36"/>
  </w:num>
  <w:num w:numId="15">
    <w:abstractNumId w:val="20"/>
  </w:num>
  <w:num w:numId="16">
    <w:abstractNumId w:val="42"/>
  </w:num>
  <w:num w:numId="17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FB"/>
    <w:rsid w:val="00001DDF"/>
    <w:rsid w:val="0000322D"/>
    <w:rsid w:val="00007670"/>
    <w:rsid w:val="00010665"/>
    <w:rsid w:val="0001386C"/>
    <w:rsid w:val="00016716"/>
    <w:rsid w:val="000218A4"/>
    <w:rsid w:val="0002393A"/>
    <w:rsid w:val="00027DB8"/>
    <w:rsid w:val="00031A96"/>
    <w:rsid w:val="00035BBB"/>
    <w:rsid w:val="00040BF3"/>
    <w:rsid w:val="00041453"/>
    <w:rsid w:val="0004211C"/>
    <w:rsid w:val="00046C59"/>
    <w:rsid w:val="00046CEE"/>
    <w:rsid w:val="00051362"/>
    <w:rsid w:val="00051F45"/>
    <w:rsid w:val="00052953"/>
    <w:rsid w:val="0005341A"/>
    <w:rsid w:val="00053E0D"/>
    <w:rsid w:val="0005530D"/>
    <w:rsid w:val="00056DEF"/>
    <w:rsid w:val="00056EDC"/>
    <w:rsid w:val="0006635A"/>
    <w:rsid w:val="000667C4"/>
    <w:rsid w:val="000720BE"/>
    <w:rsid w:val="0007259C"/>
    <w:rsid w:val="0007665D"/>
    <w:rsid w:val="00080202"/>
    <w:rsid w:val="00080DCD"/>
    <w:rsid w:val="00080E22"/>
    <w:rsid w:val="00082573"/>
    <w:rsid w:val="000840A3"/>
    <w:rsid w:val="00085062"/>
    <w:rsid w:val="00085E0B"/>
    <w:rsid w:val="00086A5F"/>
    <w:rsid w:val="000911EF"/>
    <w:rsid w:val="00092DC9"/>
    <w:rsid w:val="000962C5"/>
    <w:rsid w:val="000A2E5E"/>
    <w:rsid w:val="000A4317"/>
    <w:rsid w:val="000A559C"/>
    <w:rsid w:val="000A5980"/>
    <w:rsid w:val="000B2CA1"/>
    <w:rsid w:val="000B2F95"/>
    <w:rsid w:val="000B576B"/>
    <w:rsid w:val="000C4C6D"/>
    <w:rsid w:val="000C5286"/>
    <w:rsid w:val="000C671C"/>
    <w:rsid w:val="000C6974"/>
    <w:rsid w:val="000D0566"/>
    <w:rsid w:val="000D1F29"/>
    <w:rsid w:val="000D633D"/>
    <w:rsid w:val="000E342B"/>
    <w:rsid w:val="000E3AA1"/>
    <w:rsid w:val="000E5539"/>
    <w:rsid w:val="000E5DD2"/>
    <w:rsid w:val="000F2958"/>
    <w:rsid w:val="000F2DDC"/>
    <w:rsid w:val="000F3850"/>
    <w:rsid w:val="00100D27"/>
    <w:rsid w:val="00104E3A"/>
    <w:rsid w:val="00104E7F"/>
    <w:rsid w:val="0010637D"/>
    <w:rsid w:val="00107E85"/>
    <w:rsid w:val="001137EC"/>
    <w:rsid w:val="001152F5"/>
    <w:rsid w:val="00117743"/>
    <w:rsid w:val="00117F5B"/>
    <w:rsid w:val="00121D01"/>
    <w:rsid w:val="00122957"/>
    <w:rsid w:val="0012671A"/>
    <w:rsid w:val="00126BE2"/>
    <w:rsid w:val="00132658"/>
    <w:rsid w:val="001334AE"/>
    <w:rsid w:val="00143758"/>
    <w:rsid w:val="0014721A"/>
    <w:rsid w:val="0014776A"/>
    <w:rsid w:val="00150DC0"/>
    <w:rsid w:val="001536F8"/>
    <w:rsid w:val="001539DB"/>
    <w:rsid w:val="001541D7"/>
    <w:rsid w:val="00156CD4"/>
    <w:rsid w:val="0016153B"/>
    <w:rsid w:val="00161A6C"/>
    <w:rsid w:val="00164A3E"/>
    <w:rsid w:val="0016598C"/>
    <w:rsid w:val="00166595"/>
    <w:rsid w:val="00166FF6"/>
    <w:rsid w:val="00174687"/>
    <w:rsid w:val="00176123"/>
    <w:rsid w:val="00181620"/>
    <w:rsid w:val="00183C26"/>
    <w:rsid w:val="00185E9A"/>
    <w:rsid w:val="00186F15"/>
    <w:rsid w:val="0018765C"/>
    <w:rsid w:val="001957AD"/>
    <w:rsid w:val="001A2B7F"/>
    <w:rsid w:val="001A34CA"/>
    <w:rsid w:val="001A3AFD"/>
    <w:rsid w:val="001A4019"/>
    <w:rsid w:val="001A496C"/>
    <w:rsid w:val="001A576A"/>
    <w:rsid w:val="001B2B6C"/>
    <w:rsid w:val="001B494E"/>
    <w:rsid w:val="001B6D10"/>
    <w:rsid w:val="001B70DE"/>
    <w:rsid w:val="001C0F57"/>
    <w:rsid w:val="001C3435"/>
    <w:rsid w:val="001D01C4"/>
    <w:rsid w:val="001D4F99"/>
    <w:rsid w:val="001D52B0"/>
    <w:rsid w:val="001D5A18"/>
    <w:rsid w:val="001D7CA4"/>
    <w:rsid w:val="001E057F"/>
    <w:rsid w:val="001E14EB"/>
    <w:rsid w:val="001E1D45"/>
    <w:rsid w:val="001E6428"/>
    <w:rsid w:val="001E6BDC"/>
    <w:rsid w:val="001F19D0"/>
    <w:rsid w:val="001F1C60"/>
    <w:rsid w:val="001F59E6"/>
    <w:rsid w:val="001F6E5C"/>
    <w:rsid w:val="001F7EFC"/>
    <w:rsid w:val="00200A6F"/>
    <w:rsid w:val="00202BF1"/>
    <w:rsid w:val="00203F1C"/>
    <w:rsid w:val="002057A3"/>
    <w:rsid w:val="00206936"/>
    <w:rsid w:val="00206C6F"/>
    <w:rsid w:val="00206FBD"/>
    <w:rsid w:val="00207746"/>
    <w:rsid w:val="00207B8E"/>
    <w:rsid w:val="0021007F"/>
    <w:rsid w:val="0022526B"/>
    <w:rsid w:val="00227D13"/>
    <w:rsid w:val="00230031"/>
    <w:rsid w:val="002304E7"/>
    <w:rsid w:val="00235C01"/>
    <w:rsid w:val="002364BF"/>
    <w:rsid w:val="0024031C"/>
    <w:rsid w:val="002407EA"/>
    <w:rsid w:val="00247343"/>
    <w:rsid w:val="00250320"/>
    <w:rsid w:val="00252693"/>
    <w:rsid w:val="002539DD"/>
    <w:rsid w:val="00256250"/>
    <w:rsid w:val="00257BF0"/>
    <w:rsid w:val="002611CD"/>
    <w:rsid w:val="002613B0"/>
    <w:rsid w:val="00265C56"/>
    <w:rsid w:val="00267647"/>
    <w:rsid w:val="00267DE5"/>
    <w:rsid w:val="002716CD"/>
    <w:rsid w:val="00273482"/>
    <w:rsid w:val="00273BEF"/>
    <w:rsid w:val="00274392"/>
    <w:rsid w:val="00274D4B"/>
    <w:rsid w:val="002751FA"/>
    <w:rsid w:val="00277508"/>
    <w:rsid w:val="002806F5"/>
    <w:rsid w:val="00281577"/>
    <w:rsid w:val="00282229"/>
    <w:rsid w:val="002926BC"/>
    <w:rsid w:val="00293A72"/>
    <w:rsid w:val="002959FA"/>
    <w:rsid w:val="002A0160"/>
    <w:rsid w:val="002A30C3"/>
    <w:rsid w:val="002A4417"/>
    <w:rsid w:val="002A6F6A"/>
    <w:rsid w:val="002A7712"/>
    <w:rsid w:val="002B38F7"/>
    <w:rsid w:val="002B5591"/>
    <w:rsid w:val="002B6AA4"/>
    <w:rsid w:val="002C1FE9"/>
    <w:rsid w:val="002C2A77"/>
    <w:rsid w:val="002C33A2"/>
    <w:rsid w:val="002C3685"/>
    <w:rsid w:val="002C463D"/>
    <w:rsid w:val="002C5B8F"/>
    <w:rsid w:val="002D310B"/>
    <w:rsid w:val="002D3A57"/>
    <w:rsid w:val="002D4B6E"/>
    <w:rsid w:val="002D5944"/>
    <w:rsid w:val="002D7D05"/>
    <w:rsid w:val="002E20C8"/>
    <w:rsid w:val="002E26A8"/>
    <w:rsid w:val="002E4290"/>
    <w:rsid w:val="002E66A6"/>
    <w:rsid w:val="002E740A"/>
    <w:rsid w:val="002F0DB1"/>
    <w:rsid w:val="002F1040"/>
    <w:rsid w:val="002F186F"/>
    <w:rsid w:val="002F2885"/>
    <w:rsid w:val="002F3804"/>
    <w:rsid w:val="002F45A1"/>
    <w:rsid w:val="002F62BB"/>
    <w:rsid w:val="003037F9"/>
    <w:rsid w:val="0030583E"/>
    <w:rsid w:val="00306E44"/>
    <w:rsid w:val="003070E0"/>
    <w:rsid w:val="00307FE1"/>
    <w:rsid w:val="003164BA"/>
    <w:rsid w:val="00317FF4"/>
    <w:rsid w:val="003258E6"/>
    <w:rsid w:val="00331359"/>
    <w:rsid w:val="003336D8"/>
    <w:rsid w:val="003365BC"/>
    <w:rsid w:val="00341087"/>
    <w:rsid w:val="00342283"/>
    <w:rsid w:val="00343A87"/>
    <w:rsid w:val="00344A36"/>
    <w:rsid w:val="003456F4"/>
    <w:rsid w:val="00347FB6"/>
    <w:rsid w:val="003504FD"/>
    <w:rsid w:val="00350881"/>
    <w:rsid w:val="00356B0E"/>
    <w:rsid w:val="00356ED7"/>
    <w:rsid w:val="00357D55"/>
    <w:rsid w:val="00363513"/>
    <w:rsid w:val="003657E5"/>
    <w:rsid w:val="0036589C"/>
    <w:rsid w:val="00371312"/>
    <w:rsid w:val="00371DC7"/>
    <w:rsid w:val="003737EC"/>
    <w:rsid w:val="003745FF"/>
    <w:rsid w:val="003770CC"/>
    <w:rsid w:val="00377B21"/>
    <w:rsid w:val="003848C5"/>
    <w:rsid w:val="00385C67"/>
    <w:rsid w:val="00390932"/>
    <w:rsid w:val="00390CE3"/>
    <w:rsid w:val="003933DD"/>
    <w:rsid w:val="00394876"/>
    <w:rsid w:val="00394AAF"/>
    <w:rsid w:val="00394CE5"/>
    <w:rsid w:val="0039689A"/>
    <w:rsid w:val="003A6341"/>
    <w:rsid w:val="003A75E7"/>
    <w:rsid w:val="003B049C"/>
    <w:rsid w:val="003B2760"/>
    <w:rsid w:val="003B649A"/>
    <w:rsid w:val="003B67FD"/>
    <w:rsid w:val="003B6A61"/>
    <w:rsid w:val="003B6FF2"/>
    <w:rsid w:val="003B7075"/>
    <w:rsid w:val="003C7706"/>
    <w:rsid w:val="003C776E"/>
    <w:rsid w:val="003D0F63"/>
    <w:rsid w:val="003D42C0"/>
    <w:rsid w:val="003D48AF"/>
    <w:rsid w:val="003D58C2"/>
    <w:rsid w:val="003D5B29"/>
    <w:rsid w:val="003D7818"/>
    <w:rsid w:val="003E0112"/>
    <w:rsid w:val="003E1962"/>
    <w:rsid w:val="003E1F74"/>
    <w:rsid w:val="003E2445"/>
    <w:rsid w:val="003E3BB2"/>
    <w:rsid w:val="003F4043"/>
    <w:rsid w:val="003F5B58"/>
    <w:rsid w:val="003F632E"/>
    <w:rsid w:val="003F6F59"/>
    <w:rsid w:val="00400C4E"/>
    <w:rsid w:val="00401407"/>
    <w:rsid w:val="004017D4"/>
    <w:rsid w:val="00401CE5"/>
    <w:rsid w:val="00401E3C"/>
    <w:rsid w:val="0040222A"/>
    <w:rsid w:val="004047BC"/>
    <w:rsid w:val="00406262"/>
    <w:rsid w:val="004067A1"/>
    <w:rsid w:val="004100F7"/>
    <w:rsid w:val="004108DD"/>
    <w:rsid w:val="0041288A"/>
    <w:rsid w:val="0041364A"/>
    <w:rsid w:val="00413871"/>
    <w:rsid w:val="00413C69"/>
    <w:rsid w:val="00414CB3"/>
    <w:rsid w:val="0041563D"/>
    <w:rsid w:val="004179BF"/>
    <w:rsid w:val="00417E12"/>
    <w:rsid w:val="00422C6E"/>
    <w:rsid w:val="00424AF0"/>
    <w:rsid w:val="00426E25"/>
    <w:rsid w:val="004278E2"/>
    <w:rsid w:val="00427D9C"/>
    <w:rsid w:val="00427E7E"/>
    <w:rsid w:val="00427F14"/>
    <w:rsid w:val="0043020B"/>
    <w:rsid w:val="004366A2"/>
    <w:rsid w:val="00436A9E"/>
    <w:rsid w:val="00440381"/>
    <w:rsid w:val="00443B6E"/>
    <w:rsid w:val="0045420A"/>
    <w:rsid w:val="00454730"/>
    <w:rsid w:val="004554D4"/>
    <w:rsid w:val="00460455"/>
    <w:rsid w:val="00461744"/>
    <w:rsid w:val="00465461"/>
    <w:rsid w:val="00466185"/>
    <w:rsid w:val="00466303"/>
    <w:rsid w:val="004668A7"/>
    <w:rsid w:val="00466D96"/>
    <w:rsid w:val="00467747"/>
    <w:rsid w:val="00470017"/>
    <w:rsid w:val="00470807"/>
    <w:rsid w:val="004734FD"/>
    <w:rsid w:val="00473C98"/>
    <w:rsid w:val="0047460D"/>
    <w:rsid w:val="00474965"/>
    <w:rsid w:val="004773F9"/>
    <w:rsid w:val="00477B9F"/>
    <w:rsid w:val="00481E94"/>
    <w:rsid w:val="00482DF8"/>
    <w:rsid w:val="004864DE"/>
    <w:rsid w:val="0049062E"/>
    <w:rsid w:val="00494BE5"/>
    <w:rsid w:val="00495E04"/>
    <w:rsid w:val="004A0EBA"/>
    <w:rsid w:val="004A2538"/>
    <w:rsid w:val="004A6183"/>
    <w:rsid w:val="004A65C1"/>
    <w:rsid w:val="004A75A1"/>
    <w:rsid w:val="004B0C15"/>
    <w:rsid w:val="004B35EA"/>
    <w:rsid w:val="004B69E4"/>
    <w:rsid w:val="004C3A61"/>
    <w:rsid w:val="004C6C39"/>
    <w:rsid w:val="004D075F"/>
    <w:rsid w:val="004D1B76"/>
    <w:rsid w:val="004D344E"/>
    <w:rsid w:val="004D3931"/>
    <w:rsid w:val="004E019E"/>
    <w:rsid w:val="004E06EC"/>
    <w:rsid w:val="004E0A3F"/>
    <w:rsid w:val="004E11B7"/>
    <w:rsid w:val="004E18BB"/>
    <w:rsid w:val="004E1B1F"/>
    <w:rsid w:val="004E2989"/>
    <w:rsid w:val="004E2ACF"/>
    <w:rsid w:val="004E2CB7"/>
    <w:rsid w:val="004E4C71"/>
    <w:rsid w:val="004F016A"/>
    <w:rsid w:val="004F304C"/>
    <w:rsid w:val="004F4296"/>
    <w:rsid w:val="004F577A"/>
    <w:rsid w:val="00500F94"/>
    <w:rsid w:val="00500FF4"/>
    <w:rsid w:val="00502FB3"/>
    <w:rsid w:val="00503DE9"/>
    <w:rsid w:val="00504027"/>
    <w:rsid w:val="0050530C"/>
    <w:rsid w:val="00505DEA"/>
    <w:rsid w:val="00506E64"/>
    <w:rsid w:val="00507782"/>
    <w:rsid w:val="0051259E"/>
    <w:rsid w:val="00512A04"/>
    <w:rsid w:val="00513FEC"/>
    <w:rsid w:val="0051461A"/>
    <w:rsid w:val="00517B51"/>
    <w:rsid w:val="00520499"/>
    <w:rsid w:val="00521034"/>
    <w:rsid w:val="005249F5"/>
    <w:rsid w:val="005260F7"/>
    <w:rsid w:val="00534042"/>
    <w:rsid w:val="005348B4"/>
    <w:rsid w:val="00536D2F"/>
    <w:rsid w:val="005415D3"/>
    <w:rsid w:val="00543BD1"/>
    <w:rsid w:val="00550547"/>
    <w:rsid w:val="0055587F"/>
    <w:rsid w:val="00556113"/>
    <w:rsid w:val="00562379"/>
    <w:rsid w:val="00562DF1"/>
    <w:rsid w:val="00564C12"/>
    <w:rsid w:val="005654B8"/>
    <w:rsid w:val="00567E87"/>
    <w:rsid w:val="00570A1F"/>
    <w:rsid w:val="00572400"/>
    <w:rsid w:val="00574EAE"/>
    <w:rsid w:val="005762CC"/>
    <w:rsid w:val="00582D3D"/>
    <w:rsid w:val="005846A6"/>
    <w:rsid w:val="0058797C"/>
    <w:rsid w:val="0059008B"/>
    <w:rsid w:val="005910AF"/>
    <w:rsid w:val="00592734"/>
    <w:rsid w:val="00595386"/>
    <w:rsid w:val="00595ACB"/>
    <w:rsid w:val="00595D03"/>
    <w:rsid w:val="00597234"/>
    <w:rsid w:val="005A4AC0"/>
    <w:rsid w:val="005A4F3B"/>
    <w:rsid w:val="005A5FDF"/>
    <w:rsid w:val="005B0D4C"/>
    <w:rsid w:val="005B0FB7"/>
    <w:rsid w:val="005B122A"/>
    <w:rsid w:val="005B1FCB"/>
    <w:rsid w:val="005B3EA8"/>
    <w:rsid w:val="005B4A89"/>
    <w:rsid w:val="005B5AC2"/>
    <w:rsid w:val="005C2566"/>
    <w:rsid w:val="005C2833"/>
    <w:rsid w:val="005D346F"/>
    <w:rsid w:val="005D4ABF"/>
    <w:rsid w:val="005D4FC9"/>
    <w:rsid w:val="005D5F0E"/>
    <w:rsid w:val="005D6184"/>
    <w:rsid w:val="005E144D"/>
    <w:rsid w:val="005E1500"/>
    <w:rsid w:val="005E1527"/>
    <w:rsid w:val="005E2DCB"/>
    <w:rsid w:val="005E3A43"/>
    <w:rsid w:val="005E5DBC"/>
    <w:rsid w:val="005F0A99"/>
    <w:rsid w:val="005F0B17"/>
    <w:rsid w:val="005F3625"/>
    <w:rsid w:val="005F5758"/>
    <w:rsid w:val="005F77C7"/>
    <w:rsid w:val="00601488"/>
    <w:rsid w:val="00602281"/>
    <w:rsid w:val="00603AE8"/>
    <w:rsid w:val="00620675"/>
    <w:rsid w:val="00622910"/>
    <w:rsid w:val="006244C4"/>
    <w:rsid w:val="006254B6"/>
    <w:rsid w:val="00626AB9"/>
    <w:rsid w:val="00627E0B"/>
    <w:rsid w:val="00627FC8"/>
    <w:rsid w:val="00630C82"/>
    <w:rsid w:val="006326C0"/>
    <w:rsid w:val="00633EA1"/>
    <w:rsid w:val="006351D5"/>
    <w:rsid w:val="006433C3"/>
    <w:rsid w:val="00650F5B"/>
    <w:rsid w:val="0065301B"/>
    <w:rsid w:val="006555F2"/>
    <w:rsid w:val="006570FF"/>
    <w:rsid w:val="00657633"/>
    <w:rsid w:val="006670D7"/>
    <w:rsid w:val="00670B79"/>
    <w:rsid w:val="006719EA"/>
    <w:rsid w:val="00671F13"/>
    <w:rsid w:val="0067400A"/>
    <w:rsid w:val="00680156"/>
    <w:rsid w:val="00681C07"/>
    <w:rsid w:val="006847AD"/>
    <w:rsid w:val="006859FB"/>
    <w:rsid w:val="00687603"/>
    <w:rsid w:val="0069114B"/>
    <w:rsid w:val="00694638"/>
    <w:rsid w:val="006959A1"/>
    <w:rsid w:val="0069742E"/>
    <w:rsid w:val="0069780E"/>
    <w:rsid w:val="006A1A12"/>
    <w:rsid w:val="006A4A21"/>
    <w:rsid w:val="006A5FB1"/>
    <w:rsid w:val="006A63ED"/>
    <w:rsid w:val="006A756A"/>
    <w:rsid w:val="006B47D3"/>
    <w:rsid w:val="006B535E"/>
    <w:rsid w:val="006B6F9E"/>
    <w:rsid w:val="006C1531"/>
    <w:rsid w:val="006D23F2"/>
    <w:rsid w:val="006D4AFB"/>
    <w:rsid w:val="006D66F7"/>
    <w:rsid w:val="006E0984"/>
    <w:rsid w:val="006E3BFF"/>
    <w:rsid w:val="006E7E0F"/>
    <w:rsid w:val="006F5BF2"/>
    <w:rsid w:val="007015F0"/>
    <w:rsid w:val="00702F7D"/>
    <w:rsid w:val="00703193"/>
    <w:rsid w:val="00705C9D"/>
    <w:rsid w:val="00705F13"/>
    <w:rsid w:val="00711C34"/>
    <w:rsid w:val="00713D03"/>
    <w:rsid w:val="00714F1D"/>
    <w:rsid w:val="00715225"/>
    <w:rsid w:val="00715F8F"/>
    <w:rsid w:val="00716B79"/>
    <w:rsid w:val="00720CC6"/>
    <w:rsid w:val="00722DDB"/>
    <w:rsid w:val="00723BEB"/>
    <w:rsid w:val="00724728"/>
    <w:rsid w:val="00724F98"/>
    <w:rsid w:val="00730B9B"/>
    <w:rsid w:val="00731271"/>
    <w:rsid w:val="0073182E"/>
    <w:rsid w:val="007332FF"/>
    <w:rsid w:val="00734A12"/>
    <w:rsid w:val="00734BDA"/>
    <w:rsid w:val="0073548B"/>
    <w:rsid w:val="00737022"/>
    <w:rsid w:val="007408F5"/>
    <w:rsid w:val="00741EAE"/>
    <w:rsid w:val="00744400"/>
    <w:rsid w:val="00753F9D"/>
    <w:rsid w:val="00755248"/>
    <w:rsid w:val="00756C34"/>
    <w:rsid w:val="0076190B"/>
    <w:rsid w:val="0076355D"/>
    <w:rsid w:val="00763880"/>
    <w:rsid w:val="00763A2D"/>
    <w:rsid w:val="007676A4"/>
    <w:rsid w:val="00771DD3"/>
    <w:rsid w:val="0077645D"/>
    <w:rsid w:val="00777795"/>
    <w:rsid w:val="00783A57"/>
    <w:rsid w:val="00784C92"/>
    <w:rsid w:val="007859CD"/>
    <w:rsid w:val="007907E4"/>
    <w:rsid w:val="00790FDE"/>
    <w:rsid w:val="00791E1F"/>
    <w:rsid w:val="00792E72"/>
    <w:rsid w:val="00792ECE"/>
    <w:rsid w:val="007956A1"/>
    <w:rsid w:val="00796371"/>
    <w:rsid w:val="00796461"/>
    <w:rsid w:val="007A1FB2"/>
    <w:rsid w:val="007A6562"/>
    <w:rsid w:val="007A6A4F"/>
    <w:rsid w:val="007B03F5"/>
    <w:rsid w:val="007B1636"/>
    <w:rsid w:val="007B1BC5"/>
    <w:rsid w:val="007B386F"/>
    <w:rsid w:val="007B5162"/>
    <w:rsid w:val="007B5C09"/>
    <w:rsid w:val="007B5DA2"/>
    <w:rsid w:val="007B7226"/>
    <w:rsid w:val="007C0966"/>
    <w:rsid w:val="007C16D6"/>
    <w:rsid w:val="007C19E7"/>
    <w:rsid w:val="007C5CFD"/>
    <w:rsid w:val="007C6D9F"/>
    <w:rsid w:val="007D337A"/>
    <w:rsid w:val="007D4893"/>
    <w:rsid w:val="007D62A8"/>
    <w:rsid w:val="007E1214"/>
    <w:rsid w:val="007E70CF"/>
    <w:rsid w:val="007E74A4"/>
    <w:rsid w:val="007F219E"/>
    <w:rsid w:val="007F263F"/>
    <w:rsid w:val="007F2876"/>
    <w:rsid w:val="007F3470"/>
    <w:rsid w:val="007F3F81"/>
    <w:rsid w:val="007F5A94"/>
    <w:rsid w:val="008015A8"/>
    <w:rsid w:val="00803681"/>
    <w:rsid w:val="0080605A"/>
    <w:rsid w:val="0080766E"/>
    <w:rsid w:val="00811169"/>
    <w:rsid w:val="00815297"/>
    <w:rsid w:val="008157D5"/>
    <w:rsid w:val="008170DB"/>
    <w:rsid w:val="00817BA1"/>
    <w:rsid w:val="00820FE0"/>
    <w:rsid w:val="00823022"/>
    <w:rsid w:val="00823F24"/>
    <w:rsid w:val="0082634E"/>
    <w:rsid w:val="00827DFD"/>
    <w:rsid w:val="008313C4"/>
    <w:rsid w:val="00835434"/>
    <w:rsid w:val="008358C0"/>
    <w:rsid w:val="00835994"/>
    <w:rsid w:val="0083624F"/>
    <w:rsid w:val="008413F6"/>
    <w:rsid w:val="00842838"/>
    <w:rsid w:val="008455B7"/>
    <w:rsid w:val="008462F7"/>
    <w:rsid w:val="00847E78"/>
    <w:rsid w:val="00852C76"/>
    <w:rsid w:val="00854EC1"/>
    <w:rsid w:val="008571F0"/>
    <w:rsid w:val="0085797F"/>
    <w:rsid w:val="00860918"/>
    <w:rsid w:val="008613A1"/>
    <w:rsid w:val="00861DC3"/>
    <w:rsid w:val="008628F8"/>
    <w:rsid w:val="008654B6"/>
    <w:rsid w:val="00867019"/>
    <w:rsid w:val="00867999"/>
    <w:rsid w:val="00871A09"/>
    <w:rsid w:val="008735A9"/>
    <w:rsid w:val="00874AC6"/>
    <w:rsid w:val="00874C78"/>
    <w:rsid w:val="00874D4A"/>
    <w:rsid w:val="00877BC5"/>
    <w:rsid w:val="00877D20"/>
    <w:rsid w:val="00881C48"/>
    <w:rsid w:val="008822FC"/>
    <w:rsid w:val="0088459A"/>
    <w:rsid w:val="00885B80"/>
    <w:rsid w:val="00885C30"/>
    <w:rsid w:val="00885E9B"/>
    <w:rsid w:val="00886C66"/>
    <w:rsid w:val="00887FB9"/>
    <w:rsid w:val="00893C96"/>
    <w:rsid w:val="0089500A"/>
    <w:rsid w:val="00897C94"/>
    <w:rsid w:val="008A05A4"/>
    <w:rsid w:val="008A064D"/>
    <w:rsid w:val="008A5B17"/>
    <w:rsid w:val="008A7C12"/>
    <w:rsid w:val="008B03CE"/>
    <w:rsid w:val="008B4D4E"/>
    <w:rsid w:val="008B529E"/>
    <w:rsid w:val="008C17FB"/>
    <w:rsid w:val="008C2FD9"/>
    <w:rsid w:val="008D1B00"/>
    <w:rsid w:val="008D3A4F"/>
    <w:rsid w:val="008D57B8"/>
    <w:rsid w:val="008D6582"/>
    <w:rsid w:val="008D6A5F"/>
    <w:rsid w:val="008E03FC"/>
    <w:rsid w:val="008E510B"/>
    <w:rsid w:val="008E55AA"/>
    <w:rsid w:val="008F4C07"/>
    <w:rsid w:val="008F7E64"/>
    <w:rsid w:val="00902B13"/>
    <w:rsid w:val="00906977"/>
    <w:rsid w:val="00907D4E"/>
    <w:rsid w:val="0091092E"/>
    <w:rsid w:val="00911941"/>
    <w:rsid w:val="00913D0E"/>
    <w:rsid w:val="00916BE1"/>
    <w:rsid w:val="0092024D"/>
    <w:rsid w:val="0092169A"/>
    <w:rsid w:val="009245A5"/>
    <w:rsid w:val="00924855"/>
    <w:rsid w:val="00925F0F"/>
    <w:rsid w:val="00932F6B"/>
    <w:rsid w:val="00933160"/>
    <w:rsid w:val="009334C3"/>
    <w:rsid w:val="00934383"/>
    <w:rsid w:val="00942009"/>
    <w:rsid w:val="009428C5"/>
    <w:rsid w:val="0094310D"/>
    <w:rsid w:val="0094592F"/>
    <w:rsid w:val="009464D1"/>
    <w:rsid w:val="009468BC"/>
    <w:rsid w:val="00947413"/>
    <w:rsid w:val="00947D8C"/>
    <w:rsid w:val="009507A8"/>
    <w:rsid w:val="00951975"/>
    <w:rsid w:val="00954058"/>
    <w:rsid w:val="00954B89"/>
    <w:rsid w:val="009610A5"/>
    <w:rsid w:val="009616DF"/>
    <w:rsid w:val="00962EB1"/>
    <w:rsid w:val="00963D1A"/>
    <w:rsid w:val="0096542F"/>
    <w:rsid w:val="00967CF0"/>
    <w:rsid w:val="00967FA7"/>
    <w:rsid w:val="00970917"/>
    <w:rsid w:val="00971645"/>
    <w:rsid w:val="00973098"/>
    <w:rsid w:val="00977919"/>
    <w:rsid w:val="0098074C"/>
    <w:rsid w:val="00980EEF"/>
    <w:rsid w:val="00983000"/>
    <w:rsid w:val="0098592A"/>
    <w:rsid w:val="009870FA"/>
    <w:rsid w:val="0099005F"/>
    <w:rsid w:val="00991D2A"/>
    <w:rsid w:val="009921C3"/>
    <w:rsid w:val="0099551D"/>
    <w:rsid w:val="009A2655"/>
    <w:rsid w:val="009A3C57"/>
    <w:rsid w:val="009A5897"/>
    <w:rsid w:val="009A5F24"/>
    <w:rsid w:val="009B0B3E"/>
    <w:rsid w:val="009B1913"/>
    <w:rsid w:val="009B6657"/>
    <w:rsid w:val="009D0EB5"/>
    <w:rsid w:val="009D14F9"/>
    <w:rsid w:val="009D2B74"/>
    <w:rsid w:val="009D63FF"/>
    <w:rsid w:val="009E175D"/>
    <w:rsid w:val="009E2E55"/>
    <w:rsid w:val="009E3CC2"/>
    <w:rsid w:val="009F06BD"/>
    <w:rsid w:val="009F2A4D"/>
    <w:rsid w:val="009F4EC0"/>
    <w:rsid w:val="00A00828"/>
    <w:rsid w:val="00A03290"/>
    <w:rsid w:val="00A0387E"/>
    <w:rsid w:val="00A07490"/>
    <w:rsid w:val="00A10655"/>
    <w:rsid w:val="00A111AC"/>
    <w:rsid w:val="00A12B64"/>
    <w:rsid w:val="00A21F7E"/>
    <w:rsid w:val="00A22C38"/>
    <w:rsid w:val="00A23085"/>
    <w:rsid w:val="00A25193"/>
    <w:rsid w:val="00A26E80"/>
    <w:rsid w:val="00A31AE8"/>
    <w:rsid w:val="00A31B4C"/>
    <w:rsid w:val="00A34318"/>
    <w:rsid w:val="00A35A59"/>
    <w:rsid w:val="00A3739D"/>
    <w:rsid w:val="00A37AA0"/>
    <w:rsid w:val="00A37DDA"/>
    <w:rsid w:val="00A44783"/>
    <w:rsid w:val="00A45005"/>
    <w:rsid w:val="00A47824"/>
    <w:rsid w:val="00A60E5A"/>
    <w:rsid w:val="00A62B08"/>
    <w:rsid w:val="00A660E7"/>
    <w:rsid w:val="00A721CE"/>
    <w:rsid w:val="00A739D2"/>
    <w:rsid w:val="00A76790"/>
    <w:rsid w:val="00A81E64"/>
    <w:rsid w:val="00A82EFD"/>
    <w:rsid w:val="00A90B3C"/>
    <w:rsid w:val="00A910E7"/>
    <w:rsid w:val="00A9124A"/>
    <w:rsid w:val="00A925EC"/>
    <w:rsid w:val="00A9293C"/>
    <w:rsid w:val="00A929AA"/>
    <w:rsid w:val="00A92B6B"/>
    <w:rsid w:val="00AA04BA"/>
    <w:rsid w:val="00AA0572"/>
    <w:rsid w:val="00AA541E"/>
    <w:rsid w:val="00AB2784"/>
    <w:rsid w:val="00AB34D8"/>
    <w:rsid w:val="00AB51B5"/>
    <w:rsid w:val="00AC5EF0"/>
    <w:rsid w:val="00AC7513"/>
    <w:rsid w:val="00AC7747"/>
    <w:rsid w:val="00AD0DA4"/>
    <w:rsid w:val="00AD3686"/>
    <w:rsid w:val="00AD4169"/>
    <w:rsid w:val="00AD51F0"/>
    <w:rsid w:val="00AD566C"/>
    <w:rsid w:val="00AE25C6"/>
    <w:rsid w:val="00AE29C0"/>
    <w:rsid w:val="00AE306C"/>
    <w:rsid w:val="00AE3930"/>
    <w:rsid w:val="00AE4FD7"/>
    <w:rsid w:val="00AE7B8C"/>
    <w:rsid w:val="00AF28C1"/>
    <w:rsid w:val="00AF3074"/>
    <w:rsid w:val="00AF3A28"/>
    <w:rsid w:val="00AF3A60"/>
    <w:rsid w:val="00B00500"/>
    <w:rsid w:val="00B0290F"/>
    <w:rsid w:val="00B02EF1"/>
    <w:rsid w:val="00B048CB"/>
    <w:rsid w:val="00B07B14"/>
    <w:rsid w:val="00B07C97"/>
    <w:rsid w:val="00B07F07"/>
    <w:rsid w:val="00B11C67"/>
    <w:rsid w:val="00B12814"/>
    <w:rsid w:val="00B13249"/>
    <w:rsid w:val="00B15754"/>
    <w:rsid w:val="00B2046E"/>
    <w:rsid w:val="00B20E8B"/>
    <w:rsid w:val="00B20FAE"/>
    <w:rsid w:val="00B230AD"/>
    <w:rsid w:val="00B24AA8"/>
    <w:rsid w:val="00B257E1"/>
    <w:rsid w:val="00B2599A"/>
    <w:rsid w:val="00B2643C"/>
    <w:rsid w:val="00B26BC4"/>
    <w:rsid w:val="00B27AC4"/>
    <w:rsid w:val="00B3037D"/>
    <w:rsid w:val="00B3434B"/>
    <w:rsid w:val="00B343CC"/>
    <w:rsid w:val="00B359DC"/>
    <w:rsid w:val="00B37612"/>
    <w:rsid w:val="00B40C1C"/>
    <w:rsid w:val="00B45A23"/>
    <w:rsid w:val="00B5084A"/>
    <w:rsid w:val="00B55A82"/>
    <w:rsid w:val="00B606A1"/>
    <w:rsid w:val="00B614F7"/>
    <w:rsid w:val="00B61B26"/>
    <w:rsid w:val="00B65E6B"/>
    <w:rsid w:val="00B674DD"/>
    <w:rsid w:val="00B675B2"/>
    <w:rsid w:val="00B71657"/>
    <w:rsid w:val="00B71D76"/>
    <w:rsid w:val="00B81261"/>
    <w:rsid w:val="00B81270"/>
    <w:rsid w:val="00B81330"/>
    <w:rsid w:val="00B81B7F"/>
    <w:rsid w:val="00B8223E"/>
    <w:rsid w:val="00B832AE"/>
    <w:rsid w:val="00B86678"/>
    <w:rsid w:val="00B92F9B"/>
    <w:rsid w:val="00B941B3"/>
    <w:rsid w:val="00B96513"/>
    <w:rsid w:val="00BA1D47"/>
    <w:rsid w:val="00BA66F0"/>
    <w:rsid w:val="00BB18C3"/>
    <w:rsid w:val="00BB2239"/>
    <w:rsid w:val="00BB2AE7"/>
    <w:rsid w:val="00BB6464"/>
    <w:rsid w:val="00BC0DFA"/>
    <w:rsid w:val="00BC1BB8"/>
    <w:rsid w:val="00BC7725"/>
    <w:rsid w:val="00BD3ADD"/>
    <w:rsid w:val="00BD7723"/>
    <w:rsid w:val="00BD7FE1"/>
    <w:rsid w:val="00BE19E3"/>
    <w:rsid w:val="00BE2C7C"/>
    <w:rsid w:val="00BE37CA"/>
    <w:rsid w:val="00BE4013"/>
    <w:rsid w:val="00BE6144"/>
    <w:rsid w:val="00BE635A"/>
    <w:rsid w:val="00BE75E2"/>
    <w:rsid w:val="00BF17E9"/>
    <w:rsid w:val="00BF29FE"/>
    <w:rsid w:val="00BF2ABB"/>
    <w:rsid w:val="00BF5099"/>
    <w:rsid w:val="00C03DFD"/>
    <w:rsid w:val="00C10F10"/>
    <w:rsid w:val="00C147FE"/>
    <w:rsid w:val="00C15D4D"/>
    <w:rsid w:val="00C15EB0"/>
    <w:rsid w:val="00C163DD"/>
    <w:rsid w:val="00C175DC"/>
    <w:rsid w:val="00C209FA"/>
    <w:rsid w:val="00C20BAA"/>
    <w:rsid w:val="00C21B4E"/>
    <w:rsid w:val="00C22E74"/>
    <w:rsid w:val="00C22FD7"/>
    <w:rsid w:val="00C23F29"/>
    <w:rsid w:val="00C30171"/>
    <w:rsid w:val="00C309D8"/>
    <w:rsid w:val="00C34222"/>
    <w:rsid w:val="00C3477D"/>
    <w:rsid w:val="00C3655F"/>
    <w:rsid w:val="00C379BE"/>
    <w:rsid w:val="00C43519"/>
    <w:rsid w:val="00C45606"/>
    <w:rsid w:val="00C51537"/>
    <w:rsid w:val="00C52BC3"/>
    <w:rsid w:val="00C54B65"/>
    <w:rsid w:val="00C55F9B"/>
    <w:rsid w:val="00C60042"/>
    <w:rsid w:val="00C60F89"/>
    <w:rsid w:val="00C612D7"/>
    <w:rsid w:val="00C61AFA"/>
    <w:rsid w:val="00C61D64"/>
    <w:rsid w:val="00C62099"/>
    <w:rsid w:val="00C641E7"/>
    <w:rsid w:val="00C64EA3"/>
    <w:rsid w:val="00C72867"/>
    <w:rsid w:val="00C75E81"/>
    <w:rsid w:val="00C80CF7"/>
    <w:rsid w:val="00C82195"/>
    <w:rsid w:val="00C86609"/>
    <w:rsid w:val="00C92B4C"/>
    <w:rsid w:val="00C93729"/>
    <w:rsid w:val="00C9523F"/>
    <w:rsid w:val="00C954F6"/>
    <w:rsid w:val="00C963B3"/>
    <w:rsid w:val="00C978A5"/>
    <w:rsid w:val="00CA569C"/>
    <w:rsid w:val="00CA6BC5"/>
    <w:rsid w:val="00CB0CDA"/>
    <w:rsid w:val="00CB0DD3"/>
    <w:rsid w:val="00CB172C"/>
    <w:rsid w:val="00CB561F"/>
    <w:rsid w:val="00CB6A36"/>
    <w:rsid w:val="00CC27F0"/>
    <w:rsid w:val="00CC61CD"/>
    <w:rsid w:val="00CC737B"/>
    <w:rsid w:val="00CD0192"/>
    <w:rsid w:val="00CD1BED"/>
    <w:rsid w:val="00CD4C40"/>
    <w:rsid w:val="00CD5011"/>
    <w:rsid w:val="00CD56C8"/>
    <w:rsid w:val="00CD60EA"/>
    <w:rsid w:val="00CD74E4"/>
    <w:rsid w:val="00CE1620"/>
    <w:rsid w:val="00CE51C6"/>
    <w:rsid w:val="00CE640F"/>
    <w:rsid w:val="00CE76BC"/>
    <w:rsid w:val="00CE7D5D"/>
    <w:rsid w:val="00CF49A9"/>
    <w:rsid w:val="00CF540E"/>
    <w:rsid w:val="00CF5AF4"/>
    <w:rsid w:val="00D02F07"/>
    <w:rsid w:val="00D156DD"/>
    <w:rsid w:val="00D157B4"/>
    <w:rsid w:val="00D158C5"/>
    <w:rsid w:val="00D17464"/>
    <w:rsid w:val="00D17910"/>
    <w:rsid w:val="00D22536"/>
    <w:rsid w:val="00D22F3D"/>
    <w:rsid w:val="00D26950"/>
    <w:rsid w:val="00D27EBE"/>
    <w:rsid w:val="00D33AEE"/>
    <w:rsid w:val="00D36A49"/>
    <w:rsid w:val="00D42B7C"/>
    <w:rsid w:val="00D517C6"/>
    <w:rsid w:val="00D51F23"/>
    <w:rsid w:val="00D57347"/>
    <w:rsid w:val="00D60298"/>
    <w:rsid w:val="00D60589"/>
    <w:rsid w:val="00D614ED"/>
    <w:rsid w:val="00D662D5"/>
    <w:rsid w:val="00D71D84"/>
    <w:rsid w:val="00D72464"/>
    <w:rsid w:val="00D75A5B"/>
    <w:rsid w:val="00D76623"/>
    <w:rsid w:val="00D768EB"/>
    <w:rsid w:val="00D80136"/>
    <w:rsid w:val="00D81AEA"/>
    <w:rsid w:val="00D81B14"/>
    <w:rsid w:val="00D81E17"/>
    <w:rsid w:val="00D82D1E"/>
    <w:rsid w:val="00D832D9"/>
    <w:rsid w:val="00D83C45"/>
    <w:rsid w:val="00D84CB6"/>
    <w:rsid w:val="00D90F00"/>
    <w:rsid w:val="00D975C0"/>
    <w:rsid w:val="00DA04FA"/>
    <w:rsid w:val="00DA2613"/>
    <w:rsid w:val="00DA5285"/>
    <w:rsid w:val="00DA5571"/>
    <w:rsid w:val="00DA6BF7"/>
    <w:rsid w:val="00DA7C24"/>
    <w:rsid w:val="00DB0E2E"/>
    <w:rsid w:val="00DB191D"/>
    <w:rsid w:val="00DB2AE8"/>
    <w:rsid w:val="00DB38B6"/>
    <w:rsid w:val="00DB4F91"/>
    <w:rsid w:val="00DB6D0A"/>
    <w:rsid w:val="00DC06BE"/>
    <w:rsid w:val="00DC1F0F"/>
    <w:rsid w:val="00DC3117"/>
    <w:rsid w:val="00DC59C9"/>
    <w:rsid w:val="00DC5DD9"/>
    <w:rsid w:val="00DC6D2D"/>
    <w:rsid w:val="00DD2472"/>
    <w:rsid w:val="00DD2BB4"/>
    <w:rsid w:val="00DD4E59"/>
    <w:rsid w:val="00DD6E49"/>
    <w:rsid w:val="00DE1DAF"/>
    <w:rsid w:val="00DE33B5"/>
    <w:rsid w:val="00DE5E18"/>
    <w:rsid w:val="00DE6AA5"/>
    <w:rsid w:val="00DE7FC3"/>
    <w:rsid w:val="00DF0487"/>
    <w:rsid w:val="00DF2242"/>
    <w:rsid w:val="00DF577D"/>
    <w:rsid w:val="00DF5EA4"/>
    <w:rsid w:val="00E01955"/>
    <w:rsid w:val="00E02681"/>
    <w:rsid w:val="00E02792"/>
    <w:rsid w:val="00E034D8"/>
    <w:rsid w:val="00E04CC0"/>
    <w:rsid w:val="00E119E4"/>
    <w:rsid w:val="00E14224"/>
    <w:rsid w:val="00E15816"/>
    <w:rsid w:val="00E1592D"/>
    <w:rsid w:val="00E160D5"/>
    <w:rsid w:val="00E20AC4"/>
    <w:rsid w:val="00E22117"/>
    <w:rsid w:val="00E239FF"/>
    <w:rsid w:val="00E27D7B"/>
    <w:rsid w:val="00E30556"/>
    <w:rsid w:val="00E30981"/>
    <w:rsid w:val="00E33136"/>
    <w:rsid w:val="00E34D7C"/>
    <w:rsid w:val="00E35602"/>
    <w:rsid w:val="00E3723D"/>
    <w:rsid w:val="00E374CA"/>
    <w:rsid w:val="00E44058"/>
    <w:rsid w:val="00E44C89"/>
    <w:rsid w:val="00E450B7"/>
    <w:rsid w:val="00E52DDC"/>
    <w:rsid w:val="00E5334B"/>
    <w:rsid w:val="00E56124"/>
    <w:rsid w:val="00E602A2"/>
    <w:rsid w:val="00E616E1"/>
    <w:rsid w:val="00E61BA2"/>
    <w:rsid w:val="00E63864"/>
    <w:rsid w:val="00E6403F"/>
    <w:rsid w:val="00E666A7"/>
    <w:rsid w:val="00E70F28"/>
    <w:rsid w:val="00E76EBD"/>
    <w:rsid w:val="00E770C4"/>
    <w:rsid w:val="00E77413"/>
    <w:rsid w:val="00E82FC5"/>
    <w:rsid w:val="00E84C5A"/>
    <w:rsid w:val="00E861DB"/>
    <w:rsid w:val="00E86CB1"/>
    <w:rsid w:val="00E93406"/>
    <w:rsid w:val="00E956C5"/>
    <w:rsid w:val="00E95C39"/>
    <w:rsid w:val="00E96A26"/>
    <w:rsid w:val="00EA0AAF"/>
    <w:rsid w:val="00EA0AFB"/>
    <w:rsid w:val="00EA0CB7"/>
    <w:rsid w:val="00EA1055"/>
    <w:rsid w:val="00EA2C39"/>
    <w:rsid w:val="00EA2F7D"/>
    <w:rsid w:val="00EA38D1"/>
    <w:rsid w:val="00EA49C5"/>
    <w:rsid w:val="00EA727C"/>
    <w:rsid w:val="00EA7B97"/>
    <w:rsid w:val="00EA7C41"/>
    <w:rsid w:val="00EB0A3C"/>
    <w:rsid w:val="00EB0A96"/>
    <w:rsid w:val="00EB4E3F"/>
    <w:rsid w:val="00EB559B"/>
    <w:rsid w:val="00EB77F9"/>
    <w:rsid w:val="00EC5769"/>
    <w:rsid w:val="00EC6553"/>
    <w:rsid w:val="00EC7D00"/>
    <w:rsid w:val="00ED0200"/>
    <w:rsid w:val="00ED0304"/>
    <w:rsid w:val="00ED7398"/>
    <w:rsid w:val="00EE1197"/>
    <w:rsid w:val="00EE193A"/>
    <w:rsid w:val="00EE38FA"/>
    <w:rsid w:val="00EE3E2C"/>
    <w:rsid w:val="00EE5521"/>
    <w:rsid w:val="00EE5D23"/>
    <w:rsid w:val="00EE69B2"/>
    <w:rsid w:val="00EE750D"/>
    <w:rsid w:val="00EF1765"/>
    <w:rsid w:val="00EF26C9"/>
    <w:rsid w:val="00EF3CA4"/>
    <w:rsid w:val="00EF6A58"/>
    <w:rsid w:val="00EF7859"/>
    <w:rsid w:val="00F014DA"/>
    <w:rsid w:val="00F02591"/>
    <w:rsid w:val="00F11FAB"/>
    <w:rsid w:val="00F136B1"/>
    <w:rsid w:val="00F14E25"/>
    <w:rsid w:val="00F25059"/>
    <w:rsid w:val="00F2505F"/>
    <w:rsid w:val="00F2717F"/>
    <w:rsid w:val="00F3040E"/>
    <w:rsid w:val="00F31F84"/>
    <w:rsid w:val="00F33055"/>
    <w:rsid w:val="00F37CD2"/>
    <w:rsid w:val="00F42701"/>
    <w:rsid w:val="00F4502B"/>
    <w:rsid w:val="00F475B9"/>
    <w:rsid w:val="00F51D86"/>
    <w:rsid w:val="00F550A2"/>
    <w:rsid w:val="00F5696E"/>
    <w:rsid w:val="00F60EFF"/>
    <w:rsid w:val="00F64DF5"/>
    <w:rsid w:val="00F653F3"/>
    <w:rsid w:val="00F67AE7"/>
    <w:rsid w:val="00F67D2D"/>
    <w:rsid w:val="00F77C76"/>
    <w:rsid w:val="00F801BD"/>
    <w:rsid w:val="00F81CAE"/>
    <w:rsid w:val="00F85623"/>
    <w:rsid w:val="00F858F2"/>
    <w:rsid w:val="00F860CC"/>
    <w:rsid w:val="00F87963"/>
    <w:rsid w:val="00F87AB3"/>
    <w:rsid w:val="00F905C9"/>
    <w:rsid w:val="00F90E0F"/>
    <w:rsid w:val="00F94398"/>
    <w:rsid w:val="00FA438F"/>
    <w:rsid w:val="00FA6C13"/>
    <w:rsid w:val="00FB1FC3"/>
    <w:rsid w:val="00FB2B56"/>
    <w:rsid w:val="00FB37E4"/>
    <w:rsid w:val="00FB55D5"/>
    <w:rsid w:val="00FB7694"/>
    <w:rsid w:val="00FB7722"/>
    <w:rsid w:val="00FC0312"/>
    <w:rsid w:val="00FC12BF"/>
    <w:rsid w:val="00FC2C60"/>
    <w:rsid w:val="00FC7F53"/>
    <w:rsid w:val="00FD3E6F"/>
    <w:rsid w:val="00FD51B9"/>
    <w:rsid w:val="00FD55DC"/>
    <w:rsid w:val="00FD55EC"/>
    <w:rsid w:val="00FD5849"/>
    <w:rsid w:val="00FD6CFB"/>
    <w:rsid w:val="00FE2A39"/>
    <w:rsid w:val="00FE654C"/>
    <w:rsid w:val="00FF39CF"/>
    <w:rsid w:val="00FF55AA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08E945"/>
  <w15:docId w15:val="{85151504-8A1F-46C3-99EB-23A90AF5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F99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7"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7"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7"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99"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99"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99"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99"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  <w:ind w:left="1008" w:hanging="1008"/>
    </w:pPr>
  </w:style>
  <w:style w:type="character" w:styleId="Hyperlink">
    <w:name w:val="Hyperlink"/>
    <w:basedOn w:val="DefaultParagraphFont"/>
    <w:uiPriority w:val="99"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numbering" w:customStyle="1" w:styleId="NTGStandardNumList">
    <w:name w:val="NTG Standard Num List"/>
    <w:uiPriority w:val="99"/>
    <w:rsid w:val="004179BF"/>
    <w:pPr>
      <w:numPr>
        <w:numId w:val="9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E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E04"/>
    <w:rPr>
      <w:rFonts w:ascii="Segoe UI" w:hAnsi="Segoe UI" w:cs="Segoe UI"/>
      <w:sz w:val="18"/>
      <w:szCs w:val="18"/>
    </w:rPr>
  </w:style>
  <w:style w:type="numbering" w:customStyle="1" w:styleId="NTGTableList">
    <w:name w:val="NTG Table List"/>
    <w:uiPriority w:val="99"/>
    <w:rsid w:val="00BE19E3"/>
    <w:pPr>
      <w:numPr>
        <w:numId w:val="10"/>
      </w:numPr>
    </w:pPr>
  </w:style>
  <w:style w:type="paragraph" w:customStyle="1" w:styleId="NTGTableBulletList1">
    <w:name w:val="NTG Table Bullet List 1"/>
    <w:semiHidden/>
    <w:qFormat/>
    <w:rsid w:val="00BE19E3"/>
    <w:pPr>
      <w:numPr>
        <w:numId w:val="11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BE19E3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BE19E3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BE19E3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BE19E3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BE19E3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BE19E3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BE19E3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BE19E3"/>
    <w:pPr>
      <w:numPr>
        <w:ilvl w:val="8"/>
      </w:numPr>
    </w:pPr>
  </w:style>
  <w:style w:type="paragraph" w:customStyle="1" w:styleId="Subsection">
    <w:name w:val="Subsection"/>
    <w:basedOn w:val="Normal"/>
    <w:rsid w:val="007F3F81"/>
    <w:pPr>
      <w:widowControl w:val="0"/>
      <w:tabs>
        <w:tab w:val="right" w:pos="902"/>
      </w:tabs>
      <w:spacing w:after="240"/>
      <w:ind w:left="1100" w:hanging="1100"/>
      <w:jc w:val="both"/>
    </w:pPr>
    <w:rPr>
      <w:rFonts w:ascii="Helvetica" w:eastAsia="Times New Roman" w:hAnsi="Helvetica"/>
      <w:sz w:val="24"/>
      <w:szCs w:val="24"/>
      <w:lang w:eastAsia="en-AU"/>
    </w:rPr>
  </w:style>
  <w:style w:type="paragraph" w:customStyle="1" w:styleId="Paragraph">
    <w:name w:val="Paragraph"/>
    <w:basedOn w:val="Normal"/>
    <w:rsid w:val="007F3F81"/>
    <w:pPr>
      <w:widowControl w:val="0"/>
      <w:spacing w:after="240"/>
      <w:ind w:left="1667" w:hanging="567"/>
      <w:jc w:val="both"/>
    </w:pPr>
    <w:rPr>
      <w:rFonts w:ascii="Helvetica" w:eastAsia="Times New Roman" w:hAnsi="Helvetica"/>
      <w:sz w:val="24"/>
      <w:szCs w:val="24"/>
      <w:lang w:eastAsia="en-AU"/>
    </w:rPr>
  </w:style>
  <w:style w:type="character" w:styleId="CommentReference">
    <w:name w:val="annotation reference"/>
    <w:basedOn w:val="DefaultParagraphFont"/>
    <w:unhideWhenUsed/>
    <w:rsid w:val="00574E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09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09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9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98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662D5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Microsoft\Windows\Temporary%20Internet%20Files\Content.IE5\TT6Z7DPN\ntg-general-portrait-word-template%20(1)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F3932-955D-4FDB-856A-CB3D4B2AC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 (1).dotx</Template>
  <TotalTime>379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A.1 – Recovery of overpayments to current employees</vt:lpstr>
    </vt:vector>
  </TitlesOfParts>
  <Company>Northern Territory Government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A.1 – Recovery of overpayments to current employees</dc:title>
  <dc:creator>nlu</dc:creator>
  <cp:lastModifiedBy>Diana Gaerth</cp:lastModifiedBy>
  <cp:revision>36</cp:revision>
  <cp:lastPrinted>2024-05-28T03:34:00Z</cp:lastPrinted>
  <dcterms:created xsi:type="dcterms:W3CDTF">2023-10-03T01:20:00Z</dcterms:created>
  <dcterms:modified xsi:type="dcterms:W3CDTF">2024-05-30T01:57:00Z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1.0">
    <vt:lpwstr>Version 1.0</vt:lpwstr>
  </property>
</Properties>
</file>