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A6183" w:rsidRDefault="008C2465" w:rsidP="001D4F9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07776" behindDoc="1" locked="0" layoutInCell="1" allowOverlap="1" wp14:anchorId="0F8F95C0" wp14:editId="1270AA43">
                <wp:simplePos x="0" y="0"/>
                <wp:positionH relativeFrom="column">
                  <wp:posOffset>2891155</wp:posOffset>
                </wp:positionH>
                <wp:positionV relativeFrom="paragraph">
                  <wp:posOffset>208877</wp:posOffset>
                </wp:positionV>
                <wp:extent cx="0" cy="216000"/>
                <wp:effectExtent l="76200" t="0" r="57150" b="508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0FA4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27.65pt;margin-top:16.45pt;width:0;height:17pt;z-index:-25120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" strokecolor="windowText">
                <v:stroke endarrow="block" joinstyle="miter"/>
              </v:shape>
            </w:pict>
          </mc:Fallback>
        </mc:AlternateContent>
      </w:r>
      <w:r w:rsidRPr="001E709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642B105B" wp14:editId="631F6D6A">
                <wp:simplePos x="0" y="0"/>
                <wp:positionH relativeFrom="column">
                  <wp:posOffset>-76835</wp:posOffset>
                </wp:positionH>
                <wp:positionV relativeFrom="paragraph">
                  <wp:posOffset>-76087</wp:posOffset>
                </wp:positionV>
                <wp:extent cx="6181706" cy="289560"/>
                <wp:effectExtent l="0" t="0" r="10160" b="1524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06" cy="289560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ysClr val="windowText" lastClr="000000"/>
                        </a:solidFill>
                        <a:ln w="9525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242DA3" w:rsidRPr="008C2465" w:rsidRDefault="00242DA3" w:rsidP="00242DA3">
                            <w:pPr>
                              <w:spacing w:after="12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Agency identifies </w:t>
                            </w:r>
                            <w:r w:rsidR="0086212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non-financial asset for disposal</w:t>
                            </w:r>
                          </w:p>
                          <w:p w:rsidR="00242DA3" w:rsidRPr="00A62B08" w:rsidRDefault="00242DA3" w:rsidP="00242DA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2B105B" id="Text Box 71" o:spid="_x0000_s1026" style="position:absolute;margin-left:-6.05pt;margin-top:-6pt;width:486.75pt;height:22.8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" fillcolor="windowText" strokecolor="windowText">
                <v:textbox>
                  <w:txbxContent>
                    <w:p w:rsidR="00242DA3" w:rsidRPr="008C2465" w:rsidRDefault="00242DA3" w:rsidP="00242DA3">
                      <w:pPr>
                        <w:spacing w:after="12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Agency identifies </w:t>
                      </w:r>
                      <w:r w:rsidR="0086212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a 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non-financial asset for disposal</w:t>
                      </w:r>
                    </w:p>
                    <w:p w:rsidR="00242DA3" w:rsidRPr="00A62B08" w:rsidRDefault="00242DA3" w:rsidP="00242DA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D2F7B" w:rsidRDefault="000B7561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50432" behindDoc="1" locked="0" layoutInCell="1" allowOverlap="1" wp14:anchorId="12966FBD" wp14:editId="30495F22">
                <wp:simplePos x="0" y="0"/>
                <wp:positionH relativeFrom="column">
                  <wp:posOffset>5998210</wp:posOffset>
                </wp:positionH>
                <wp:positionV relativeFrom="paragraph">
                  <wp:posOffset>167996</wp:posOffset>
                </wp:positionV>
                <wp:extent cx="460858" cy="27051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858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1C60" w:rsidRPr="00CF35D0" w:rsidRDefault="001F1C60" w:rsidP="00477B9F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966FBD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7" type="#_x0000_t202" style="position:absolute;margin-left:472.3pt;margin-top:13.25pt;width:36.3pt;height:21.3pt;z-index:-2512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" filled="f" stroked="f" strokeweight=".5pt">
                <v:textbox>
                  <w:txbxContent>
                    <w:p w:rsidR="001F1C60" w:rsidRPr="00CF35D0" w:rsidRDefault="001F1C60" w:rsidP="00477B9F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8C246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18177AA9" wp14:editId="57C96BC0">
                <wp:simplePos x="0" y="0"/>
                <wp:positionH relativeFrom="margin">
                  <wp:posOffset>6390284</wp:posOffset>
                </wp:positionH>
                <wp:positionV relativeFrom="paragraph">
                  <wp:posOffset>184633</wp:posOffset>
                </wp:positionV>
                <wp:extent cx="1521562" cy="490118"/>
                <wp:effectExtent l="0" t="0" r="21590" b="2476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562" cy="490118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7347" w:rsidRPr="008C2465" w:rsidRDefault="009B42DE" w:rsidP="00477B9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Refer to TD – Gifting of Property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177AA9" id="Text Box 37" o:spid="_x0000_s1028" style="position:absolute;margin-left:503.15pt;margin-top:14.55pt;width:119.8pt;height:38.6pt;z-index:25200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" fillcolor="#1f1f5f">
                <v:textbox>
                  <w:txbxContent>
                    <w:p w:rsidR="00D57347" w:rsidRPr="008C2465" w:rsidRDefault="009B42DE" w:rsidP="00477B9F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Refer to TD – Gifting of Property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1331E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140203</wp:posOffset>
                </wp:positionV>
                <wp:extent cx="6182995" cy="841971"/>
                <wp:effectExtent l="0" t="0" r="27305" b="1587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2995" cy="841971"/>
                          <a:chOff x="-188044" y="-1492717"/>
                          <a:chExt cx="6185604" cy="795894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-188038" y="-1415235"/>
                            <a:ext cx="6185598" cy="718412"/>
                          </a:xfrm>
                          <a:prstGeom prst="roundRect">
                            <a:avLst>
                              <a:gd name="adj" fmla="val 6222"/>
                            </a:avLst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508B" w:rsidRDefault="007A508B" w:rsidP="00477B9F">
                              <w:pPr>
                                <w:spacing w:after="120"/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</w:pPr>
                            </w:p>
                            <w:p w:rsidR="00D91A5B" w:rsidRPr="004E4C71" w:rsidRDefault="009B42DE" w:rsidP="00477B9F">
                              <w:pPr>
                                <w:spacing w:after="120"/>
                                <w:rPr>
                                  <w:rFonts w:ascii="Lato" w:hAnsi="Lato"/>
                                </w:rPr>
                              </w:pPr>
                              <w:r w:rsidRPr="009B42DE"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>Gifting is the voluntary transfer of ownership of property from an agency to a non NT Government agency or person, without receiving consideration or compensation, and where there is no constructive or legal obligation for the transfer.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-188044" y="-1492717"/>
                            <a:ext cx="6185082" cy="256740"/>
                          </a:xfrm>
                          <a:prstGeom prst="roundRect">
                            <a:avLst>
                              <a:gd name="adj" fmla="val 17117"/>
                            </a:avLst>
                          </a:prstGeom>
                          <a:solidFill>
                            <a:srgbClr val="E35205"/>
                          </a:solidFill>
                          <a:ln w="9525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77B9F" w:rsidRPr="008C2465" w:rsidRDefault="00862125" w:rsidP="00477B9F">
                              <w:pPr>
                                <w:spacing w:after="0"/>
                                <w:jc w:val="center"/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 xml:space="preserve">Will </w:t>
                              </w:r>
                              <w:r w:rsidR="002C41D9"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 xml:space="preserve">the </w:t>
                              </w:r>
                              <w:r w:rsidR="003A37E6"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 xml:space="preserve">non-financial </w:t>
                              </w:r>
                              <w:r w:rsidR="002C41D9" w:rsidRPr="008C2465"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>asset</w:t>
                              </w:r>
                              <w:r w:rsidR="007A508B" w:rsidRPr="008C2465"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 xml:space="preserve"> be provided as gift</w:t>
                              </w:r>
                              <w:r w:rsidR="009B42DE" w:rsidRPr="008C2465"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>?</w:t>
                              </w:r>
                              <w:r w:rsidR="00477B9F" w:rsidRPr="008C2465">
                                <w:rPr>
                                  <w:rFonts w:ascii="Lato" w:hAnsi="Lato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" o:spid="_x0000_s1029" style="position:absolute;margin-left:-6.05pt;margin-top:11.05pt;width:486.85pt;height:66.3pt;z-index:251998208;mso-width-relative:margin;mso-height-relative:margin" coordorigin="-1880,-14927" coordsize="61856,7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">
                <v:roundrect id="Text Box 14" o:spid="_x0000_s1030" style="position:absolute;left:-1880;top:-14152;width:61855;height:7184;visibility:visible;mso-wrap-style:square;v-text-anchor:top" arcsize="4078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" fillcolor="white [3201]" strokeweight=".5pt">
                  <v:textbox>
                    <w:txbxContent>
                      <w:p w:rsidR="007A508B" w:rsidRDefault="007A508B" w:rsidP="00477B9F">
                        <w:pPr>
                          <w:spacing w:after="120"/>
                          <w:rPr>
                            <w:rFonts w:ascii="Lato" w:hAnsi="Lato"/>
                            <w:sz w:val="18"/>
                            <w:szCs w:val="18"/>
                          </w:rPr>
                        </w:pPr>
                      </w:p>
                      <w:p w:rsidR="00D91A5B" w:rsidRPr="004E4C71" w:rsidRDefault="009B42DE" w:rsidP="00477B9F">
                        <w:pPr>
                          <w:spacing w:after="120"/>
                          <w:rPr>
                            <w:rFonts w:ascii="Lato" w:hAnsi="Lato"/>
                          </w:rPr>
                        </w:pPr>
                        <w:r w:rsidRPr="009B42DE">
                          <w:rPr>
                            <w:rFonts w:ascii="Lato" w:hAnsi="Lato"/>
                            <w:sz w:val="18"/>
                            <w:szCs w:val="18"/>
                          </w:rPr>
                          <w:t>Gifting is the voluntary transfer of ownership of property from an agency to a non NT Government agency or person, without receiving consideration or compensation, and where there is no constructive or legal obligation for the transfer.</w:t>
                        </w:r>
                      </w:p>
                    </w:txbxContent>
                  </v:textbox>
                </v:roundrect>
                <v:roundrect id="Text Box 6" o:spid="_x0000_s1031" style="position:absolute;left:-1880;top:-14927;width:61850;height:2568;visibility:visible;mso-wrap-style:square;v-text-anchor:middle" arcsize="1121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" fillcolor="#e35205" strokecolor="black [1600]">
                  <v:stroke joinstyle="miter"/>
                  <v:textbox>
                    <w:txbxContent>
                      <w:p w:rsidR="00477B9F" w:rsidRPr="008C2465" w:rsidRDefault="00862125" w:rsidP="00477B9F">
                        <w:pPr>
                          <w:spacing w:after="0"/>
                          <w:jc w:val="center"/>
                          <w:rPr>
                            <w:rFonts w:ascii="Lato" w:hAnsi="La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Lato" w:hAnsi="Lato"/>
                            <w:sz w:val="18"/>
                            <w:szCs w:val="18"/>
                          </w:rPr>
                          <w:t xml:space="preserve">Will </w:t>
                        </w:r>
                        <w:r w:rsidR="002C41D9">
                          <w:rPr>
                            <w:rFonts w:ascii="Lato" w:hAnsi="Lato"/>
                            <w:sz w:val="18"/>
                            <w:szCs w:val="18"/>
                          </w:rPr>
                          <w:t xml:space="preserve">the </w:t>
                        </w:r>
                        <w:r w:rsidR="003A37E6">
                          <w:rPr>
                            <w:rFonts w:ascii="Lato" w:hAnsi="Lato"/>
                            <w:sz w:val="18"/>
                            <w:szCs w:val="18"/>
                          </w:rPr>
                          <w:t xml:space="preserve">non-financial </w:t>
                        </w:r>
                        <w:r w:rsidR="002C41D9" w:rsidRPr="008C2465">
                          <w:rPr>
                            <w:rFonts w:ascii="Lato" w:hAnsi="Lato"/>
                            <w:sz w:val="18"/>
                            <w:szCs w:val="18"/>
                          </w:rPr>
                          <w:t>asset</w:t>
                        </w:r>
                        <w:r w:rsidR="007A508B" w:rsidRPr="008C2465">
                          <w:rPr>
                            <w:rFonts w:ascii="Lato" w:hAnsi="Lato"/>
                            <w:sz w:val="18"/>
                            <w:szCs w:val="18"/>
                          </w:rPr>
                          <w:t xml:space="preserve"> be provided as gift</w:t>
                        </w:r>
                        <w:r w:rsidR="009B42DE" w:rsidRPr="008C2465">
                          <w:rPr>
                            <w:rFonts w:ascii="Lato" w:hAnsi="Lato"/>
                            <w:sz w:val="18"/>
                            <w:szCs w:val="18"/>
                          </w:rPr>
                          <w:t>?</w:t>
                        </w:r>
                        <w:r w:rsidR="00477B9F" w:rsidRPr="008C2465">
                          <w:rPr>
                            <w:rFonts w:ascii="Lato" w:hAnsi="Lato"/>
                            <w:sz w:val="18"/>
                            <w:szCs w:val="1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FD2F7B" w:rsidRPr="00FD2F7B" w:rsidRDefault="00F1331E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6102BD20" wp14:editId="411E506A">
                <wp:simplePos x="0" y="0"/>
                <wp:positionH relativeFrom="column">
                  <wp:posOffset>6102193</wp:posOffset>
                </wp:positionH>
                <wp:positionV relativeFrom="paragraph">
                  <wp:posOffset>103505</wp:posOffset>
                </wp:positionV>
                <wp:extent cx="288000" cy="0"/>
                <wp:effectExtent l="0" t="76200" r="17145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A95AE" id="Straight Arrow Connector 4" o:spid="_x0000_s1026" type="#_x0000_t32" style="position:absolute;margin-left:480.5pt;margin-top:8.15pt;width:22.7pt;height:0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" strokecolor="black [3200]">
                <v:stroke endarrow="block" joinstyle="miter"/>
              </v:shape>
            </w:pict>
          </mc:Fallback>
        </mc:AlternateContent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  <w:r w:rsidR="00A369AC">
        <w:tab/>
      </w:r>
    </w:p>
    <w:p w:rsidR="00FD2F7B" w:rsidRPr="00FD2F7B" w:rsidRDefault="00FD2F7B" w:rsidP="00FD2F7B"/>
    <w:p w:rsidR="00FD2F7B" w:rsidRPr="00FD2F7B" w:rsidRDefault="001C2FA3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6297139F" wp14:editId="58D8B39F">
                <wp:simplePos x="0" y="0"/>
                <wp:positionH relativeFrom="column">
                  <wp:posOffset>2521230</wp:posOffset>
                </wp:positionH>
                <wp:positionV relativeFrom="paragraph">
                  <wp:posOffset>101346</wp:posOffset>
                </wp:positionV>
                <wp:extent cx="406400" cy="288316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0" cy="2883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1B1F" w:rsidRPr="00CF35D0" w:rsidRDefault="004E1B1F" w:rsidP="004E1B1F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7139F" id="Text Box 26" o:spid="_x0000_s1032" type="#_x0000_t202" style="position:absolute;margin-left:198.5pt;margin-top:8pt;width:32pt;height:22.7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" filled="f" stroked="f" strokeweight=".5pt">
                <v:textbox>
                  <w:txbxContent>
                    <w:p w:rsidR="004E1B1F" w:rsidRPr="00CF35D0" w:rsidRDefault="004E1B1F" w:rsidP="004E1B1F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E945E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1872" behindDoc="1" locked="0" layoutInCell="1" allowOverlap="1" wp14:anchorId="2D2CC6DA" wp14:editId="29D572BC">
                <wp:simplePos x="0" y="0"/>
                <wp:positionH relativeFrom="column">
                  <wp:posOffset>2891155</wp:posOffset>
                </wp:positionH>
                <wp:positionV relativeFrom="paragraph">
                  <wp:posOffset>118129</wp:posOffset>
                </wp:positionV>
                <wp:extent cx="0" cy="216000"/>
                <wp:effectExtent l="76200" t="0" r="57150" b="508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E4D88" id="Straight Arrow Connector 29" o:spid="_x0000_s1026" type="#_x0000_t32" style="position:absolute;margin-left:227.65pt;margin-top:9.3pt;width:0;height:17pt;z-index:-2512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" strokecolor="windowText">
                <v:stroke endarrow="block" joinstyle="miter"/>
              </v:shape>
            </w:pict>
          </mc:Fallback>
        </mc:AlternateContent>
      </w:r>
    </w:p>
    <w:p w:rsidR="00FD2F7B" w:rsidRPr="00FD2F7B" w:rsidRDefault="008C2465" w:rsidP="00FD2F7B">
      <w:r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4013D8B2" wp14:editId="546CF74F">
                <wp:simplePos x="0" y="0"/>
                <wp:positionH relativeFrom="margin">
                  <wp:posOffset>6386880</wp:posOffset>
                </wp:positionH>
                <wp:positionV relativeFrom="paragraph">
                  <wp:posOffset>195536</wp:posOffset>
                </wp:positionV>
                <wp:extent cx="1520190" cy="561315"/>
                <wp:effectExtent l="0" t="0" r="22860" b="1079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561315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B42DE" w:rsidRPr="008C2465" w:rsidRDefault="009B42DE" w:rsidP="009B42D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Refer to TD – Losses, write off, waivers and postponements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13D8B2" id="Text Box 42" o:spid="_x0000_s1033" style="position:absolute;margin-left:502.9pt;margin-top:15.4pt;width:119.7pt;height:44.2pt;z-index:25211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" fillcolor="#1f1f5f">
                <v:textbox>
                  <w:txbxContent>
                    <w:p w:rsidR="009B42DE" w:rsidRPr="008C2465" w:rsidRDefault="009B42DE" w:rsidP="009B42DE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Refer to TD – Losses, write off, waivers and postponements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1331E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38CA3557" wp14:editId="406D11DD">
                <wp:simplePos x="0" y="0"/>
                <wp:positionH relativeFrom="margin">
                  <wp:posOffset>-104775</wp:posOffset>
                </wp:positionH>
                <wp:positionV relativeFrom="paragraph">
                  <wp:posOffset>48763</wp:posOffset>
                </wp:positionV>
                <wp:extent cx="6209030" cy="869133"/>
                <wp:effectExtent l="0" t="0" r="20320" b="2667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9030" cy="869133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5E8" w:rsidRPr="008C2465" w:rsidRDefault="002C41D9" w:rsidP="00E945E8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Do any of the following apply to the non-</w:t>
                            </w:r>
                            <w:proofErr w:type="spellStart"/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finanical</w:t>
                            </w:r>
                            <w:proofErr w:type="spellEnd"/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asset</w:t>
                            </w:r>
                            <w:r w:rsidR="009B42DE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  <w:p w:rsidR="00E945E8" w:rsidRPr="008C2465" w:rsidRDefault="002C41D9" w:rsidP="00E945E8">
                            <w:pPr>
                              <w:pStyle w:val="ListNumber"/>
                              <w:numPr>
                                <w:ilvl w:val="1"/>
                                <w:numId w:val="33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asset is </w:t>
                            </w:r>
                            <w:r w:rsidR="00E945E8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lost and cannot be recovered</w:t>
                            </w:r>
                          </w:p>
                          <w:p w:rsidR="00E945E8" w:rsidRPr="008C2465" w:rsidRDefault="002C41D9" w:rsidP="00E945E8">
                            <w:pPr>
                              <w:pStyle w:val="ListNumber"/>
                              <w:numPr>
                                <w:ilvl w:val="1"/>
                                <w:numId w:val="33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asset is </w:t>
                            </w:r>
                            <w:r w:rsidR="00E945E8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deficient, unserviceable, condemned, abandoned or obsolete</w:t>
                            </w:r>
                          </w:p>
                          <w:p w:rsidR="00E945E8" w:rsidRPr="008C2465" w:rsidRDefault="002C41D9" w:rsidP="00E945E8">
                            <w:pPr>
                              <w:pStyle w:val="ListNumber"/>
                              <w:numPr>
                                <w:ilvl w:val="1"/>
                                <w:numId w:val="33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asset </w:t>
                            </w:r>
                            <w:r w:rsidR="00E945E8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can be written off in accordance with legislation other than the FMA</w:t>
                            </w:r>
                          </w:p>
                          <w:p w:rsidR="00E945E8" w:rsidRPr="00C52148" w:rsidRDefault="00E945E8" w:rsidP="00C52148">
                            <w:pPr>
                              <w:pStyle w:val="ListNumber"/>
                              <w:spacing w:after="0"/>
                              <w:jc w:val="both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  <w:p w:rsidR="009B42DE" w:rsidRPr="008C2465" w:rsidRDefault="009B42DE" w:rsidP="009B42D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CA3557" id="Text Box 25" o:spid="_x0000_s1034" style="position:absolute;margin-left:-8.25pt;margin-top:3.85pt;width:488.9pt;height:68.45pt;z-index:25210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" fillcolor="#e35205">
                <v:stroke joinstyle="miter"/>
                <v:textbox>
                  <w:txbxContent>
                    <w:p w:rsidR="00E945E8" w:rsidRPr="008C2465" w:rsidRDefault="002C41D9" w:rsidP="00E945E8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Do any of the following apply to the non-</w:t>
                      </w:r>
                      <w:proofErr w:type="spellStart"/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finanical</w:t>
                      </w:r>
                      <w:proofErr w:type="spellEnd"/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asset</w:t>
                      </w:r>
                      <w:r w:rsidR="009B42DE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?</w:t>
                      </w:r>
                    </w:p>
                    <w:p w:rsidR="00E945E8" w:rsidRPr="008C2465" w:rsidRDefault="002C41D9" w:rsidP="00E945E8">
                      <w:pPr>
                        <w:pStyle w:val="ListNumber"/>
                        <w:numPr>
                          <w:ilvl w:val="1"/>
                          <w:numId w:val="33"/>
                        </w:numPr>
                        <w:spacing w:after="0"/>
                        <w:ind w:left="284" w:hanging="284"/>
                        <w:jc w:val="both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asset is </w:t>
                      </w:r>
                      <w:r w:rsidR="00E945E8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lost and cannot be recovered</w:t>
                      </w:r>
                    </w:p>
                    <w:p w:rsidR="00E945E8" w:rsidRPr="008C2465" w:rsidRDefault="002C41D9" w:rsidP="00E945E8">
                      <w:pPr>
                        <w:pStyle w:val="ListNumber"/>
                        <w:numPr>
                          <w:ilvl w:val="1"/>
                          <w:numId w:val="33"/>
                        </w:numPr>
                        <w:spacing w:after="0"/>
                        <w:ind w:left="284" w:hanging="284"/>
                        <w:jc w:val="both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asset is </w:t>
                      </w:r>
                      <w:r w:rsidR="00E945E8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deficient, unserviceable, condemned, abandoned or obsolete</w:t>
                      </w:r>
                    </w:p>
                    <w:p w:rsidR="00E945E8" w:rsidRPr="008C2465" w:rsidRDefault="002C41D9" w:rsidP="00E945E8">
                      <w:pPr>
                        <w:pStyle w:val="ListNumber"/>
                        <w:numPr>
                          <w:ilvl w:val="1"/>
                          <w:numId w:val="33"/>
                        </w:numPr>
                        <w:spacing w:after="0"/>
                        <w:ind w:left="284" w:hanging="284"/>
                        <w:jc w:val="both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asset </w:t>
                      </w:r>
                      <w:r w:rsidR="00E945E8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can be written off in accordance with legislation other than the FMA</w:t>
                      </w:r>
                    </w:p>
                    <w:p w:rsidR="00E945E8" w:rsidRPr="00C52148" w:rsidRDefault="00E945E8" w:rsidP="00C52148">
                      <w:pPr>
                        <w:pStyle w:val="ListNumber"/>
                        <w:spacing w:after="0"/>
                        <w:jc w:val="both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  <w:p w:rsidR="009B42DE" w:rsidRPr="008C2465" w:rsidRDefault="009B42DE" w:rsidP="009B42DE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1331E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3920" behindDoc="1" locked="0" layoutInCell="1" allowOverlap="1" wp14:anchorId="37259275" wp14:editId="37705916">
                <wp:simplePos x="0" y="0"/>
                <wp:positionH relativeFrom="column">
                  <wp:posOffset>6034443</wp:posOffset>
                </wp:positionH>
                <wp:positionV relativeFrom="paragraph">
                  <wp:posOffset>261261</wp:posOffset>
                </wp:positionV>
                <wp:extent cx="412242" cy="248716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42" cy="248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2DE" w:rsidRPr="00CF35D0" w:rsidRDefault="009B42DE" w:rsidP="009B42DE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59275" id="Text Box 36" o:spid="_x0000_s1035" type="#_x0000_t202" style="position:absolute;margin-left:475.15pt;margin-top:20.55pt;width:32.45pt;height:19.6pt;z-index:-2512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" filled="f" stroked="f" strokeweight=".5pt">
                <v:textbox>
                  <w:txbxContent>
                    <w:p w:rsidR="009B42DE" w:rsidRPr="00CF35D0" w:rsidRDefault="009B42DE" w:rsidP="009B42DE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:rsidR="00FD2F7B" w:rsidRPr="00FD2F7B" w:rsidRDefault="00F1331E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2" behindDoc="0" locked="0" layoutInCell="1" allowOverlap="1" wp14:anchorId="10047F2E" wp14:editId="178FB63F">
                <wp:simplePos x="0" y="0"/>
                <wp:positionH relativeFrom="column">
                  <wp:posOffset>6102338</wp:posOffset>
                </wp:positionH>
                <wp:positionV relativeFrom="paragraph">
                  <wp:posOffset>229870</wp:posOffset>
                </wp:positionV>
                <wp:extent cx="288000" cy="0"/>
                <wp:effectExtent l="0" t="76200" r="17145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68540" id="Straight Arrow Connector 34" o:spid="_x0000_s1026" type="#_x0000_t32" style="position:absolute;margin-left:480.5pt;margin-top:18.1pt;width:22.7pt;height:0;z-index:2516490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" strokecolor="black [3200]">
                <v:stroke endarrow="block" joinstyle="miter"/>
              </v:shape>
            </w:pict>
          </mc:Fallback>
        </mc:AlternateContent>
      </w:r>
    </w:p>
    <w:p w:rsidR="00FD2F7B" w:rsidRPr="00FD2F7B" w:rsidRDefault="00FD2F7B" w:rsidP="00FD2F7B"/>
    <w:p w:rsidR="00FD2F7B" w:rsidRPr="00FD2F7B" w:rsidRDefault="000B7561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6972" behindDoc="1" locked="0" layoutInCell="1" allowOverlap="1" wp14:anchorId="2B5AD977" wp14:editId="575579CE">
                <wp:simplePos x="0" y="0"/>
                <wp:positionH relativeFrom="column">
                  <wp:posOffset>6025998</wp:posOffset>
                </wp:positionH>
                <wp:positionV relativeFrom="paragraph">
                  <wp:posOffset>206375</wp:posOffset>
                </wp:positionV>
                <wp:extent cx="417906" cy="289711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906" cy="2897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270" w:rsidRPr="004E4C71" w:rsidRDefault="00B81270" w:rsidP="00477B9F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AD977" id="Text Box 41" o:spid="_x0000_s1036" type="#_x0000_t202" style="position:absolute;margin-left:474.5pt;margin-top:16.25pt;width:32.9pt;height:22.8pt;z-index:-2516695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" filled="f" stroked="f" strokeweight=".5pt">
                <v:textbox>
                  <w:txbxContent>
                    <w:p w:rsidR="00B81270" w:rsidRPr="004E4C71" w:rsidRDefault="00B81270" w:rsidP="00477B9F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05D8E" w:rsidRPr="00A9433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354EE38C" wp14:editId="2E7C40FC">
                <wp:simplePos x="0" y="0"/>
                <wp:positionH relativeFrom="margin">
                  <wp:posOffset>-120244</wp:posOffset>
                </wp:positionH>
                <wp:positionV relativeFrom="paragraph">
                  <wp:posOffset>292456</wp:posOffset>
                </wp:positionV>
                <wp:extent cx="6218084" cy="329184"/>
                <wp:effectExtent l="0" t="0" r="11430" b="139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8084" cy="329184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94330" w:rsidRPr="008C2465" w:rsidRDefault="00A94330" w:rsidP="00A9433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Is the</w:t>
                            </w:r>
                            <w:r w:rsidR="002C41D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non-financial 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asset </w:t>
                            </w:r>
                            <w:r w:rsidR="00E945E8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vacant land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?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4EE38C" id="Text Box 45" o:spid="_x0000_s1037" style="position:absolute;margin-left:-9.45pt;margin-top:23.05pt;width:489.6pt;height:25.9pt;z-index:252122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" fillcolor="#e35205">
                <v:stroke joinstyle="miter"/>
                <v:textbox>
                  <w:txbxContent>
                    <w:p w:rsidR="00A94330" w:rsidRPr="008C2465" w:rsidRDefault="00A94330" w:rsidP="00A94330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Is the</w:t>
                      </w:r>
                      <w:r w:rsidR="002C41D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non-financial 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asset </w:t>
                      </w:r>
                      <w:r w:rsidR="00E945E8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vacant land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?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2FA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0CF3BDDA" wp14:editId="7DC71ED2">
                <wp:simplePos x="0" y="0"/>
                <wp:positionH relativeFrom="column">
                  <wp:posOffset>2531028</wp:posOffset>
                </wp:positionH>
                <wp:positionV relativeFrom="paragraph">
                  <wp:posOffset>36528</wp:posOffset>
                </wp:positionV>
                <wp:extent cx="373075" cy="256032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075" cy="2560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7347" w:rsidRPr="00CF35D0" w:rsidRDefault="00D57347" w:rsidP="00477B9F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3BDDA" id="Text Box 33" o:spid="_x0000_s1036" type="#_x0000_t202" style="position:absolute;margin-left:199.3pt;margin-top:2.9pt;width:29.4pt;height:20.1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" filled="f" stroked="f" strokeweight=".5pt">
                <v:textbox>
                  <w:txbxContent>
                    <w:p w:rsidR="00D57347" w:rsidRPr="00CF35D0" w:rsidRDefault="00D57347" w:rsidP="00477B9F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8C246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2ACF32B9" wp14:editId="69D9AF2F">
                <wp:simplePos x="0" y="0"/>
                <wp:positionH relativeFrom="margin">
                  <wp:posOffset>8209444</wp:posOffset>
                </wp:positionH>
                <wp:positionV relativeFrom="paragraph">
                  <wp:posOffset>141102</wp:posOffset>
                </wp:positionV>
                <wp:extent cx="1359535" cy="562667"/>
                <wp:effectExtent l="0" t="0" r="12065" b="279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9535" cy="562667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5E8" w:rsidRPr="008C2465" w:rsidRDefault="00E945E8" w:rsidP="00E945E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Dispose vacant land in accordance with relevant legislation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CF32B9" id="Text Box 18" o:spid="_x0000_s1037" style="position:absolute;margin-left:646.4pt;margin-top:11.1pt;width:107.05pt;height:44.3pt;z-index:25218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" fillcolor="#1f1f5f">
                <v:textbox>
                  <w:txbxContent>
                    <w:p w:rsidR="00E945E8" w:rsidRPr="008C2465" w:rsidRDefault="00E945E8" w:rsidP="00E945E8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Dispose vacant land in accordance with relevant legislation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C246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6790647B" wp14:editId="296BA37E">
                <wp:simplePos x="0" y="0"/>
                <wp:positionH relativeFrom="column">
                  <wp:posOffset>6395720</wp:posOffset>
                </wp:positionH>
                <wp:positionV relativeFrom="paragraph">
                  <wp:posOffset>153035</wp:posOffset>
                </wp:positionV>
                <wp:extent cx="1511300" cy="551815"/>
                <wp:effectExtent l="0" t="0" r="12700" b="1968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300" cy="55181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69AC" w:rsidRPr="008C2465" w:rsidRDefault="00E945E8" w:rsidP="00A369A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Does a legislation permit the agency to dispose vacant land</w:t>
                            </w:r>
                            <w:r w:rsidR="00A369AC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  <w:p w:rsidR="00A369AC" w:rsidRPr="004E4C71" w:rsidRDefault="00A369AC" w:rsidP="00A369A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90647B" id="Text Box 16" o:spid="_x0000_s1040" style="position:absolute;margin-left:503.6pt;margin-top:12.05pt;width:119pt;height:43.4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" fillcolor="#e35205" strokecolor="black [1600]">
                <v:stroke joinstyle="miter"/>
                <v:textbox>
                  <w:txbxContent>
                    <w:p w:rsidR="00A369AC" w:rsidRPr="008C2465" w:rsidRDefault="00E945E8" w:rsidP="00A369AC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>Does a legislation permit the agency to dispose vacant land</w:t>
                      </w:r>
                      <w:r w:rsidR="00A369AC" w:rsidRPr="008C2465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  <w:p w:rsidR="00A369AC" w:rsidRPr="004E4C71" w:rsidRDefault="00A369AC" w:rsidP="00A369AC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C246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0064" behindDoc="1" locked="0" layoutInCell="1" allowOverlap="1" wp14:anchorId="609948B9" wp14:editId="7387BA72">
                <wp:simplePos x="0" y="0"/>
                <wp:positionH relativeFrom="column">
                  <wp:posOffset>2889350</wp:posOffset>
                </wp:positionH>
                <wp:positionV relativeFrom="paragraph">
                  <wp:posOffset>77413</wp:posOffset>
                </wp:positionV>
                <wp:extent cx="0" cy="216000"/>
                <wp:effectExtent l="76200" t="0" r="57150" b="5080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CF9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3" o:spid="_x0000_s1026" type="#_x0000_t32" style="position:absolute;margin-left:227.5pt;margin-top:6.1pt;width:0;height:17pt;z-index:-2511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" strokecolor="windowText">
                <v:stroke endarrow="block" joinstyle="miter"/>
              </v:shape>
            </w:pict>
          </mc:Fallback>
        </mc:AlternateContent>
      </w:r>
      <w:r w:rsidR="00F1331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6624" behindDoc="1" locked="0" layoutInCell="1" allowOverlap="1" wp14:anchorId="1B861038" wp14:editId="0129008D">
                <wp:simplePos x="0" y="0"/>
                <wp:positionH relativeFrom="column">
                  <wp:posOffset>7829688</wp:posOffset>
                </wp:positionH>
                <wp:positionV relativeFrom="paragraph">
                  <wp:posOffset>241161</wp:posOffset>
                </wp:positionV>
                <wp:extent cx="417906" cy="289711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906" cy="2897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0CE" w:rsidRPr="004E4C71" w:rsidRDefault="00C970CE" w:rsidP="00C970CE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61038" id="Text Box 19" o:spid="_x0000_s1041" type="#_x0000_t202" style="position:absolute;margin-left:616.5pt;margin-top:19pt;width:32.9pt;height:22.8pt;z-index:-2511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" filled="f" stroked="f" strokeweight=".5pt">
                <v:textbox>
                  <w:txbxContent>
                    <w:p w:rsidR="00C970CE" w:rsidRPr="004E4C71" w:rsidRDefault="00C970CE" w:rsidP="00C970CE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:rsidR="00FD2F7B" w:rsidRPr="00FD2F7B" w:rsidRDefault="00105D8E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60AACE45" wp14:editId="13B80EAA">
                <wp:simplePos x="0" y="0"/>
                <wp:positionH relativeFrom="column">
                  <wp:posOffset>6118376</wp:posOffset>
                </wp:positionH>
                <wp:positionV relativeFrom="paragraph">
                  <wp:posOffset>175549</wp:posOffset>
                </wp:positionV>
                <wp:extent cx="288000" cy="0"/>
                <wp:effectExtent l="0" t="76200" r="17145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34EA3" id="Straight Arrow Connector 52" o:spid="_x0000_s1026" type="#_x0000_t32" style="position:absolute;margin-left:481.75pt;margin-top:13.8pt;width:22.7pt;height:0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" strokecolor="windowText">
                <v:stroke endarrow="block" joinstyle="miter"/>
              </v:shape>
            </w:pict>
          </mc:Fallback>
        </mc:AlternateContent>
      </w:r>
      <w:r w:rsidR="00F1331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5ACC8867" wp14:editId="7399C5A2">
                <wp:simplePos x="0" y="0"/>
                <wp:positionH relativeFrom="column">
                  <wp:posOffset>7909861</wp:posOffset>
                </wp:positionH>
                <wp:positionV relativeFrom="paragraph">
                  <wp:posOffset>241771</wp:posOffset>
                </wp:positionV>
                <wp:extent cx="288000" cy="0"/>
                <wp:effectExtent l="0" t="76200" r="17145" b="952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FE964" id="Straight Arrow Connector 39" o:spid="_x0000_s1026" type="#_x0000_t32" style="position:absolute;margin-left:622.8pt;margin-top:19.05pt;width:22.7pt;height:0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" strokecolor="windowText">
                <v:stroke endarrow="block" joinstyle="miter"/>
              </v:shape>
            </w:pict>
          </mc:Fallback>
        </mc:AlternateContent>
      </w:r>
    </w:p>
    <w:p w:rsidR="00FD2F7B" w:rsidRPr="00FD2F7B" w:rsidRDefault="00105D8E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69FA37BE" wp14:editId="3F3974E7">
                <wp:simplePos x="0" y="0"/>
                <wp:positionH relativeFrom="column">
                  <wp:posOffset>2532685</wp:posOffset>
                </wp:positionH>
                <wp:positionV relativeFrom="paragraph">
                  <wp:posOffset>243535</wp:posOffset>
                </wp:positionV>
                <wp:extent cx="408305" cy="241300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56C8" w:rsidRPr="00CF35D0" w:rsidRDefault="00CD56C8" w:rsidP="00CD56C8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A37BE" id="Text Box 10" o:spid="_x0000_s1042" type="#_x0000_t202" style="position:absolute;margin-left:199.4pt;margin-top:19.2pt;width:32.15pt;height:19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" filled="f" stroked="f" strokeweight=".5pt">
                <v:textbox>
                  <w:txbxContent>
                    <w:p w:rsidR="00CD56C8" w:rsidRPr="00CF35D0" w:rsidRDefault="00CD56C8" w:rsidP="00CD56C8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>
                <wp:simplePos x="0" y="0"/>
                <wp:positionH relativeFrom="column">
                  <wp:posOffset>2874137</wp:posOffset>
                </wp:positionH>
                <wp:positionV relativeFrom="paragraph">
                  <wp:posOffset>68275</wp:posOffset>
                </wp:positionV>
                <wp:extent cx="0" cy="651053"/>
                <wp:effectExtent l="76200" t="0" r="76200" b="539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105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3A17E" id="Straight Arrow Connector 3" o:spid="_x0000_s1026" type="#_x0000_t32" style="position:absolute;margin-left:226.3pt;margin-top:5.4pt;width:0;height:51.25pt;z-index:25231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94444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>
                <wp:simplePos x="0" y="0"/>
                <wp:positionH relativeFrom="column">
                  <wp:posOffset>7295501</wp:posOffset>
                </wp:positionH>
                <wp:positionV relativeFrom="paragraph">
                  <wp:posOffset>129054</wp:posOffset>
                </wp:positionV>
                <wp:extent cx="9728" cy="642025"/>
                <wp:effectExtent l="38100" t="0" r="66675" b="6286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28" cy="642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8E3CF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74.45pt;margin-top:10.15pt;width:.75pt;height:50.55pt;z-index:25231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 w:rsidR="00A123DF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4384" behindDoc="1" locked="0" layoutInCell="1" allowOverlap="1" wp14:anchorId="36E813A9" wp14:editId="00470614">
                <wp:simplePos x="0" y="0"/>
                <wp:positionH relativeFrom="column">
                  <wp:posOffset>6032261</wp:posOffset>
                </wp:positionH>
                <wp:positionV relativeFrom="paragraph">
                  <wp:posOffset>167628</wp:posOffset>
                </wp:positionV>
                <wp:extent cx="412242" cy="248716"/>
                <wp:effectExtent l="0" t="0" r="0" b="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42" cy="248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123DF" w:rsidRPr="00CF35D0" w:rsidRDefault="00A123DF" w:rsidP="00C52148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E813A9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43" type="#_x0000_t202" style="position:absolute;margin-left:475pt;margin-top:13.2pt;width:32.45pt;height:19.6pt;z-index:-2510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" filled="f" stroked="f" strokeweight=".5pt">
                <v:textbox>
                  <w:txbxContent>
                    <w:p w:rsidR="00A123DF" w:rsidRPr="00CF35D0" w:rsidRDefault="00A123DF" w:rsidP="00C52148">
                      <w:pPr>
                        <w:spacing w:after="0"/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2F7B" w:rsidRPr="00FD2F7B" w:rsidRDefault="008C0A68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8480" behindDoc="0" locked="0" layoutInCell="1" allowOverlap="1" wp14:anchorId="63D5F2E0" wp14:editId="21D361E1">
                <wp:simplePos x="0" y="0"/>
                <wp:positionH relativeFrom="column">
                  <wp:posOffset>6968719</wp:posOffset>
                </wp:positionH>
                <wp:positionV relativeFrom="paragraph">
                  <wp:posOffset>7417</wp:posOffset>
                </wp:positionV>
                <wp:extent cx="408305" cy="241300"/>
                <wp:effectExtent l="0" t="0" r="0" b="635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624" w:rsidRPr="00CF35D0" w:rsidRDefault="00863624" w:rsidP="00863624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5F2E0" id="Text Box 143" o:spid="_x0000_s1045" type="#_x0000_t202" style="position:absolute;margin-left:548.7pt;margin-top:.6pt;width:32.15pt;height:19pt;z-index:2523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" filled="f" stroked="f" strokeweight=".5pt">
                <v:textbox>
                  <w:txbxContent>
                    <w:p w:rsidR="00863624" w:rsidRPr="00CF35D0" w:rsidRDefault="00863624" w:rsidP="00863624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:rsidR="00FD2F7B" w:rsidRPr="00FD2F7B" w:rsidRDefault="00105D8E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 wp14:anchorId="5C33B08A" wp14:editId="460874C0">
                <wp:simplePos x="0" y="0"/>
                <wp:positionH relativeFrom="column">
                  <wp:posOffset>-114935</wp:posOffset>
                </wp:positionH>
                <wp:positionV relativeFrom="paragraph">
                  <wp:posOffset>143688</wp:posOffset>
                </wp:positionV>
                <wp:extent cx="6219190" cy="1484391"/>
                <wp:effectExtent l="0" t="0" r="10160" b="2095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190" cy="148439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331E" w:rsidRPr="008C2465" w:rsidRDefault="00BE71A3" w:rsidP="00F1331E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Have</w:t>
                            </w:r>
                            <w:r w:rsidR="00F1331E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1331E" w:rsidRPr="008C2465">
                              <w:rPr>
                                <w:rFonts w:ascii="Lato" w:hAnsi="Lato"/>
                                <w:sz w:val="18"/>
                                <w:szCs w:val="18"/>
                                <w:u w:val="single"/>
                              </w:rPr>
                              <w:t>all</w:t>
                            </w:r>
                            <w:r w:rsidR="00F1331E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following conditions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been</w:t>
                            </w:r>
                            <w:r w:rsidR="00F1331E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met?  </w:t>
                            </w:r>
                          </w:p>
                          <w:p w:rsidR="00F1331E" w:rsidRPr="008C2465" w:rsidRDefault="00F1331E" w:rsidP="00590418">
                            <w:pPr>
                              <w:pStyle w:val="ListNumber"/>
                              <w:numPr>
                                <w:ilvl w:val="0"/>
                                <w:numId w:val="38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the non-financial asset is surplus to an agency’s requirements </w:t>
                            </w:r>
                          </w:p>
                          <w:p w:rsidR="00F1331E" w:rsidRPr="008C2465" w:rsidRDefault="00F1331E" w:rsidP="00590418">
                            <w:pPr>
                              <w:pStyle w:val="ListNumber"/>
                              <w:numPr>
                                <w:ilvl w:val="0"/>
                                <w:numId w:val="38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non-financial asset will be disposed of in a manner that optimises benefit and or does not result in additional cost to the Territory</w:t>
                            </w:r>
                          </w:p>
                          <w:p w:rsidR="00F1331E" w:rsidRPr="008C2465" w:rsidRDefault="00F1331E" w:rsidP="00590418">
                            <w:pPr>
                              <w:pStyle w:val="ListNumber"/>
                              <w:numPr>
                                <w:ilvl w:val="0"/>
                                <w:numId w:val="38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disposing the non-financial asset is considered the most appropriate course of action </w:t>
                            </w:r>
                          </w:p>
                          <w:p w:rsidR="00F1331E" w:rsidRPr="008C2465" w:rsidRDefault="00F1331E" w:rsidP="00590418">
                            <w:pPr>
                              <w:pStyle w:val="ListNumber"/>
                              <w:numPr>
                                <w:ilvl w:val="0"/>
                                <w:numId w:val="38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there are no known potential, perceived or actual conflicts of interest or restrictions</w:t>
                            </w:r>
                          </w:p>
                          <w:p w:rsidR="00F1331E" w:rsidRPr="008C2465" w:rsidRDefault="00F1331E" w:rsidP="00590418">
                            <w:pPr>
                              <w:pStyle w:val="ListNumber"/>
                              <w:numPr>
                                <w:ilvl w:val="0"/>
                                <w:numId w:val="38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risk of adverse public perception or scrutiny is considered low</w:t>
                            </w:r>
                          </w:p>
                          <w:p w:rsidR="00F1331E" w:rsidRPr="008C2465" w:rsidRDefault="00F1331E" w:rsidP="00590418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disposing the non-financial asset does not result in personal benefit being obtained by an accountable officer, an employee of a Territory Government agency, or a related party.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33B08A" id="Text Box 72" o:spid="_x0000_s1045" style="position:absolute;margin-left:-9.05pt;margin-top:11.3pt;width:489.7pt;height:116.9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" fillcolor="#e35205" strokecolor="black [1600]">
                <v:stroke joinstyle="miter"/>
                <v:textbox>
                  <w:txbxContent>
                    <w:p w:rsidR="00F1331E" w:rsidRPr="008C2465" w:rsidRDefault="00BE71A3" w:rsidP="00F1331E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Have</w:t>
                      </w:r>
                      <w:r w:rsidR="00F1331E"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F1331E" w:rsidRPr="008C2465">
                        <w:rPr>
                          <w:rFonts w:ascii="Lato" w:hAnsi="Lato"/>
                          <w:sz w:val="18"/>
                          <w:szCs w:val="18"/>
                          <w:u w:val="single"/>
                        </w:rPr>
                        <w:t>all</w:t>
                      </w:r>
                      <w:r w:rsidR="00F1331E"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following conditions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been</w:t>
                      </w:r>
                      <w:r w:rsidR="00F1331E"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met?  </w:t>
                      </w:r>
                    </w:p>
                    <w:p w:rsidR="00F1331E" w:rsidRPr="008C2465" w:rsidRDefault="00F1331E" w:rsidP="00590418">
                      <w:pPr>
                        <w:pStyle w:val="ListNumber"/>
                        <w:numPr>
                          <w:ilvl w:val="0"/>
                          <w:numId w:val="38"/>
                        </w:numPr>
                        <w:spacing w:after="0"/>
                        <w:ind w:left="284" w:hanging="284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the non-financial asset is surplus to an agency’s requirements </w:t>
                      </w:r>
                    </w:p>
                    <w:p w:rsidR="00F1331E" w:rsidRPr="008C2465" w:rsidRDefault="00F1331E" w:rsidP="00590418">
                      <w:pPr>
                        <w:pStyle w:val="ListNumber"/>
                        <w:numPr>
                          <w:ilvl w:val="0"/>
                          <w:numId w:val="38"/>
                        </w:numPr>
                        <w:spacing w:after="0"/>
                        <w:ind w:left="284" w:hanging="284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>the non-financial asset will be disposed of in a manner that optimises benefit and or does not result in additional cost to the Territory</w:t>
                      </w:r>
                    </w:p>
                    <w:p w:rsidR="00F1331E" w:rsidRPr="008C2465" w:rsidRDefault="00F1331E" w:rsidP="00590418">
                      <w:pPr>
                        <w:pStyle w:val="ListNumber"/>
                        <w:numPr>
                          <w:ilvl w:val="0"/>
                          <w:numId w:val="38"/>
                        </w:numPr>
                        <w:spacing w:after="0"/>
                        <w:ind w:left="284" w:hanging="284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disposing the non-financial asset is considered the most appropriate course of action </w:t>
                      </w:r>
                    </w:p>
                    <w:p w:rsidR="00F1331E" w:rsidRPr="008C2465" w:rsidRDefault="00F1331E" w:rsidP="00590418">
                      <w:pPr>
                        <w:pStyle w:val="ListNumber"/>
                        <w:numPr>
                          <w:ilvl w:val="0"/>
                          <w:numId w:val="38"/>
                        </w:numPr>
                        <w:spacing w:after="0"/>
                        <w:ind w:left="284" w:hanging="284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>there are no known potential, perceived or actual conflicts of interest or restrictions</w:t>
                      </w:r>
                    </w:p>
                    <w:p w:rsidR="00F1331E" w:rsidRPr="008C2465" w:rsidRDefault="00F1331E" w:rsidP="00590418">
                      <w:pPr>
                        <w:pStyle w:val="ListNumber"/>
                        <w:numPr>
                          <w:ilvl w:val="0"/>
                          <w:numId w:val="38"/>
                        </w:numPr>
                        <w:spacing w:after="0"/>
                        <w:ind w:left="284" w:hanging="284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>the risk of adverse public perception or scrutiny is considered low</w:t>
                      </w:r>
                    </w:p>
                    <w:p w:rsidR="00F1331E" w:rsidRPr="008C2465" w:rsidRDefault="00F1331E" w:rsidP="00590418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ind w:left="284" w:hanging="284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>disposing the non-financial asset does not result in personal benefit being obtained by an accountable officer, an employee of a Territory Government agency, or a related party.</w:t>
                      </w:r>
                    </w:p>
                  </w:txbxContent>
                </v:textbox>
              </v:roundrect>
            </w:pict>
          </mc:Fallback>
        </mc:AlternateContent>
      </w:r>
      <w:r w:rsidR="002C41D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 wp14:anchorId="0CDEFF45" wp14:editId="61F3ADD7">
                <wp:simplePos x="0" y="0"/>
                <wp:positionH relativeFrom="column">
                  <wp:posOffset>6458923</wp:posOffset>
                </wp:positionH>
                <wp:positionV relativeFrom="paragraph">
                  <wp:posOffset>186041</wp:posOffset>
                </wp:positionV>
                <wp:extent cx="1935804" cy="593388"/>
                <wp:effectExtent l="0" t="0" r="26670" b="165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804" cy="59338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41D9" w:rsidRPr="008C2465" w:rsidRDefault="002C41D9" w:rsidP="00C52148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Liaise</w:t>
                            </w:r>
                            <w:r w:rsidR="008C0A6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with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Department of Infrastructure, Planning and Logistics to dispose vacant land</w:t>
                            </w:r>
                          </w:p>
                          <w:p w:rsidR="002C41D9" w:rsidRPr="004E4C71" w:rsidRDefault="002C41D9" w:rsidP="002C41D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DEFF45" id="Text Box 1" o:spid="_x0000_s1046" style="position:absolute;margin-left:508.6pt;margin-top:14.65pt;width:152.45pt;height:46.7pt;z-index:25231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" fillcolor="#002060" strokecolor="black [1600]">
                <v:stroke joinstyle="miter"/>
                <v:textbox>
                  <w:txbxContent>
                    <w:p w:rsidR="002C41D9" w:rsidRPr="008C2465" w:rsidRDefault="002C41D9" w:rsidP="00C52148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Liaise</w:t>
                      </w:r>
                      <w:r w:rsidR="008C0A68">
                        <w:rPr>
                          <w:rFonts w:ascii="Lato" w:hAnsi="Lato"/>
                          <w:sz w:val="18"/>
                          <w:szCs w:val="18"/>
                        </w:rPr>
                        <w:t xml:space="preserve"> with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Department of Infrastructure, Planning and Logistics to dispose vacant land</w:t>
                      </w:r>
                    </w:p>
                    <w:p w:rsidR="002C41D9" w:rsidRPr="004E4C71" w:rsidRDefault="002C41D9" w:rsidP="002C41D9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D2F7B" w:rsidRPr="00FD2F7B" w:rsidRDefault="00A369AC" w:rsidP="00FD2F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D2F7B" w:rsidRPr="00FD2F7B" w:rsidRDefault="00FD2F7B" w:rsidP="00FD2F7B"/>
    <w:p w:rsidR="00FD2F7B" w:rsidRPr="00FD2F7B" w:rsidRDefault="00105D8E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>
                <wp:simplePos x="0" y="0"/>
                <wp:positionH relativeFrom="column">
                  <wp:posOffset>6097676</wp:posOffset>
                </wp:positionH>
                <wp:positionV relativeFrom="paragraph">
                  <wp:posOffset>253975</wp:posOffset>
                </wp:positionV>
                <wp:extent cx="3401568" cy="4864608"/>
                <wp:effectExtent l="0" t="0" r="294640" b="88900"/>
                <wp:wrapNone/>
                <wp:docPr id="135" name="Elbow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1568" cy="4864608"/>
                        </a:xfrm>
                        <a:prstGeom prst="bentConnector3">
                          <a:avLst>
                            <a:gd name="adj1" fmla="val 1079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2F36C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35" o:spid="_x0000_s1026" type="#_x0000_t34" style="position:absolute;margin-left:480.15pt;margin-top:20pt;width:267.85pt;height:383.05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" adj="23307" strokecolor="black [3213]" strokeweight=".5pt">
                <v:stroke endarrow="block"/>
              </v:shape>
            </w:pict>
          </mc:Fallback>
        </mc:AlternateContent>
      </w:r>
      <w:r w:rsidR="001C2FA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7CAF1428" wp14:editId="63A53818">
                <wp:simplePos x="0" y="0"/>
                <wp:positionH relativeFrom="column">
                  <wp:posOffset>6085997</wp:posOffset>
                </wp:positionH>
                <wp:positionV relativeFrom="paragraph">
                  <wp:posOffset>9016</wp:posOffset>
                </wp:positionV>
                <wp:extent cx="408305" cy="241300"/>
                <wp:effectExtent l="0" t="0" r="0" b="635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F1428" id="Text Box 138" o:spid="_x0000_s1048" type="#_x0000_t202" style="position:absolute;margin-left:479.2pt;margin-top:.7pt;width:32.15pt;height:19pt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1C2FA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6192" behindDoc="0" locked="0" layoutInCell="1" allowOverlap="1" wp14:anchorId="1BDFA9E9" wp14:editId="6E860058">
                <wp:simplePos x="0" y="0"/>
                <wp:positionH relativeFrom="column">
                  <wp:posOffset>6113704</wp:posOffset>
                </wp:positionH>
                <wp:positionV relativeFrom="paragraph">
                  <wp:posOffset>259256</wp:posOffset>
                </wp:positionV>
                <wp:extent cx="3600000" cy="0"/>
                <wp:effectExtent l="0" t="76200" r="19685" b="95250"/>
                <wp:wrapNone/>
                <wp:docPr id="136" name="Straight Arr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77494" id="Straight Arrow Connector 136" o:spid="_x0000_s1026" type="#_x0000_t32" style="position:absolute;margin-left:481.4pt;margin-top:20.4pt;width:283.45pt;height:0;z-index:2522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" strokecolor="black [3200]">
                <v:stroke endarrow="block" joinstyle="miter"/>
              </v:shape>
            </w:pict>
          </mc:Fallback>
        </mc:AlternateContent>
      </w:r>
    </w:p>
    <w:p w:rsidR="00FD2F7B" w:rsidRDefault="00FD2F7B" w:rsidP="00FD2F7B"/>
    <w:p w:rsidR="00FD2F7B" w:rsidRDefault="00105D8E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>
                <wp:simplePos x="0" y="0"/>
                <wp:positionH relativeFrom="column">
                  <wp:posOffset>2820467</wp:posOffset>
                </wp:positionH>
                <wp:positionV relativeFrom="paragraph">
                  <wp:posOffset>212674</wp:posOffset>
                </wp:positionV>
                <wp:extent cx="0" cy="424282"/>
                <wp:effectExtent l="76200" t="0" r="57150" b="5207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28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E56E59" id="Straight Arrow Connector 5" o:spid="_x0000_s1026" type="#_x0000_t32" style="position:absolute;margin-left:222.1pt;margin-top:16.75pt;width:0;height:33.4pt;z-index:25231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</w:p>
    <w:p w:rsidR="00F928A8" w:rsidRDefault="00105D8E" w:rsidP="00FD2F7B">
      <w:r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73664" behindDoc="1" locked="0" layoutInCell="1" allowOverlap="1" wp14:anchorId="3C1ACA2C" wp14:editId="6ACAD013">
                <wp:simplePos x="0" y="0"/>
                <wp:positionH relativeFrom="column">
                  <wp:posOffset>2427706</wp:posOffset>
                </wp:positionH>
                <wp:positionV relativeFrom="paragraph">
                  <wp:posOffset>5080</wp:posOffset>
                </wp:positionV>
                <wp:extent cx="441376" cy="262839"/>
                <wp:effectExtent l="0" t="0" r="0" b="4445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376" cy="2628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ACA2C" id="Text Box 121" o:spid="_x0000_s1050" type="#_x0000_t202" style="position:absolute;margin-left:191.15pt;margin-top:.4pt;width:34.75pt;height:20.7pt;z-index:-2510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C2FA3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75712" behindDoc="1" locked="0" layoutInCell="1" allowOverlap="1" wp14:anchorId="3C1ACA2C" wp14:editId="6ACAD013">
                <wp:simplePos x="0" y="0"/>
                <wp:positionH relativeFrom="column">
                  <wp:posOffset>-409663</wp:posOffset>
                </wp:positionH>
                <wp:positionV relativeFrom="paragraph">
                  <wp:posOffset>325290</wp:posOffset>
                </wp:positionV>
                <wp:extent cx="412242" cy="248716"/>
                <wp:effectExtent l="0" t="0" r="0" b="0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42" cy="248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ACA2C" id="Text Box 122" o:spid="_x0000_s1051" type="#_x0000_t202" style="position:absolute;margin-left:-32.25pt;margin-top:25.6pt;width:32.45pt;height:19.6pt;z-index:-2510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:rsidR="00FD2F7B" w:rsidRDefault="001C2FA3" w:rsidP="00FD2F7B">
      <w:r w:rsidRPr="00CC1C7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6471C6E1" wp14:editId="7BE79EE5">
                <wp:simplePos x="0" y="0"/>
                <wp:positionH relativeFrom="margin">
                  <wp:posOffset>-50134</wp:posOffset>
                </wp:positionH>
                <wp:positionV relativeFrom="paragraph">
                  <wp:posOffset>61356</wp:posOffset>
                </wp:positionV>
                <wp:extent cx="6146367" cy="316865"/>
                <wp:effectExtent l="0" t="0" r="26035" b="2603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67" cy="31686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2DA3" w:rsidRPr="000001EF" w:rsidRDefault="00C27236" w:rsidP="0059041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Will </w:t>
                            </w:r>
                            <w:r w:rsidR="00242DA3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non-financial </w:t>
                            </w:r>
                            <w:r w:rsidR="00242DA3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asset be disposed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of </w:t>
                            </w:r>
                            <w:r w:rsidR="00242DA3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through a capital grant 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arrangement</w:t>
                            </w:r>
                            <w:r w:rsidR="00242DA3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242DA3" w:rsidRPr="00CE1410" w:rsidRDefault="00242DA3" w:rsidP="00242DA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71C6E1" id="Text Box 62" o:spid="_x0000_s1050" style="position:absolute;margin-left:-3.95pt;margin-top:4.85pt;width:483.95pt;height:24.95pt;z-index:252210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" fillcolor="#e35205">
                <v:stroke joinstyle="miter"/>
                <v:textbox>
                  <w:txbxContent>
                    <w:p w:rsidR="00242DA3" w:rsidRPr="000001EF" w:rsidRDefault="00C27236" w:rsidP="00590418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Will </w:t>
                      </w:r>
                      <w:r w:rsidR="00242DA3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the 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non-financial </w:t>
                      </w:r>
                      <w:r w:rsidR="00242DA3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asset be disposed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of </w:t>
                      </w:r>
                      <w:r w:rsidR="00242DA3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through a capital grant 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arrangement</w:t>
                      </w:r>
                      <w:r w:rsidR="00242DA3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?</w:t>
                      </w:r>
                    </w:p>
                    <w:p w:rsidR="00242DA3" w:rsidRPr="00CE1410" w:rsidRDefault="00242DA3" w:rsidP="00242DA3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>
                <wp:simplePos x="0" y="0"/>
                <wp:positionH relativeFrom="column">
                  <wp:posOffset>-59187</wp:posOffset>
                </wp:positionH>
                <wp:positionV relativeFrom="paragraph">
                  <wp:posOffset>269586</wp:posOffset>
                </wp:positionV>
                <wp:extent cx="45719" cy="6717671"/>
                <wp:effectExtent l="400050" t="0" r="31115" b="102235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6717671"/>
                        </a:xfrm>
                        <a:prstGeom prst="bentConnector3">
                          <a:avLst>
                            <a:gd name="adj1" fmla="val -88273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98B75" id="Elbow Connector 111" o:spid="_x0000_s1026" type="#_x0000_t34" style="position:absolute;margin-left:-4.65pt;margin-top:21.25pt;width:3.6pt;height:528.9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" adj="-190671" strokecolor="black [3213]" strokeweight=".5pt">
                <v:stroke endarrow="block"/>
              </v:shape>
            </w:pict>
          </mc:Fallback>
        </mc:AlternateContent>
      </w:r>
    </w:p>
    <w:p w:rsidR="00FD2F7B" w:rsidRDefault="001C2FA3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7CAF1428" wp14:editId="63A53818">
                <wp:simplePos x="0" y="0"/>
                <wp:positionH relativeFrom="column">
                  <wp:posOffset>6078271</wp:posOffset>
                </wp:positionH>
                <wp:positionV relativeFrom="paragraph">
                  <wp:posOffset>262331</wp:posOffset>
                </wp:positionV>
                <wp:extent cx="408305" cy="241300"/>
                <wp:effectExtent l="0" t="0" r="0" b="635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F1428" id="Text Box 139" o:spid="_x0000_s1053" type="#_x0000_t202" style="position:absolute;margin-left:478.6pt;margin-top:20.65pt;width:32.15pt;height:19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 wp14:anchorId="4F5C0F8C" wp14:editId="19CD4A79">
                <wp:simplePos x="0" y="0"/>
                <wp:positionH relativeFrom="column">
                  <wp:posOffset>2499360</wp:posOffset>
                </wp:positionH>
                <wp:positionV relativeFrom="paragraph">
                  <wp:posOffset>62865</wp:posOffset>
                </wp:positionV>
                <wp:extent cx="408305" cy="241300"/>
                <wp:effectExtent l="0" t="0" r="0" b="6350"/>
                <wp:wrapNone/>
                <wp:docPr id="12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C0F8C" id="Text Box 123" o:spid="_x0000_s1053" type="#_x0000_t202" style="position:absolute;margin-left:196.8pt;margin-top:4.95pt;width:32.15pt;height:19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B523C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2704" behindDoc="1" locked="0" layoutInCell="1" allowOverlap="1" wp14:anchorId="60206FA2" wp14:editId="57677CC1">
                <wp:simplePos x="0" y="0"/>
                <wp:positionH relativeFrom="column">
                  <wp:posOffset>2836394</wp:posOffset>
                </wp:positionH>
                <wp:positionV relativeFrom="paragraph">
                  <wp:posOffset>88988</wp:posOffset>
                </wp:positionV>
                <wp:extent cx="0" cy="215900"/>
                <wp:effectExtent l="76200" t="0" r="57150" b="5080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B4D09" id="Straight Arrow Connector 95" o:spid="_x0000_s1026" type="#_x0000_t32" style="position:absolute;margin-left:223.35pt;margin-top:7pt;width:0;height:17pt;z-index:-2510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" strokecolor="windowText">
                <v:stroke endarrow="block" joinstyle="miter"/>
              </v:shape>
            </w:pict>
          </mc:Fallback>
        </mc:AlternateContent>
      </w:r>
    </w:p>
    <w:p w:rsidR="00FD2F7B" w:rsidRDefault="003063F2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>
                <wp:simplePos x="0" y="0"/>
                <wp:positionH relativeFrom="column">
                  <wp:posOffset>6090361</wp:posOffset>
                </wp:positionH>
                <wp:positionV relativeFrom="paragraph">
                  <wp:posOffset>195910</wp:posOffset>
                </wp:positionV>
                <wp:extent cx="3694176" cy="7315"/>
                <wp:effectExtent l="0" t="57150" r="40005" b="8826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176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9891CB" id="Straight Arrow Connector 7" o:spid="_x0000_s1026" type="#_x0000_t32" style="position:absolute;margin-left:479.55pt;margin-top:15.45pt;width:290.9pt;height:.6pt;z-index:25231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A123DF" w:rsidRPr="00FD2F7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4EEEDD63" wp14:editId="3CB010C6">
                <wp:simplePos x="0" y="0"/>
                <wp:positionH relativeFrom="margin">
                  <wp:posOffset>-14102</wp:posOffset>
                </wp:positionH>
                <wp:positionV relativeFrom="paragraph">
                  <wp:posOffset>38307</wp:posOffset>
                </wp:positionV>
                <wp:extent cx="6110335" cy="261620"/>
                <wp:effectExtent l="0" t="0" r="24130" b="2413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0335" cy="26162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D2F7B" w:rsidRPr="008C2465" w:rsidRDefault="00FD2F7B" w:rsidP="00FD2F7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Is the carrying amount</w:t>
                            </w:r>
                            <w:r w:rsidR="00C970CE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(exc. GST)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2073F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of </w:t>
                            </w:r>
                            <w:r w:rsidR="001E7090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the asset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42DA3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less than or equal to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$</w:t>
                            </w:r>
                            <w:r w:rsidR="00C970CE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1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50</w:t>
                            </w:r>
                            <w:r w:rsidR="00C753E7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0</w:t>
                            </w:r>
                            <w:r w:rsidR="00C970CE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00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?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EEDD63" id="Text Box 74" o:spid="_x0000_s1053" style="position:absolute;margin-left:-1.1pt;margin-top:3pt;width:481.15pt;height:20.6pt;z-index:252157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" fillcolor="#e35205">
                <v:stroke joinstyle="miter"/>
                <v:textbox>
                  <w:txbxContent>
                    <w:p w:rsidR="00FD2F7B" w:rsidRPr="008C2465" w:rsidRDefault="00FD2F7B" w:rsidP="00FD2F7B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Is the carrying amount</w:t>
                      </w:r>
                      <w:r w:rsidR="00C970CE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(exc. GST)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72073F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of </w:t>
                      </w:r>
                      <w:r w:rsidR="001E7090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the asset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242DA3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less than or equal to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$</w:t>
                      </w:r>
                      <w:r w:rsidR="00C970CE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1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50</w:t>
                      </w:r>
                      <w:r w:rsidR="00C753E7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0</w:t>
                      </w:r>
                      <w:r w:rsidR="00C970CE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00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?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2FA3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79808" behindDoc="1" locked="0" layoutInCell="1" allowOverlap="1" wp14:anchorId="3BF4E748" wp14:editId="3D598E2C">
                <wp:simplePos x="0" y="0"/>
                <wp:positionH relativeFrom="column">
                  <wp:posOffset>2451615</wp:posOffset>
                </wp:positionH>
                <wp:positionV relativeFrom="paragraph">
                  <wp:posOffset>258753</wp:posOffset>
                </wp:positionV>
                <wp:extent cx="412242" cy="248716"/>
                <wp:effectExtent l="0" t="0" r="0" b="0"/>
                <wp:wrapNone/>
                <wp:docPr id="12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42" cy="248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4E748" id="Text Box 125" o:spid="_x0000_s1055" type="#_x0000_t202" style="position:absolute;margin-left:193.05pt;margin-top:20.35pt;width:32.45pt;height:19.6pt;z-index:-2510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4512" behindDoc="1" locked="0" layoutInCell="1" allowOverlap="1" wp14:anchorId="431D3940" wp14:editId="532A1501">
                <wp:simplePos x="0" y="0"/>
                <wp:positionH relativeFrom="column">
                  <wp:posOffset>2836601</wp:posOffset>
                </wp:positionH>
                <wp:positionV relativeFrom="paragraph">
                  <wp:posOffset>293798</wp:posOffset>
                </wp:positionV>
                <wp:extent cx="0" cy="215900"/>
                <wp:effectExtent l="76200" t="0" r="57150" b="5080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E2B8E" id="Straight Arrow Connector 89" o:spid="_x0000_s1026" type="#_x0000_t32" style="position:absolute;margin-left:223.35pt;margin-top:23.15pt;width:0;height:17pt;z-index:-2510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" strokecolor="windowText">
                <v:stroke endarrow="block" joinstyle="miter"/>
              </v:shape>
            </w:pict>
          </mc:Fallback>
        </mc:AlternateContent>
      </w:r>
    </w:p>
    <w:p w:rsidR="00FD2F7B" w:rsidRDefault="004257C5" w:rsidP="00FD2F7B">
      <w:r w:rsidRPr="001E709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4542CF7D" wp14:editId="2F1ED969">
                <wp:simplePos x="0" y="0"/>
                <wp:positionH relativeFrom="column">
                  <wp:posOffset>-2867</wp:posOffset>
                </wp:positionH>
                <wp:positionV relativeFrom="paragraph">
                  <wp:posOffset>224155</wp:posOffset>
                </wp:positionV>
                <wp:extent cx="6101841" cy="343535"/>
                <wp:effectExtent l="0" t="0" r="13335" b="18415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841" cy="343535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ysClr val="windowText" lastClr="000000"/>
                        </a:solidFill>
                        <a:ln w="9525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1E7090" w:rsidRPr="008C2465" w:rsidRDefault="00F928A8" w:rsidP="001E7090">
                            <w:pPr>
                              <w:spacing w:after="12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Refer to </w:t>
                            </w:r>
                            <w:r w:rsidR="000001EF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non-financial 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asset categories below for additional conditions</w:t>
                            </w:r>
                          </w:p>
                          <w:p w:rsidR="001E7090" w:rsidRPr="00A62B08" w:rsidRDefault="001E7090" w:rsidP="001E7090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42CF7D" id="Text Box 83" o:spid="_x0000_s1056" style="position:absolute;margin-left:-.25pt;margin-top:17.65pt;width:480.45pt;height:27.05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" fillcolor="windowText" strokecolor="windowText">
                <v:textbox>
                  <w:txbxContent>
                    <w:p w:rsidR="001E7090" w:rsidRPr="008C2465" w:rsidRDefault="00F928A8" w:rsidP="001E7090">
                      <w:pPr>
                        <w:spacing w:after="12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Refer to </w:t>
                      </w:r>
                      <w:r w:rsidR="000001EF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non-financial 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asset categories below for additional conditions</w:t>
                      </w:r>
                    </w:p>
                    <w:p w:rsidR="001E7090" w:rsidRPr="00A62B08" w:rsidRDefault="001E7090" w:rsidP="001E7090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D2F7B" w:rsidRDefault="00FD2F7B" w:rsidP="00FD2F7B"/>
    <w:p w:rsidR="00FD2F7B" w:rsidRDefault="004257C5" w:rsidP="00FD2F7B">
      <w:r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5F37FE68" wp14:editId="0227D47F">
                <wp:simplePos x="0" y="0"/>
                <wp:positionH relativeFrom="column">
                  <wp:posOffset>2718136</wp:posOffset>
                </wp:positionH>
                <wp:positionV relativeFrom="paragraph">
                  <wp:posOffset>36513</wp:posOffset>
                </wp:positionV>
                <wp:extent cx="243840" cy="296545"/>
                <wp:effectExtent l="11747" t="7303" r="15558" b="34607"/>
                <wp:wrapNone/>
                <wp:docPr id="86" name="Right Arrow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840" cy="296545"/>
                        </a:xfrm>
                        <a:prstGeom prst="rightArrow">
                          <a:avLst>
                            <a:gd name="adj1" fmla="val 50000"/>
                            <a:gd name="adj2" fmla="val 57504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191DE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86" o:spid="_x0000_s1026" type="#_x0000_t13" style="position:absolute;margin-left:214.05pt;margin-top:2.9pt;width:19.2pt;height:23.35pt;rotation:90;z-index:252218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" adj="9179" fillcolor="#1f1f5f" strokecolor="gray [1629]" strokeweight=".5pt">
                <v:fill opacity="4626f"/>
              </v:shape>
            </w:pict>
          </mc:Fallback>
        </mc:AlternateContent>
      </w:r>
    </w:p>
    <w:p w:rsidR="00FD2F7B" w:rsidRDefault="004257C5" w:rsidP="00FD2F7B">
      <w:r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97888" behindDoc="1" locked="0" layoutInCell="1" allowOverlap="1" wp14:anchorId="36F42DC0" wp14:editId="508BE508">
                <wp:simplePos x="0" y="0"/>
                <wp:positionH relativeFrom="margin">
                  <wp:posOffset>30971</wp:posOffset>
                </wp:positionH>
                <wp:positionV relativeFrom="paragraph">
                  <wp:posOffset>82469</wp:posOffset>
                </wp:positionV>
                <wp:extent cx="6120143" cy="1276538"/>
                <wp:effectExtent l="0" t="0" r="13970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43" cy="1276538"/>
                        </a:xfrm>
                        <a:prstGeom prst="roundRect">
                          <a:avLst>
                            <a:gd name="adj" fmla="val 3481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28A8" w:rsidRPr="008C2465" w:rsidRDefault="00F928A8" w:rsidP="00590418">
                            <w:pPr>
                              <w:spacing w:after="12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LOW VALUE ASSETS</w:t>
                            </w:r>
                          </w:p>
                          <w:p w:rsidR="00F928A8" w:rsidRPr="008C2465" w:rsidRDefault="00F928A8" w:rsidP="00F928A8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Low value assets are assets expensed on acquisition.</w:t>
                            </w:r>
                          </w:p>
                          <w:p w:rsidR="00F928A8" w:rsidRPr="003C6CD8" w:rsidRDefault="00F928A8" w:rsidP="00F928A8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F42DC0" id="Text Box 30" o:spid="_x0000_s1057" style="position:absolute;margin-left:2.45pt;margin-top:6.5pt;width:481.9pt;height:100.5pt;z-index:-25111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" fillcolor="#1f1f5f" strokecolor="black [1600]">
                <v:fill opacity="4626f"/>
                <v:stroke joinstyle="miter"/>
                <v:textbox>
                  <w:txbxContent>
                    <w:p w:rsidR="00F928A8" w:rsidRPr="008C2465" w:rsidRDefault="00F928A8" w:rsidP="00590418">
                      <w:pPr>
                        <w:spacing w:after="12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b/>
                          <w:color w:val="000000" w:themeColor="text1"/>
                          <w:sz w:val="18"/>
                          <w:szCs w:val="18"/>
                        </w:rPr>
                        <w:t>LOW VALUE ASSETS</w:t>
                      </w:r>
                    </w:p>
                    <w:p w:rsidR="00F928A8" w:rsidRPr="008C2465" w:rsidRDefault="00F928A8" w:rsidP="00F928A8">
                      <w:pPr>
                        <w:pStyle w:val="ListNumber"/>
                        <w:jc w:val="center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Low value assets are assets expensed on acquisition.</w:t>
                      </w:r>
                    </w:p>
                    <w:p w:rsidR="00F928A8" w:rsidRPr="003C6CD8" w:rsidRDefault="00F928A8" w:rsidP="00F928A8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D2F7B" w:rsidRDefault="001C2FA3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234CD5C7" wp14:editId="55B1E977">
                <wp:simplePos x="0" y="0"/>
                <wp:positionH relativeFrom="column">
                  <wp:posOffset>6062993</wp:posOffset>
                </wp:positionH>
                <wp:positionV relativeFrom="paragraph">
                  <wp:posOffset>225230</wp:posOffset>
                </wp:positionV>
                <wp:extent cx="402336" cy="252908"/>
                <wp:effectExtent l="0" t="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529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2A2" w:rsidRPr="00CF35D0" w:rsidRDefault="00E602A2" w:rsidP="00E602A2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CD5C7" id="Text Box 96" o:spid="_x0000_s1058" type="#_x0000_t202" style="position:absolute;margin-left:477.4pt;margin-top:17.75pt;width:31.7pt;height:19.9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" filled="f" stroked="f" strokeweight=".5pt">
                <v:textbox>
                  <w:txbxContent>
                    <w:p w:rsidR="00E602A2" w:rsidRPr="00CF35D0" w:rsidRDefault="00E602A2" w:rsidP="00E602A2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2AC473D1" wp14:editId="4D9BE7AD">
                <wp:simplePos x="0" y="0"/>
                <wp:positionH relativeFrom="margin">
                  <wp:posOffset>102870</wp:posOffset>
                </wp:positionH>
                <wp:positionV relativeFrom="paragraph">
                  <wp:posOffset>256540</wp:posOffset>
                </wp:positionV>
                <wp:extent cx="6002447" cy="724133"/>
                <wp:effectExtent l="0" t="0" r="17780" b="1905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447" cy="724133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2A1" w:rsidRPr="008C2465" w:rsidRDefault="0072073F" w:rsidP="008C2465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Will </w:t>
                            </w:r>
                            <w:r w:rsidR="008A5B17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non-financial </w:t>
                            </w:r>
                            <w:r w:rsidR="009072A1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asset be disposed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of </w:t>
                            </w:r>
                            <w:r w:rsidR="00F928A8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using one of the following methods?</w:t>
                            </w:r>
                          </w:p>
                          <w:p w:rsidR="008A5B17" w:rsidRPr="008C2465" w:rsidRDefault="00F928A8" w:rsidP="008C246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284"/>
                              </w:tabs>
                              <w:spacing w:after="0"/>
                              <w:ind w:hanging="72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sale by </w:t>
                            </w:r>
                            <w:r w:rsidR="001B057D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public tender or public auction</w:t>
                            </w:r>
                          </w:p>
                          <w:p w:rsidR="001B057D" w:rsidRPr="008C2465" w:rsidRDefault="001B057D" w:rsidP="008C246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284"/>
                              </w:tabs>
                              <w:spacing w:after="0"/>
                              <w:ind w:hanging="72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trade-in for a replacement asset</w:t>
                            </w:r>
                          </w:p>
                          <w:p w:rsidR="000001EF" w:rsidRPr="008C2465" w:rsidRDefault="000001EF" w:rsidP="008C246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284"/>
                              </w:tabs>
                              <w:spacing w:after="0"/>
                              <w:ind w:hanging="72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discarding assets at a recycling depot or similar facility, or landfill</w:t>
                            </w:r>
                          </w:p>
                          <w:p w:rsidR="001B057D" w:rsidRPr="008C2465" w:rsidRDefault="001B057D" w:rsidP="008C2465">
                            <w:pPr>
                              <w:pStyle w:val="ListParagraph"/>
                              <w:spacing w:after="0"/>
                              <w:ind w:left="720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:highlight w:val="magenta"/>
                              </w:rPr>
                            </w:pPr>
                          </w:p>
                          <w:p w:rsidR="001B057D" w:rsidRPr="007A508B" w:rsidRDefault="001B057D" w:rsidP="007A508B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:highlight w:val="magent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C473D1" id="Text Box 47" o:spid="_x0000_s1058" style="position:absolute;margin-left:8.1pt;margin-top:20.2pt;width:472.65pt;height:57pt;z-index:252093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" fillcolor="#e35205" strokecolor="black [1600]">
                <v:stroke joinstyle="miter"/>
                <v:textbox>
                  <w:txbxContent>
                    <w:p w:rsidR="009072A1" w:rsidRPr="008C2465" w:rsidRDefault="0072073F" w:rsidP="008C2465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Will </w:t>
                      </w:r>
                      <w:r w:rsidR="008A5B17"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the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non-financial </w:t>
                      </w:r>
                      <w:r w:rsidR="009072A1"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asset be disposed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of </w:t>
                      </w:r>
                      <w:r w:rsidR="00F928A8" w:rsidRPr="008C2465">
                        <w:rPr>
                          <w:rFonts w:ascii="Lato" w:hAnsi="Lato"/>
                          <w:sz w:val="18"/>
                          <w:szCs w:val="18"/>
                        </w:rPr>
                        <w:t>using one of the following methods?</w:t>
                      </w:r>
                    </w:p>
                    <w:p w:rsidR="008A5B17" w:rsidRPr="008C2465" w:rsidRDefault="00F928A8" w:rsidP="008C246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left" w:pos="284"/>
                        </w:tabs>
                        <w:spacing w:after="0"/>
                        <w:ind w:hanging="72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sale by </w:t>
                      </w:r>
                      <w:r w:rsidR="001B057D" w:rsidRPr="008C2465">
                        <w:rPr>
                          <w:rFonts w:ascii="Lato" w:hAnsi="Lato"/>
                          <w:sz w:val="18"/>
                          <w:szCs w:val="18"/>
                        </w:rPr>
                        <w:t>public tender or public auction</w:t>
                      </w:r>
                    </w:p>
                    <w:p w:rsidR="001B057D" w:rsidRPr="008C2465" w:rsidRDefault="001B057D" w:rsidP="008C246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left" w:pos="284"/>
                        </w:tabs>
                        <w:spacing w:after="0"/>
                        <w:ind w:hanging="72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>trade-in for a replacement asset</w:t>
                      </w:r>
                    </w:p>
                    <w:p w:rsidR="000001EF" w:rsidRPr="008C2465" w:rsidRDefault="000001EF" w:rsidP="008C246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left" w:pos="284"/>
                        </w:tabs>
                        <w:spacing w:after="0"/>
                        <w:ind w:hanging="72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>discarding assets at a recycling depot or similar facility, or landfill</w:t>
                      </w:r>
                    </w:p>
                    <w:p w:rsidR="001B057D" w:rsidRPr="008C2465" w:rsidRDefault="001B057D" w:rsidP="008C2465">
                      <w:pPr>
                        <w:pStyle w:val="ListParagraph"/>
                        <w:spacing w:after="0"/>
                        <w:ind w:left="720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  <w:highlight w:val="magenta"/>
                        </w:rPr>
                      </w:pPr>
                    </w:p>
                    <w:p w:rsidR="001B057D" w:rsidRPr="007A508B" w:rsidRDefault="001B057D" w:rsidP="007A508B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  <w:highlight w:val="magenta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D2F7B" w:rsidRDefault="001C2FA3" w:rsidP="00FD2F7B">
      <w:r w:rsidRPr="00CC1C7D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427E65E9" wp14:editId="06187FE7">
                <wp:simplePos x="0" y="0"/>
                <wp:positionH relativeFrom="margin">
                  <wp:posOffset>6414041</wp:posOffset>
                </wp:positionH>
                <wp:positionV relativeFrom="paragraph">
                  <wp:posOffset>33171</wp:posOffset>
                </wp:positionV>
                <wp:extent cx="3046183" cy="443230"/>
                <wp:effectExtent l="0" t="0" r="20955" b="1397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6183" cy="44323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C1C7D" w:rsidRPr="008C2465" w:rsidRDefault="00CC1C7D" w:rsidP="00CC1C7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Seek </w:t>
                            </w:r>
                            <w:r w:rsidR="008C2465" w:rsidRPr="008C246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approval from the Under Treasurer to use alternative disposal method</w:t>
                            </w:r>
                          </w:p>
                          <w:p w:rsidR="00CC1C7D" w:rsidRPr="007E7A51" w:rsidRDefault="00CC1C7D" w:rsidP="00CC1C7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7E65E9" id="Text Box 55" o:spid="_x0000_s1060" style="position:absolute;margin-left:505.05pt;margin-top:2.6pt;width:239.85pt;height:34.9pt;z-index:252130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" fillcolor="#002060">
                <v:stroke joinstyle="miter"/>
                <v:textbox>
                  <w:txbxContent>
                    <w:p w:rsidR="00CC1C7D" w:rsidRPr="008C2465" w:rsidRDefault="00CC1C7D" w:rsidP="00CC1C7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sz w:val="18"/>
                          <w:szCs w:val="18"/>
                        </w:rPr>
                        <w:t xml:space="preserve">Seek </w:t>
                      </w:r>
                      <w:r w:rsidR="008C2465" w:rsidRPr="008C2465">
                        <w:rPr>
                          <w:rFonts w:ascii="Lato" w:hAnsi="Lato"/>
                          <w:sz w:val="18"/>
                          <w:szCs w:val="18"/>
                        </w:rPr>
                        <w:t>approval from the Under Treasurer to use alternative disposal method</w:t>
                      </w:r>
                    </w:p>
                    <w:p w:rsidR="00CC1C7D" w:rsidRPr="007E7A51" w:rsidRDefault="00CC1C7D" w:rsidP="00CC1C7D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0048" behindDoc="0" locked="0" layoutInCell="1" allowOverlap="1">
                <wp:simplePos x="0" y="0"/>
                <wp:positionH relativeFrom="column">
                  <wp:posOffset>5870833</wp:posOffset>
                </wp:positionH>
                <wp:positionV relativeFrom="paragraph">
                  <wp:posOffset>205187</wp:posOffset>
                </wp:positionV>
                <wp:extent cx="516047" cy="3186820"/>
                <wp:effectExtent l="0" t="0" r="17780" b="33020"/>
                <wp:wrapNone/>
                <wp:docPr id="131" name="Elbow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6047" cy="3186820"/>
                        </a:xfrm>
                        <a:prstGeom prst="bentConnector3">
                          <a:avLst>
                            <a:gd name="adj1" fmla="val 71011"/>
                          </a:avLst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54F75E" id="Elbow Connector 131" o:spid="_x0000_s1026" type="#_x0000_t34" style="position:absolute;margin-left:462.25pt;margin-top:16.15pt;width:40.65pt;height:250.95pt;flip:y;z-index:25229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" adj="15338" strokecolor="black [3200]">
                <v:stroke dashstyle="dash" joinstyle="round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>
                <wp:simplePos x="0" y="0"/>
                <wp:positionH relativeFrom="column">
                  <wp:posOffset>5951798</wp:posOffset>
                </wp:positionH>
                <wp:positionV relativeFrom="paragraph">
                  <wp:posOffset>205187</wp:posOffset>
                </wp:positionV>
                <wp:extent cx="444136" cy="2091350"/>
                <wp:effectExtent l="0" t="0" r="0" b="23495"/>
                <wp:wrapNone/>
                <wp:docPr id="130" name="Elbow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4136" cy="2091350"/>
                        </a:xfrm>
                        <a:prstGeom prst="bentConnector3">
                          <a:avLst>
                            <a:gd name="adj1" fmla="val 64239"/>
                          </a:avLst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C77B53" id="Elbow Connector 130" o:spid="_x0000_s1026" type="#_x0000_t34" style="position:absolute;margin-left:468.65pt;margin-top:16.15pt;width:34.95pt;height:164.65pt;flip:y;z-index:25228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" adj="13876" strokecolor="black [3200]">
                <v:stroke dashstyle="dash" joinstyle="round"/>
              </v:shape>
            </w:pict>
          </mc:Fallback>
        </mc:AlternateContent>
      </w:r>
      <w:r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81856" behindDoc="1" locked="0" layoutInCell="1" allowOverlap="1" wp14:anchorId="3BF4E748" wp14:editId="3D598E2C">
                <wp:simplePos x="0" y="0"/>
                <wp:positionH relativeFrom="column">
                  <wp:posOffset>-340995</wp:posOffset>
                </wp:positionH>
                <wp:positionV relativeFrom="paragraph">
                  <wp:posOffset>108585</wp:posOffset>
                </wp:positionV>
                <wp:extent cx="412115" cy="248285"/>
                <wp:effectExtent l="0" t="0" r="0" b="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11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4E748" id="Text Box 126" o:spid="_x0000_s1061" type="#_x0000_t202" style="position:absolute;margin-left:-26.85pt;margin-top:8.55pt;width:32.45pt;height:19.55pt;z-index:-2510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 wp14:anchorId="08EBB27E" wp14:editId="552B3103">
                <wp:simplePos x="0" y="0"/>
                <wp:positionH relativeFrom="column">
                  <wp:posOffset>6113622</wp:posOffset>
                </wp:positionH>
                <wp:positionV relativeFrom="paragraph">
                  <wp:posOffset>212115</wp:posOffset>
                </wp:positionV>
                <wp:extent cx="288000" cy="0"/>
                <wp:effectExtent l="0" t="76200" r="17145" b="95250"/>
                <wp:wrapNone/>
                <wp:docPr id="119" name="Straight Arr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8A3D2" id="Straight Arrow Connector 119" o:spid="_x0000_s1026" type="#_x0000_t32" style="position:absolute;margin-left:481.4pt;margin-top:16.7pt;width:22.7pt;height:0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" strokecolor="windowText">
                <v:stroke endarrow="block" joinstyle="miter"/>
              </v:shape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E7CF01" wp14:editId="4EFD543F">
                <wp:simplePos x="0" y="0"/>
                <wp:positionH relativeFrom="column">
                  <wp:posOffset>-433831</wp:posOffset>
                </wp:positionH>
                <wp:positionV relativeFrom="paragraph">
                  <wp:posOffset>364491</wp:posOffset>
                </wp:positionV>
                <wp:extent cx="540000" cy="0"/>
                <wp:effectExtent l="38100" t="76200" r="0" b="9525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0727C" id="Straight Arrow Connector 112" o:spid="_x0000_s1026" type="#_x0000_t32" style="position:absolute;margin-left:-34.15pt;margin-top:28.7pt;width:42.5pt;height:0;rotation:180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" strokecolor="windowText">
                <v:stroke endarrow="block" joinstyle="miter"/>
              </v:shape>
            </w:pict>
          </mc:Fallback>
        </mc:AlternateContent>
      </w:r>
    </w:p>
    <w:p w:rsidR="00FD2F7B" w:rsidRDefault="001C2FA3" w:rsidP="00FD2F7B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6800" behindDoc="1" locked="0" layoutInCell="1" allowOverlap="1" wp14:anchorId="60206FA2" wp14:editId="57677CC1">
                <wp:simplePos x="0" y="0"/>
                <wp:positionH relativeFrom="column">
                  <wp:posOffset>7842809</wp:posOffset>
                </wp:positionH>
                <wp:positionV relativeFrom="paragraph">
                  <wp:posOffset>188086</wp:posOffset>
                </wp:positionV>
                <wp:extent cx="0" cy="215900"/>
                <wp:effectExtent l="76200" t="0" r="57150" b="5080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68EB8" id="Straight Arrow Connector 99" o:spid="_x0000_s1026" type="#_x0000_t32" style="position:absolute;margin-left:617.55pt;margin-top:14.8pt;width:0;height:17pt;z-index:-2510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" strokecolor="windowText">
                <v:stroke endarrow="block" joinstyle="miter"/>
              </v:shape>
            </w:pict>
          </mc:Fallback>
        </mc:AlternateContent>
      </w:r>
    </w:p>
    <w:p w:rsidR="00FD2F7B" w:rsidRDefault="001C2FA3" w:rsidP="00FD2F7B">
      <w:r w:rsidRPr="00CC1C7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1B2AFC09" wp14:editId="5B13AA0D">
                <wp:simplePos x="0" y="0"/>
                <wp:positionH relativeFrom="margin">
                  <wp:posOffset>6459308</wp:posOffset>
                </wp:positionH>
                <wp:positionV relativeFrom="paragraph">
                  <wp:posOffset>118764</wp:posOffset>
                </wp:positionV>
                <wp:extent cx="3000828" cy="280658"/>
                <wp:effectExtent l="0" t="0" r="28575" b="2476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828" cy="28065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C1C7D" w:rsidRPr="0000517E" w:rsidRDefault="00CC1C7D" w:rsidP="00CC1C7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051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Has</w:t>
                            </w:r>
                            <w:r w:rsidR="00A123DF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the</w:t>
                            </w:r>
                            <w:r w:rsidRPr="000051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request been approved?</w:t>
                            </w:r>
                          </w:p>
                          <w:p w:rsidR="00CC1C7D" w:rsidRPr="00CE1410" w:rsidRDefault="00CC1C7D" w:rsidP="00CC1C7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2AFC09" id="Text Box 61" o:spid="_x0000_s1062" style="position:absolute;margin-left:508.6pt;margin-top:9.35pt;width:236.3pt;height:22.1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" fillcolor="#e35205">
                <v:stroke joinstyle="miter"/>
                <v:textbox>
                  <w:txbxContent>
                    <w:p w:rsidR="00CC1C7D" w:rsidRPr="0000517E" w:rsidRDefault="00CC1C7D" w:rsidP="00CC1C7D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0051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Has</w:t>
                      </w:r>
                      <w:r w:rsidR="00A123DF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the</w:t>
                      </w:r>
                      <w:r w:rsidRPr="000051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request been approved?</w:t>
                      </w:r>
                    </w:p>
                    <w:p w:rsidR="00CC1C7D" w:rsidRPr="00CE1410" w:rsidRDefault="00CC1C7D" w:rsidP="00CC1C7D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07B14" w:rsidRDefault="003A37E6" w:rsidP="00FD2F7B">
      <w:pPr>
        <w:tabs>
          <w:tab w:val="left" w:pos="4846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63323D64" wp14:editId="196A2130">
                <wp:simplePos x="0" y="0"/>
                <wp:positionH relativeFrom="column">
                  <wp:posOffset>7888659</wp:posOffset>
                </wp:positionH>
                <wp:positionV relativeFrom="paragraph">
                  <wp:posOffset>99695</wp:posOffset>
                </wp:positionV>
                <wp:extent cx="402336" cy="252908"/>
                <wp:effectExtent l="0" t="0" r="0" b="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529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23D64" id="Text Box 133" o:spid="_x0000_s1064" type="#_x0000_t202" style="position:absolute;margin-left:621.15pt;margin-top:7.85pt;width:31.7pt;height:19.9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1C2FA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8848" behindDoc="1" locked="0" layoutInCell="1" allowOverlap="1" wp14:anchorId="60206FA2" wp14:editId="57677CC1">
                <wp:simplePos x="0" y="0"/>
                <wp:positionH relativeFrom="column">
                  <wp:posOffset>7842734</wp:posOffset>
                </wp:positionH>
                <wp:positionV relativeFrom="paragraph">
                  <wp:posOffset>119160</wp:posOffset>
                </wp:positionV>
                <wp:extent cx="0" cy="215900"/>
                <wp:effectExtent l="76200" t="0" r="57150" b="508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1A1BE" id="Straight Arrow Connector 100" o:spid="_x0000_s1026" type="#_x0000_t32" style="position:absolute;margin-left:617.55pt;margin-top:9.4pt;width:0;height:17pt;z-index:-2510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" strokecolor="windowText">
                <v:stroke endarrow="block" joinstyle="miter"/>
              </v:shape>
            </w:pict>
          </mc:Fallback>
        </mc:AlternateContent>
      </w:r>
      <w:r w:rsidR="001C2FA3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>
                <wp:simplePos x="0" y="0"/>
                <wp:positionH relativeFrom="column">
                  <wp:posOffset>5952314</wp:posOffset>
                </wp:positionH>
                <wp:positionV relativeFrom="paragraph">
                  <wp:posOffset>102713</wp:posOffset>
                </wp:positionV>
                <wp:extent cx="749382" cy="3720968"/>
                <wp:effectExtent l="38100" t="0" r="12700" b="89535"/>
                <wp:wrapNone/>
                <wp:docPr id="132" name="Elb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9382" cy="3720968"/>
                        </a:xfrm>
                        <a:prstGeom prst="bentConnector3">
                          <a:avLst>
                            <a:gd name="adj1" fmla="val 167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75BE1D" id="Elbow Connector 132" o:spid="_x0000_s1026" type="#_x0000_t34" style="position:absolute;margin-left:468.7pt;margin-top:8.1pt;width:59pt;height:293pt;flip:x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" adj="361" strokecolor="black [3213]" strokeweight=".5pt">
                <v:stroke endarrow="block"/>
              </v:shape>
            </w:pict>
          </mc:Fallback>
        </mc:AlternateContent>
      </w:r>
      <w:r w:rsidR="004257C5"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99936" behindDoc="1" locked="0" layoutInCell="1" allowOverlap="1" wp14:anchorId="409091B4" wp14:editId="053275BE">
                <wp:simplePos x="0" y="0"/>
                <wp:positionH relativeFrom="margin">
                  <wp:posOffset>22294</wp:posOffset>
                </wp:positionH>
                <wp:positionV relativeFrom="paragraph">
                  <wp:posOffset>102713</wp:posOffset>
                </wp:positionV>
                <wp:extent cx="6120130" cy="1674891"/>
                <wp:effectExtent l="0" t="0" r="13970" b="2095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1674891"/>
                        </a:xfrm>
                        <a:prstGeom prst="roundRect">
                          <a:avLst>
                            <a:gd name="adj" fmla="val 3481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1EF" w:rsidRPr="008C2465" w:rsidRDefault="000001EF" w:rsidP="00590418">
                            <w:pPr>
                              <w:spacing w:after="12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VEHICLE</w:t>
                            </w:r>
                          </w:p>
                          <w:p w:rsidR="000001EF" w:rsidRPr="003C6CD8" w:rsidRDefault="000001EF" w:rsidP="000001EF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9091B4" id="Text Box 35" o:spid="_x0000_s1065" style="position:absolute;margin-left:1.75pt;margin-top:8.1pt;width:481.9pt;height:131.9pt;z-index:-25111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" fillcolor="#1f1f5f" strokecolor="black [1600]">
                <v:fill opacity="4626f"/>
                <v:stroke joinstyle="miter"/>
                <v:textbox>
                  <w:txbxContent>
                    <w:p w:rsidR="000001EF" w:rsidRPr="008C2465" w:rsidRDefault="000001EF" w:rsidP="00590418">
                      <w:pPr>
                        <w:spacing w:after="12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b/>
                          <w:color w:val="000000" w:themeColor="text1"/>
                          <w:sz w:val="18"/>
                          <w:szCs w:val="18"/>
                        </w:rPr>
                        <w:t>VEHICLE</w:t>
                      </w:r>
                    </w:p>
                    <w:p w:rsidR="000001EF" w:rsidRPr="003C6CD8" w:rsidRDefault="000001EF" w:rsidP="000001EF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D2F7B">
        <w:tab/>
      </w:r>
    </w:p>
    <w:p w:rsidR="00FD2F7B" w:rsidRDefault="00863624" w:rsidP="00FD2F7B">
      <w:pPr>
        <w:tabs>
          <w:tab w:val="left" w:pos="4846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633660D2" wp14:editId="382D387F">
                <wp:simplePos x="0" y="0"/>
                <wp:positionH relativeFrom="margin">
                  <wp:posOffset>6788785</wp:posOffset>
                </wp:positionH>
                <wp:positionV relativeFrom="paragraph">
                  <wp:posOffset>75301</wp:posOffset>
                </wp:positionV>
                <wp:extent cx="2674022" cy="561315"/>
                <wp:effectExtent l="0" t="0" r="12065" b="1079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4022" cy="561315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428" w:rsidRPr="008C2465" w:rsidRDefault="00C970CE" w:rsidP="0025032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Seek ministerial endorsement and</w:t>
                            </w:r>
                            <w:r w:rsid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send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request </w:t>
                            </w:r>
                            <w:r w:rsidR="00F928A8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the Treasurer</w:t>
                            </w:r>
                            <w:r w:rsidR="00F928A8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to approve disposal of asset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3660D2" id="Text Box 13" o:spid="_x0000_s1066" style="position:absolute;margin-left:534.55pt;margin-top:5.95pt;width:210.55pt;height:44.2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" fillcolor="#1f1f5f">
                <v:textbox>
                  <w:txbxContent>
                    <w:p w:rsidR="001E6428" w:rsidRPr="008C2465" w:rsidRDefault="00C970CE" w:rsidP="00250320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Seek ministerial endorsement and</w:t>
                      </w:r>
                      <w:r w:rsid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send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request </w:t>
                      </w:r>
                      <w:r w:rsidR="00F928A8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to 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the Treasurer</w:t>
                      </w:r>
                      <w:r w:rsidR="00F928A8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to approve disposal of asset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2FA3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83904" behindDoc="1" locked="0" layoutInCell="1" allowOverlap="1" wp14:anchorId="3BF4E748" wp14:editId="3D598E2C">
                <wp:simplePos x="0" y="0"/>
                <wp:positionH relativeFrom="column">
                  <wp:posOffset>-341233</wp:posOffset>
                </wp:positionH>
                <wp:positionV relativeFrom="paragraph">
                  <wp:posOffset>103071</wp:posOffset>
                </wp:positionV>
                <wp:extent cx="412242" cy="248716"/>
                <wp:effectExtent l="0" t="0" r="0" b="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42" cy="248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4E748" id="Text Box 127" o:spid="_x0000_s1067" type="#_x0000_t202" style="position:absolute;margin-left:-26.85pt;margin-top:8.1pt;width:32.45pt;height:19.6pt;z-index:-2510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257C5" w:rsidRPr="00CC1C7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46B07D59" wp14:editId="7BC592B9">
                <wp:simplePos x="0" y="0"/>
                <wp:positionH relativeFrom="margin">
                  <wp:posOffset>90478</wp:posOffset>
                </wp:positionH>
                <wp:positionV relativeFrom="paragraph">
                  <wp:posOffset>88209</wp:posOffset>
                </wp:positionV>
                <wp:extent cx="5866130" cy="577850"/>
                <wp:effectExtent l="0" t="0" r="20320" b="1270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6130" cy="5778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001EF" w:rsidRPr="008C2465" w:rsidRDefault="00C47E49" w:rsidP="000001E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Will </w:t>
                            </w:r>
                            <w:r w:rsidR="000001EF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the vehicle be disposed through direct sale to an executive contract officer upon completion or termination of their employment contract where the employee has a salary package employment benefit in place for the vehicle?</w:t>
                            </w:r>
                          </w:p>
                          <w:p w:rsidR="000001EF" w:rsidRPr="008C2465" w:rsidRDefault="000001EF" w:rsidP="000001E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B07D59" id="Text Box 46" o:spid="_x0000_s1066" style="position:absolute;margin-left:7.1pt;margin-top:6.95pt;width:461.9pt;height:45.5pt;z-index:25220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" fillcolor="#e35205">
                <v:stroke joinstyle="miter"/>
                <v:textbox>
                  <w:txbxContent>
                    <w:p w:rsidR="000001EF" w:rsidRPr="008C2465" w:rsidRDefault="00C47E49" w:rsidP="000001EF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Will </w:t>
                      </w:r>
                      <w:r w:rsidR="000001EF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the vehicle be disposed through direct sale to an executive contract officer upon completion or termination of their employment contract where the employee has a salary package employment benefit in place for the vehicle?</w:t>
                      </w:r>
                    </w:p>
                    <w:p w:rsidR="000001EF" w:rsidRPr="008C2465" w:rsidRDefault="000001EF" w:rsidP="000001EF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D2F7B" w:rsidRPr="00FD2F7B" w:rsidRDefault="003A37E6" w:rsidP="00FD2F7B">
      <w:pPr>
        <w:tabs>
          <w:tab w:val="left" w:pos="4846"/>
        </w:tabs>
      </w:pPr>
      <w:r w:rsidRPr="001E709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5360" behindDoc="1" locked="0" layoutInCell="1" allowOverlap="1" wp14:anchorId="47D2FB0E" wp14:editId="03F61065">
                <wp:simplePos x="0" y="0"/>
                <wp:positionH relativeFrom="column">
                  <wp:posOffset>6330544</wp:posOffset>
                </wp:positionH>
                <wp:positionV relativeFrom="paragraph">
                  <wp:posOffset>845888</wp:posOffset>
                </wp:positionV>
                <wp:extent cx="438912" cy="263347"/>
                <wp:effectExtent l="0" t="0" r="0" b="381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" cy="2633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E7090" w:rsidRPr="004E4C71" w:rsidRDefault="001E7090" w:rsidP="001E7090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2FB0E" id="Text Box 85" o:spid="_x0000_s1069" type="#_x0000_t202" style="position:absolute;margin-left:498.45pt;margin-top:66.6pt;width:34.55pt;height:20.75pt;z-index:-2511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" filled="f" stroked="f" strokeweight=".5pt">
                <v:textbox>
                  <w:txbxContent>
                    <w:p w:rsidR="001E7090" w:rsidRPr="004E4C71" w:rsidRDefault="001E7090" w:rsidP="001E7090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C2FA3" w:rsidRPr="001E709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52C55958" wp14:editId="780162ED">
                <wp:simplePos x="0" y="0"/>
                <wp:positionH relativeFrom="column">
                  <wp:posOffset>6016003</wp:posOffset>
                </wp:positionH>
                <wp:positionV relativeFrom="paragraph">
                  <wp:posOffset>1951374</wp:posOffset>
                </wp:positionV>
                <wp:extent cx="408686" cy="241402"/>
                <wp:effectExtent l="0" t="0" r="0" b="635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86" cy="24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E7090" w:rsidRPr="00CF35D0" w:rsidRDefault="001E7090" w:rsidP="001E7090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55958" id="Text Box 78" o:spid="_x0000_s1070" type="#_x0000_t202" style="position:absolute;margin-left:473.7pt;margin-top:153.65pt;width:32.2pt;height:19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" filled="f" stroked="f" strokeweight=".5pt">
                <v:textbox>
                  <w:txbxContent>
                    <w:p w:rsidR="001E7090" w:rsidRPr="00CF35D0" w:rsidRDefault="001E7090" w:rsidP="001E7090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0BF17237" wp14:editId="48B7614D">
                <wp:simplePos x="0" y="0"/>
                <wp:positionH relativeFrom="column">
                  <wp:posOffset>5872882</wp:posOffset>
                </wp:positionH>
                <wp:positionV relativeFrom="paragraph">
                  <wp:posOffset>866172</wp:posOffset>
                </wp:positionV>
                <wp:extent cx="380365" cy="230588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365" cy="2305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B6E" w:rsidRPr="00CF35D0" w:rsidRDefault="002D4B6E" w:rsidP="00477B9F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17237" id="Text Box 44" o:spid="_x0000_s1071" type="#_x0000_t202" style="position:absolute;margin-left:462.45pt;margin-top:68.2pt;width:29.95pt;height:18.15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" filled="f" stroked="f" strokeweight=".5pt">
                <v:textbox>
                  <w:txbxContent>
                    <w:p w:rsidR="002D4B6E" w:rsidRPr="00CF35D0" w:rsidRDefault="002D4B6E" w:rsidP="00477B9F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1C2FA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309777DA" wp14:editId="3DDDB82B">
                <wp:simplePos x="0" y="0"/>
                <wp:positionH relativeFrom="column">
                  <wp:posOffset>2766450</wp:posOffset>
                </wp:positionH>
                <wp:positionV relativeFrom="paragraph">
                  <wp:posOffset>296878</wp:posOffset>
                </wp:positionV>
                <wp:extent cx="431597" cy="34381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597" cy="343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C34" w:rsidRPr="00CF35D0" w:rsidRDefault="00756C34" w:rsidP="00477B9F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 w:rsidRPr="00CF35D0"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77DA" id="Text Box 48" o:spid="_x0000_s1071" type="#_x0000_t202" style="position:absolute;margin-left:217.85pt;margin-top:23.4pt;width:34pt;height:27.0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" filled="f" stroked="f" strokeweight=".5pt">
                <v:textbox>
                  <w:txbxContent>
                    <w:p w:rsidR="00756C34" w:rsidRPr="00CF35D0" w:rsidRDefault="00756C34" w:rsidP="00477B9F">
                      <w:pPr>
                        <w:spacing w:after="0"/>
                        <w:rPr>
                          <w:rFonts w:cs="Arial"/>
                        </w:rPr>
                      </w:pPr>
                      <w:r w:rsidRPr="00CF35D0"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1C2FA3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88000" behindDoc="1" locked="0" layoutInCell="1" allowOverlap="1" wp14:anchorId="3BF4E748" wp14:editId="3D598E2C">
                <wp:simplePos x="0" y="0"/>
                <wp:positionH relativeFrom="column">
                  <wp:posOffset>-327692</wp:posOffset>
                </wp:positionH>
                <wp:positionV relativeFrom="paragraph">
                  <wp:posOffset>1765847</wp:posOffset>
                </wp:positionV>
                <wp:extent cx="412242" cy="248716"/>
                <wp:effectExtent l="0" t="0" r="0" b="0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42" cy="248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4E748" id="Text Box 129" o:spid="_x0000_s1072" type="#_x0000_t202" style="position:absolute;margin-left:-25.8pt;margin-top:139.05pt;width:32.45pt;height:19.6pt;z-index:-2510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C2FA3" w:rsidRPr="009B42D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85952" behindDoc="1" locked="0" layoutInCell="1" allowOverlap="1" wp14:anchorId="3BF4E748" wp14:editId="3D598E2C">
                <wp:simplePos x="0" y="0"/>
                <wp:positionH relativeFrom="column">
                  <wp:posOffset>-313187</wp:posOffset>
                </wp:positionH>
                <wp:positionV relativeFrom="paragraph">
                  <wp:posOffset>598787</wp:posOffset>
                </wp:positionV>
                <wp:extent cx="412242" cy="248716"/>
                <wp:effectExtent l="0" t="0" r="0" b="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42" cy="248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2FA3" w:rsidRPr="00CF35D0" w:rsidRDefault="001C2FA3" w:rsidP="001C2FA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BE19E3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4E748" id="Text Box 128" o:spid="_x0000_s1073" type="#_x0000_t202" style="position:absolute;margin-left:-24.65pt;margin-top:47.15pt;width:32.45pt;height:19.6pt;z-index:-2510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" filled="f" stroked="f" strokeweight=".5pt">
                <v:textbox>
                  <w:txbxContent>
                    <w:p w:rsidR="001C2FA3" w:rsidRPr="00CF35D0" w:rsidRDefault="001C2FA3" w:rsidP="001C2FA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BE19E3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257C5" w:rsidRPr="00CC1C7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765FE283" wp14:editId="5781AEE7">
                <wp:simplePos x="0" y="0"/>
                <wp:positionH relativeFrom="margin">
                  <wp:posOffset>100317</wp:posOffset>
                </wp:positionH>
                <wp:positionV relativeFrom="paragraph">
                  <wp:posOffset>1718341</wp:posOffset>
                </wp:positionV>
                <wp:extent cx="5770403" cy="542925"/>
                <wp:effectExtent l="0" t="0" r="20955" b="2857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0403" cy="5429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2DA3" w:rsidRPr="008C2465" w:rsidRDefault="00C47E49" w:rsidP="00242DA3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Will </w:t>
                            </w:r>
                            <w:r w:rsidR="00242DA3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="003A37E6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non-financial </w:t>
                            </w:r>
                            <w:r w:rsidR="00242DA3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asset be disposed using one of the following methods?</w:t>
                            </w:r>
                          </w:p>
                          <w:p w:rsidR="00242DA3" w:rsidRPr="008C2465" w:rsidRDefault="00242DA3" w:rsidP="00242DA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sale by public tender or public auction</w:t>
                            </w:r>
                          </w:p>
                          <w:p w:rsidR="00242DA3" w:rsidRPr="008C2465" w:rsidRDefault="00242DA3" w:rsidP="00242DA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trade-in for a replacement asset</w:t>
                            </w:r>
                          </w:p>
                          <w:p w:rsidR="00242DA3" w:rsidRPr="00CE1410" w:rsidRDefault="00242DA3" w:rsidP="00242DA3">
                            <w:pPr>
                              <w:spacing w:after="0"/>
                              <w:ind w:left="284" w:hanging="284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5FE283" id="Text Box 60" o:spid="_x0000_s1073" style="position:absolute;margin-left:7.9pt;margin-top:135.3pt;width:454.35pt;height:42.75pt;z-index:252208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" fillcolor="#e35205">
                <v:stroke joinstyle="miter"/>
                <v:textbox>
                  <w:txbxContent>
                    <w:p w:rsidR="00242DA3" w:rsidRPr="008C2465" w:rsidRDefault="00C47E49" w:rsidP="00242DA3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Will </w:t>
                      </w:r>
                      <w:r w:rsidR="00242DA3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the </w:t>
                      </w:r>
                      <w:r w:rsidR="003A37E6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non-financial </w:t>
                      </w:r>
                      <w:r w:rsidR="00242DA3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asset be disposed using one of the following methods?</w:t>
                      </w:r>
                    </w:p>
                    <w:p w:rsidR="00242DA3" w:rsidRPr="008C2465" w:rsidRDefault="00242DA3" w:rsidP="00242DA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sale by public tender or public auction</w:t>
                      </w:r>
                    </w:p>
                    <w:p w:rsidR="00242DA3" w:rsidRPr="008C2465" w:rsidRDefault="00242DA3" w:rsidP="00242DA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trade-in for a replacement asset</w:t>
                      </w:r>
                    </w:p>
                    <w:p w:rsidR="00242DA3" w:rsidRPr="00CE1410" w:rsidRDefault="00242DA3" w:rsidP="00242DA3">
                      <w:pPr>
                        <w:spacing w:after="0"/>
                        <w:ind w:left="284" w:hanging="284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18C45698" wp14:editId="3F3AB519">
                <wp:simplePos x="0" y="0"/>
                <wp:positionH relativeFrom="column">
                  <wp:posOffset>-468159</wp:posOffset>
                </wp:positionH>
                <wp:positionV relativeFrom="paragraph">
                  <wp:posOffset>2022324</wp:posOffset>
                </wp:positionV>
                <wp:extent cx="540000" cy="0"/>
                <wp:effectExtent l="38100" t="76200" r="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E356" id="Straight Arrow Connector 115" o:spid="_x0000_s1026" type="#_x0000_t32" style="position:absolute;margin-left:-36.85pt;margin-top:159.25pt;width:42.5pt;height:0;rotation:180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" strokecolor="windowText">
                <v:stroke dashstyle="dash" endarrow="block" joinstyle="miter"/>
              </v:shape>
            </w:pict>
          </mc:Fallback>
        </mc:AlternateContent>
      </w:r>
      <w:r w:rsidR="004257C5" w:rsidRPr="00CC1C7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0063F3A0" wp14:editId="1585E0BF">
                <wp:simplePos x="0" y="0"/>
                <wp:positionH relativeFrom="margin">
                  <wp:posOffset>82210</wp:posOffset>
                </wp:positionH>
                <wp:positionV relativeFrom="paragraph">
                  <wp:posOffset>586658</wp:posOffset>
                </wp:positionV>
                <wp:extent cx="5866451" cy="542925"/>
                <wp:effectExtent l="0" t="0" r="20320" b="2857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6451" cy="5429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2DA3" w:rsidRPr="008C2465" w:rsidRDefault="00BE3C9E" w:rsidP="00242DA3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W</w:t>
                            </w:r>
                            <w:r w:rsidR="003A37E6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ill the vehi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cle be d</w:t>
                            </w:r>
                            <w:r w:rsidR="00242DA3"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isposed using one of the following methods?</w:t>
                            </w:r>
                          </w:p>
                          <w:p w:rsidR="00242DA3" w:rsidRPr="008C2465" w:rsidRDefault="00242DA3" w:rsidP="00242DA3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sale by public tender or public auction</w:t>
                            </w:r>
                          </w:p>
                          <w:p w:rsidR="00242DA3" w:rsidRPr="008C2465" w:rsidRDefault="00242DA3" w:rsidP="00242DA3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trade-in for a replacement asset</w:t>
                            </w:r>
                          </w:p>
                          <w:p w:rsidR="00242DA3" w:rsidRPr="00CE1410" w:rsidRDefault="00242DA3" w:rsidP="00242DA3">
                            <w:pPr>
                              <w:spacing w:after="0"/>
                              <w:ind w:left="284" w:hanging="284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63F3A0" id="Text Box 68" o:spid="_x0000_s1074" style="position:absolute;margin-left:6.45pt;margin-top:46.2pt;width:461.95pt;height:42.75pt;z-index:25221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" fillcolor="#e35205">
                <v:stroke joinstyle="miter"/>
                <v:textbox>
                  <w:txbxContent>
                    <w:p w:rsidR="00242DA3" w:rsidRPr="008C2465" w:rsidRDefault="00BE3C9E" w:rsidP="00242DA3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W</w:t>
                      </w:r>
                      <w:r w:rsidR="003A37E6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ill the vehi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cle be d</w:t>
                      </w:r>
                      <w:r w:rsidR="00242DA3"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isposed using one of the following methods?</w:t>
                      </w:r>
                    </w:p>
                    <w:p w:rsidR="00242DA3" w:rsidRPr="008C2465" w:rsidRDefault="00242DA3" w:rsidP="00242DA3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sale by public tender or public auction</w:t>
                      </w:r>
                    </w:p>
                    <w:p w:rsidR="00242DA3" w:rsidRPr="008C2465" w:rsidRDefault="00242DA3" w:rsidP="00242DA3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trade-in for a replacement asset</w:t>
                      </w:r>
                    </w:p>
                    <w:p w:rsidR="00242DA3" w:rsidRPr="00CE1410" w:rsidRDefault="00242DA3" w:rsidP="00242DA3">
                      <w:pPr>
                        <w:spacing w:after="0"/>
                        <w:ind w:left="284" w:hanging="284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3D9AE138" wp14:editId="79BEE407">
                <wp:simplePos x="0" y="0"/>
                <wp:positionH relativeFrom="column">
                  <wp:posOffset>-458671</wp:posOffset>
                </wp:positionH>
                <wp:positionV relativeFrom="paragraph">
                  <wp:posOffset>863601</wp:posOffset>
                </wp:positionV>
                <wp:extent cx="540000" cy="0"/>
                <wp:effectExtent l="38100" t="76200" r="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B267E" id="Straight Arrow Connector 114" o:spid="_x0000_s1026" type="#_x0000_t32" style="position:absolute;margin-left:-36.1pt;margin-top:68pt;width:42.5pt;height:0;rotation:180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" strokecolor="windowText">
                <v:stroke dashstyle="dash" endarrow="block" joinstyle="miter"/>
              </v:shape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>
                <wp:simplePos x="0" y="0"/>
                <wp:positionH relativeFrom="column">
                  <wp:posOffset>22293</wp:posOffset>
                </wp:positionH>
                <wp:positionV relativeFrom="paragraph">
                  <wp:posOffset>79664</wp:posOffset>
                </wp:positionV>
                <wp:extent cx="80809" cy="2616452"/>
                <wp:effectExtent l="285750" t="0" r="14605" b="88900"/>
                <wp:wrapNone/>
                <wp:docPr id="113" name="Elb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809" cy="2616452"/>
                        </a:xfrm>
                        <a:prstGeom prst="bentConnector3">
                          <a:avLst>
                            <a:gd name="adj1" fmla="val 44148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2EE52" id="Elbow Connector 113" o:spid="_x0000_s1026" type="#_x0000_t34" style="position:absolute;margin-left:1.75pt;margin-top:6.25pt;width:6.35pt;height:206pt;flip:x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" adj="95361" strokecolor="black [3213]" strokeweight=".5pt">
                <v:stroke endarrow="block"/>
              </v:shape>
            </w:pict>
          </mc:Fallback>
        </mc:AlternateContent>
      </w:r>
      <w:r w:rsidR="004257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4752" behindDoc="1" locked="0" layoutInCell="1" allowOverlap="1" wp14:anchorId="60206FA2" wp14:editId="57677CC1">
                <wp:simplePos x="0" y="0"/>
                <wp:positionH relativeFrom="column">
                  <wp:posOffset>3098870</wp:posOffset>
                </wp:positionH>
                <wp:positionV relativeFrom="paragraph">
                  <wp:posOffset>367558</wp:posOffset>
                </wp:positionV>
                <wp:extent cx="0" cy="215900"/>
                <wp:effectExtent l="76200" t="0" r="57150" b="50800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DDDFA" id="Straight Arrow Connector 98" o:spid="_x0000_s1026" type="#_x0000_t32" style="position:absolute;margin-left:244pt;margin-top:28.95pt;width:0;height:17pt;z-index:-2510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" strokecolor="windowText">
                <v:stroke endarrow="block" joinstyle="miter"/>
              </v:shape>
            </w:pict>
          </mc:Fallback>
        </mc:AlternateContent>
      </w:r>
      <w:r w:rsidR="004257C5"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04032" behindDoc="1" locked="0" layoutInCell="1" allowOverlap="1" wp14:anchorId="635A1C12" wp14:editId="12F3C08C">
                <wp:simplePos x="0" y="0"/>
                <wp:positionH relativeFrom="margin">
                  <wp:posOffset>35931</wp:posOffset>
                </wp:positionH>
                <wp:positionV relativeFrom="paragraph">
                  <wp:posOffset>1481392</wp:posOffset>
                </wp:positionV>
                <wp:extent cx="6029325" cy="913847"/>
                <wp:effectExtent l="0" t="0" r="28575" b="1968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913847"/>
                        </a:xfrm>
                        <a:prstGeom prst="roundRect">
                          <a:avLst>
                            <a:gd name="adj" fmla="val 3481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1EF" w:rsidRPr="008C2465" w:rsidRDefault="000001EF" w:rsidP="00590418">
                            <w:pPr>
                              <w:spacing w:after="12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ALL OTHER ASSETS</w:t>
                            </w:r>
                          </w:p>
                          <w:p w:rsidR="000001EF" w:rsidRPr="00692A7A" w:rsidRDefault="000001EF" w:rsidP="000001EF">
                            <w:pPr>
                              <w:spacing w:before="120" w:after="12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0001EF" w:rsidRPr="003C6CD8" w:rsidRDefault="000001EF" w:rsidP="000001EF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5A1C12" id="Text Box 51" o:spid="_x0000_s1076" style="position:absolute;margin-left:2.85pt;margin-top:116.65pt;width:474.75pt;height:71.95pt;z-index:-25111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" fillcolor="#1f1f5f" strokecolor="black [1600]">
                <v:fill opacity="4626f"/>
                <v:stroke joinstyle="miter"/>
                <v:textbox>
                  <w:txbxContent>
                    <w:p w:rsidR="000001EF" w:rsidRPr="008C2465" w:rsidRDefault="000001EF" w:rsidP="00590418">
                      <w:pPr>
                        <w:spacing w:after="12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b/>
                          <w:color w:val="000000" w:themeColor="text1"/>
                          <w:sz w:val="18"/>
                          <w:szCs w:val="18"/>
                        </w:rPr>
                        <w:t>ALL OTHER ASSETS</w:t>
                      </w:r>
                    </w:p>
                    <w:p w:rsidR="000001EF" w:rsidRPr="00692A7A" w:rsidRDefault="000001EF" w:rsidP="000001EF">
                      <w:pPr>
                        <w:spacing w:before="120" w:after="12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0001EF" w:rsidRPr="003C6CD8" w:rsidRDefault="000001EF" w:rsidP="000001EF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523C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208C644B" wp14:editId="44F05368">
                <wp:simplePos x="0" y="0"/>
                <wp:positionH relativeFrom="column">
                  <wp:posOffset>3646</wp:posOffset>
                </wp:positionH>
                <wp:positionV relativeFrom="paragraph">
                  <wp:posOffset>3093751</wp:posOffset>
                </wp:positionV>
                <wp:extent cx="5975287" cy="307818"/>
                <wp:effectExtent l="0" t="0" r="26035" b="165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287" cy="307818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1C60" w:rsidRPr="008C2465" w:rsidRDefault="001B057D" w:rsidP="001F1C60">
                            <w:pPr>
                              <w:spacing w:after="12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Seek </w:t>
                            </w:r>
                            <w:r w:rsidR="008B0D08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approval from 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agency accountable officer</w:t>
                            </w:r>
                            <w:r w:rsidR="00BE3C9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or delegate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to dispose the asset</w:t>
                            </w:r>
                          </w:p>
                          <w:p w:rsidR="00FD55EC" w:rsidRPr="00A62B08" w:rsidRDefault="00FD55EC" w:rsidP="00477B9F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8C644B" id="Text Box 15" o:spid="_x0000_s1076" style="position:absolute;margin-left:.3pt;margin-top:243.6pt;width:470.5pt;height:24.2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" fillcolor="#002060" strokecolor="black [3213]">
                <v:textbox>
                  <w:txbxContent>
                    <w:p w:rsidR="001F1C60" w:rsidRPr="008C2465" w:rsidRDefault="001B057D" w:rsidP="001F1C60">
                      <w:pPr>
                        <w:spacing w:after="12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Seek </w:t>
                      </w:r>
                      <w:r w:rsidR="008B0D08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approval from 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agency accountable officer</w:t>
                      </w:r>
                      <w:r w:rsidR="00BE3C9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or delegate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to dispose the asset</w:t>
                      </w:r>
                    </w:p>
                    <w:p w:rsidR="00FD55EC" w:rsidRPr="00A62B08" w:rsidRDefault="00FD55EC" w:rsidP="00477B9F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523C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6E76F6DC" wp14:editId="64E944F7">
                <wp:simplePos x="0" y="0"/>
                <wp:positionH relativeFrom="column">
                  <wp:posOffset>1722</wp:posOffset>
                </wp:positionH>
                <wp:positionV relativeFrom="paragraph">
                  <wp:posOffset>2558723</wp:posOffset>
                </wp:positionV>
                <wp:extent cx="5975287" cy="307818"/>
                <wp:effectExtent l="0" t="0" r="26035" b="1651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287" cy="307818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465" w:rsidRPr="008C2465" w:rsidRDefault="008C2465" w:rsidP="008C2465">
                            <w:pPr>
                              <w:spacing w:after="12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Seek</w:t>
                            </w:r>
                            <w:r w:rsidR="008B0D08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approval from the accountable officer of</w:t>
                            </w:r>
                            <w:r w:rsidRPr="008C2465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Northern Territory Fleet </w:t>
                            </w:r>
                            <w:r w:rsidR="000051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to dispose the asset</w:t>
                            </w:r>
                          </w:p>
                          <w:p w:rsidR="008C2465" w:rsidRPr="00A62B08" w:rsidRDefault="008C2465" w:rsidP="008C2465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76F6DC" id="Text Box 91" o:spid="_x0000_s1077" style="position:absolute;margin-left:.15pt;margin-top:201.45pt;width:470.5pt;height:24.2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" fillcolor="#002060" strokecolor="black [3213]">
                <v:textbox>
                  <w:txbxContent>
                    <w:p w:rsidR="008C2465" w:rsidRPr="008C2465" w:rsidRDefault="008C2465" w:rsidP="008C2465">
                      <w:pPr>
                        <w:spacing w:after="12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Seek</w:t>
                      </w:r>
                      <w:r w:rsidR="008B0D08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approval from the accountable officer of</w:t>
                      </w:r>
                      <w:r w:rsidRPr="008C2465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Northern Territory Fleet </w:t>
                      </w:r>
                      <w:r w:rsidR="000051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to dispose the asset</w:t>
                      </w:r>
                    </w:p>
                    <w:p w:rsidR="008C2465" w:rsidRPr="00A62B08" w:rsidRDefault="008C2465" w:rsidP="008C2465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A5A1E" w:rsidRPr="00CC1C7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698ED741" wp14:editId="27E4C27D">
                <wp:simplePos x="0" y="0"/>
                <wp:positionH relativeFrom="column">
                  <wp:posOffset>2225979</wp:posOffset>
                </wp:positionH>
                <wp:positionV relativeFrom="paragraph">
                  <wp:posOffset>368024</wp:posOffset>
                </wp:positionV>
                <wp:extent cx="380365" cy="27051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365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C1C7D" w:rsidRPr="00CF35D0" w:rsidRDefault="00CC1C7D" w:rsidP="00CC1C7D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ED741" id="Text Box 57" o:spid="_x0000_s1079" type="#_x0000_t202" style="position:absolute;margin-left:175.25pt;margin-top:29pt;width:29.95pt;height:21.3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" filled="f" stroked="f" strokeweight=".5pt">
                <v:textbox>
                  <w:txbxContent>
                    <w:p w:rsidR="00CC1C7D" w:rsidRPr="00CF35D0" w:rsidRDefault="00CC1C7D" w:rsidP="00CC1C7D">
                      <w:pPr>
                        <w:spacing w:after="0"/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D2F7B" w:rsidRPr="00FD2F7B" w:rsidSect="00242DA3">
      <w:headerReference w:type="default" r:id="rId8"/>
      <w:footerReference w:type="default" r:id="rId9"/>
      <w:headerReference w:type="first" r:id="rId10"/>
      <w:footerReference w:type="first" r:id="rId11"/>
      <w:pgSz w:w="16839" w:h="23814" w:code="8"/>
      <w:pgMar w:top="1134" w:right="1134" w:bottom="1134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8C5" w:rsidRDefault="00D158C5" w:rsidP="007332FF">
      <w:r>
        <w:separator/>
      </w:r>
    </w:p>
  </w:endnote>
  <w:endnote w:type="continuationSeparator" w:id="0">
    <w:p w:rsidR="00D158C5" w:rsidRDefault="00D158C5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D60298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3A37E6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2A4417" w:rsidRPr="00C209FA" w:rsidRDefault="00C209FA" w:rsidP="002A4417">
          <w:pPr>
            <w:pStyle w:val="NTGFooter1items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:rsidR="00983000" w:rsidRPr="007B5DA2" w:rsidRDefault="002A4417" w:rsidP="00A123DF">
          <w:pPr>
            <w:pStyle w:val="NTGFooter1items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A313B3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A313B3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C209FA">
            <w:t xml:space="preserve">1 </w:t>
          </w:r>
          <w:r>
            <w:rPr>
              <w:rStyle w:val="NTGFooter1itemsChar"/>
            </w:rPr>
            <w:t>July 202</w:t>
          </w:r>
          <w:r w:rsidR="00A123DF">
            <w:rPr>
              <w:rStyle w:val="NTGFooter1itemsChar"/>
            </w:rPr>
            <w:t>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1.</w:t>
          </w:r>
          <w:r w:rsidR="00C52148">
            <w:rPr>
              <w:rStyle w:val="NTGFooter1itemsChar"/>
            </w:rPr>
            <w:t>0</w:t>
          </w:r>
        </w:p>
      </w:tc>
      <w:tc>
        <w:tcPr>
          <w:tcW w:w="6912" w:type="dxa"/>
          <w:vAlign w:val="center"/>
        </w:tcPr>
        <w:p w:rsidR="00983000" w:rsidRPr="001E14EB" w:rsidRDefault="00983000" w:rsidP="00B606A1">
          <w:pPr>
            <w:spacing w:after="0"/>
            <w:jc w:val="right"/>
          </w:pPr>
        </w:p>
      </w:tc>
    </w:tr>
  </w:tbl>
  <w:p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8C5" w:rsidRDefault="00D158C5" w:rsidP="007332FF">
      <w:r>
        <w:separator/>
      </w:r>
    </w:p>
  </w:footnote>
  <w:footnote w:type="continuationSeparator" w:id="0">
    <w:p w:rsidR="00D158C5" w:rsidRDefault="00D158C5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83000" w:rsidRDefault="00E764AE" w:rsidP="002926BC">
        <w:pPr>
          <w:pStyle w:val="Header"/>
          <w:tabs>
            <w:tab w:val="clear" w:pos="9026"/>
          </w:tabs>
          <w:ind w:right="-568"/>
        </w:pPr>
        <w:r>
          <w:t>Appendix B – Approval process for disposal of non-financial asset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Pr="00BE19E3" w:rsidRDefault="00A313B3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64AE">
          <w:rPr>
            <w:rFonts w:ascii="Lato" w:hAnsi="Lato"/>
            <w:color w:val="1F1F5F"/>
          </w:rPr>
          <w:t>Appendix B – Approval process for disposal of non-financial asset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980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CE426BE"/>
    <w:multiLevelType w:val="hybridMultilevel"/>
    <w:tmpl w:val="DAE086E4"/>
    <w:lvl w:ilvl="0" w:tplc="373EC27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8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0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3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4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5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7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8" w15:restartNumberingAfterBreak="0">
    <w:nsid w:val="1C2B5570"/>
    <w:multiLevelType w:val="multilevel"/>
    <w:tmpl w:val="F36AD9F6"/>
    <w:numStyleLink w:val="NTGTableList"/>
  </w:abstractNum>
  <w:abstractNum w:abstractNumId="19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0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21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2" w15:restartNumberingAfterBreak="0">
    <w:nsid w:val="24BA34AF"/>
    <w:multiLevelType w:val="multilevel"/>
    <w:tmpl w:val="910613C2"/>
    <w:lvl w:ilvl="0">
      <w:start w:val="2"/>
      <w:numFmt w:val="decimal"/>
      <w:lvlText w:val="%1."/>
      <w:lvlJc w:val="left"/>
      <w:pPr>
        <w:ind w:left="187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23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4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5" w15:restartNumberingAfterBreak="0">
    <w:nsid w:val="27D83E4D"/>
    <w:multiLevelType w:val="multilevel"/>
    <w:tmpl w:val="3928FD02"/>
    <w:numStyleLink w:val="Bulletlist"/>
  </w:abstractNum>
  <w:abstractNum w:abstractNumId="26" w15:restartNumberingAfterBreak="0">
    <w:nsid w:val="28FF6A35"/>
    <w:multiLevelType w:val="hybridMultilevel"/>
    <w:tmpl w:val="6D26DC5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375E5"/>
    <w:multiLevelType w:val="hybridMultilevel"/>
    <w:tmpl w:val="5498D24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9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31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2" w15:restartNumberingAfterBreak="0">
    <w:nsid w:val="31D7345B"/>
    <w:multiLevelType w:val="hybridMultilevel"/>
    <w:tmpl w:val="856E6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5232B9"/>
    <w:multiLevelType w:val="hybridMultilevel"/>
    <w:tmpl w:val="2DBCE2B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5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6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7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8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4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2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3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FE61E9"/>
    <w:multiLevelType w:val="hybridMultilevel"/>
    <w:tmpl w:val="4E3A772C"/>
    <w:lvl w:ilvl="0" w:tplc="373EC27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842BC6"/>
    <w:multiLevelType w:val="multilevel"/>
    <w:tmpl w:val="0C78A7AC"/>
    <w:numStyleLink w:val="Tablebulletlist"/>
  </w:abstractNum>
  <w:abstractNum w:abstractNumId="4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7" w15:restartNumberingAfterBreak="0">
    <w:nsid w:val="5694466C"/>
    <w:multiLevelType w:val="hybridMultilevel"/>
    <w:tmpl w:val="DA0C897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49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0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1" w15:restartNumberingAfterBreak="0">
    <w:nsid w:val="5CF72AF2"/>
    <w:multiLevelType w:val="hybridMultilevel"/>
    <w:tmpl w:val="CDCA3740"/>
    <w:lvl w:ilvl="0" w:tplc="373EC27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4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55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8F29A5"/>
    <w:multiLevelType w:val="hybridMultilevel"/>
    <w:tmpl w:val="C32056B0"/>
    <w:lvl w:ilvl="0" w:tplc="0C09000B">
      <w:start w:val="1"/>
      <w:numFmt w:val="bullet"/>
      <w:lvlText w:val=""/>
      <w:lvlJc w:val="left"/>
      <w:pPr>
        <w:ind w:left="4568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72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44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16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88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60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328" w:hanging="360"/>
      </w:pPr>
      <w:rPr>
        <w:rFonts w:ascii="Wingdings" w:hAnsi="Wingdings" w:hint="default"/>
      </w:rPr>
    </w:lvl>
  </w:abstractNum>
  <w:abstractNum w:abstractNumId="57" w15:restartNumberingAfterBreak="0">
    <w:nsid w:val="712850A0"/>
    <w:multiLevelType w:val="hybridMultilevel"/>
    <w:tmpl w:val="C2721DA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61" w15:restartNumberingAfterBreak="0">
    <w:nsid w:val="781A56F1"/>
    <w:multiLevelType w:val="hybridMultilevel"/>
    <w:tmpl w:val="05F26C80"/>
    <w:lvl w:ilvl="0" w:tplc="0C090019">
      <w:start w:val="1"/>
      <w:numFmt w:val="lowerLetter"/>
      <w:lvlText w:val="%1."/>
      <w:lvlJc w:val="left"/>
      <w:pPr>
        <w:ind w:left="1057" w:hanging="360"/>
      </w:pPr>
    </w:lvl>
    <w:lvl w:ilvl="1" w:tplc="0C090019" w:tentative="1">
      <w:start w:val="1"/>
      <w:numFmt w:val="lowerLetter"/>
      <w:lvlText w:val="%2."/>
      <w:lvlJc w:val="left"/>
      <w:pPr>
        <w:ind w:left="1777" w:hanging="360"/>
      </w:pPr>
    </w:lvl>
    <w:lvl w:ilvl="2" w:tplc="0C09001B" w:tentative="1">
      <w:start w:val="1"/>
      <w:numFmt w:val="lowerRoman"/>
      <w:lvlText w:val="%3."/>
      <w:lvlJc w:val="right"/>
      <w:pPr>
        <w:ind w:left="2497" w:hanging="180"/>
      </w:pPr>
    </w:lvl>
    <w:lvl w:ilvl="3" w:tplc="0C09000F" w:tentative="1">
      <w:start w:val="1"/>
      <w:numFmt w:val="decimal"/>
      <w:lvlText w:val="%4."/>
      <w:lvlJc w:val="left"/>
      <w:pPr>
        <w:ind w:left="3217" w:hanging="360"/>
      </w:pPr>
    </w:lvl>
    <w:lvl w:ilvl="4" w:tplc="0C090019" w:tentative="1">
      <w:start w:val="1"/>
      <w:numFmt w:val="lowerLetter"/>
      <w:lvlText w:val="%5."/>
      <w:lvlJc w:val="left"/>
      <w:pPr>
        <w:ind w:left="3937" w:hanging="360"/>
      </w:pPr>
    </w:lvl>
    <w:lvl w:ilvl="5" w:tplc="0C09001B" w:tentative="1">
      <w:start w:val="1"/>
      <w:numFmt w:val="lowerRoman"/>
      <w:lvlText w:val="%6."/>
      <w:lvlJc w:val="right"/>
      <w:pPr>
        <w:ind w:left="4657" w:hanging="180"/>
      </w:pPr>
    </w:lvl>
    <w:lvl w:ilvl="6" w:tplc="0C09000F" w:tentative="1">
      <w:start w:val="1"/>
      <w:numFmt w:val="decimal"/>
      <w:lvlText w:val="%7."/>
      <w:lvlJc w:val="left"/>
      <w:pPr>
        <w:ind w:left="5377" w:hanging="360"/>
      </w:pPr>
    </w:lvl>
    <w:lvl w:ilvl="7" w:tplc="0C090019" w:tentative="1">
      <w:start w:val="1"/>
      <w:numFmt w:val="lowerLetter"/>
      <w:lvlText w:val="%8."/>
      <w:lvlJc w:val="left"/>
      <w:pPr>
        <w:ind w:left="6097" w:hanging="360"/>
      </w:pPr>
    </w:lvl>
    <w:lvl w:ilvl="8" w:tplc="0C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62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4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65" w15:restartNumberingAfterBreak="0">
    <w:nsid w:val="7FBC1511"/>
    <w:multiLevelType w:val="multilevel"/>
    <w:tmpl w:val="F3EE93D8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35"/>
  </w:num>
  <w:num w:numId="2">
    <w:abstractNumId w:val="21"/>
  </w:num>
  <w:num w:numId="3">
    <w:abstractNumId w:val="63"/>
  </w:num>
  <w:num w:numId="4">
    <w:abstractNumId w:val="40"/>
  </w:num>
  <w:num w:numId="5">
    <w:abstractNumId w:val="29"/>
  </w:num>
  <w:num w:numId="6">
    <w:abstractNumId w:val="14"/>
  </w:num>
  <w:num w:numId="7">
    <w:abstractNumId w:val="45"/>
  </w:num>
  <w:num w:numId="8">
    <w:abstractNumId w:val="25"/>
  </w:num>
  <w:num w:numId="9">
    <w:abstractNumId w:val="58"/>
  </w:num>
  <w:num w:numId="10">
    <w:abstractNumId w:val="43"/>
  </w:num>
  <w:num w:numId="11">
    <w:abstractNumId w:val="38"/>
  </w:num>
  <w:num w:numId="12">
    <w:abstractNumId w:val="42"/>
  </w:num>
  <w:num w:numId="13">
    <w:abstractNumId w:val="37"/>
  </w:num>
  <w:num w:numId="14">
    <w:abstractNumId w:val="52"/>
  </w:num>
  <w:num w:numId="15">
    <w:abstractNumId w:val="0"/>
  </w:num>
  <w:num w:numId="16">
    <w:abstractNumId w:val="11"/>
  </w:num>
  <w:num w:numId="17">
    <w:abstractNumId w:val="62"/>
  </w:num>
  <w:num w:numId="18">
    <w:abstractNumId w:val="8"/>
  </w:num>
  <w:num w:numId="19">
    <w:abstractNumId w:val="15"/>
  </w:num>
  <w:num w:numId="20">
    <w:abstractNumId w:val="55"/>
  </w:num>
  <w:num w:numId="21">
    <w:abstractNumId w:val="28"/>
  </w:num>
  <w:num w:numId="22">
    <w:abstractNumId w:val="18"/>
  </w:num>
  <w:num w:numId="23">
    <w:abstractNumId w:val="65"/>
  </w:num>
  <w:num w:numId="24">
    <w:abstractNumId w:val="20"/>
  </w:num>
  <w:num w:numId="25">
    <w:abstractNumId w:val="10"/>
  </w:num>
  <w:num w:numId="26">
    <w:abstractNumId w:val="4"/>
  </w:num>
  <w:num w:numId="27">
    <w:abstractNumId w:val="7"/>
  </w:num>
  <w:num w:numId="28">
    <w:abstractNumId w:val="32"/>
  </w:num>
  <w:num w:numId="29">
    <w:abstractNumId w:val="26"/>
  </w:num>
  <w:num w:numId="30">
    <w:abstractNumId w:val="56"/>
  </w:num>
  <w:num w:numId="31">
    <w:abstractNumId w:val="57"/>
  </w:num>
  <w:num w:numId="32">
    <w:abstractNumId w:val="22"/>
  </w:num>
  <w:num w:numId="33">
    <w:abstractNumId w:val="47"/>
  </w:num>
  <w:num w:numId="34">
    <w:abstractNumId w:val="27"/>
  </w:num>
  <w:num w:numId="35">
    <w:abstractNumId w:val="33"/>
  </w:num>
  <w:num w:numId="36">
    <w:abstractNumId w:val="44"/>
  </w:num>
  <w:num w:numId="37">
    <w:abstractNumId w:val="51"/>
  </w:num>
  <w:num w:numId="38">
    <w:abstractNumId w:val="2"/>
  </w:num>
  <w:num w:numId="39">
    <w:abstractNumId w:val="6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01EF"/>
    <w:rsid w:val="00001DDF"/>
    <w:rsid w:val="0000322D"/>
    <w:rsid w:val="0000517E"/>
    <w:rsid w:val="00007670"/>
    <w:rsid w:val="00010665"/>
    <w:rsid w:val="00016716"/>
    <w:rsid w:val="000218A4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530D"/>
    <w:rsid w:val="00056DEF"/>
    <w:rsid w:val="00056EDC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5E0B"/>
    <w:rsid w:val="00086A5F"/>
    <w:rsid w:val="000911EF"/>
    <w:rsid w:val="00092DC9"/>
    <w:rsid w:val="000953A0"/>
    <w:rsid w:val="000962C5"/>
    <w:rsid w:val="000A4317"/>
    <w:rsid w:val="000A559C"/>
    <w:rsid w:val="000B2CA1"/>
    <w:rsid w:val="000B7561"/>
    <w:rsid w:val="000D1F29"/>
    <w:rsid w:val="000D633D"/>
    <w:rsid w:val="000E342B"/>
    <w:rsid w:val="000E5DD2"/>
    <w:rsid w:val="000F2958"/>
    <w:rsid w:val="000F2DDC"/>
    <w:rsid w:val="000F3850"/>
    <w:rsid w:val="00104E3A"/>
    <w:rsid w:val="00104E7F"/>
    <w:rsid w:val="00105D8E"/>
    <w:rsid w:val="0010637D"/>
    <w:rsid w:val="001137EC"/>
    <w:rsid w:val="001152F5"/>
    <w:rsid w:val="00117743"/>
    <w:rsid w:val="00117F5B"/>
    <w:rsid w:val="00122957"/>
    <w:rsid w:val="0012671A"/>
    <w:rsid w:val="00132658"/>
    <w:rsid w:val="001334AE"/>
    <w:rsid w:val="0014721A"/>
    <w:rsid w:val="00150DC0"/>
    <w:rsid w:val="00156CD4"/>
    <w:rsid w:val="0016153B"/>
    <w:rsid w:val="00164A3E"/>
    <w:rsid w:val="00166595"/>
    <w:rsid w:val="00166FF6"/>
    <w:rsid w:val="00176123"/>
    <w:rsid w:val="00181620"/>
    <w:rsid w:val="001957AD"/>
    <w:rsid w:val="001A2B7F"/>
    <w:rsid w:val="001A3AFD"/>
    <w:rsid w:val="001A496C"/>
    <w:rsid w:val="001A576A"/>
    <w:rsid w:val="001B057D"/>
    <w:rsid w:val="001B2B6C"/>
    <w:rsid w:val="001B6D10"/>
    <w:rsid w:val="001C2FA3"/>
    <w:rsid w:val="001C3435"/>
    <w:rsid w:val="001D01C4"/>
    <w:rsid w:val="001D4F99"/>
    <w:rsid w:val="001D52B0"/>
    <w:rsid w:val="001D5A18"/>
    <w:rsid w:val="001D7CA4"/>
    <w:rsid w:val="001E057F"/>
    <w:rsid w:val="001E14EB"/>
    <w:rsid w:val="001E6428"/>
    <w:rsid w:val="001E7090"/>
    <w:rsid w:val="001F19D0"/>
    <w:rsid w:val="001F1C60"/>
    <w:rsid w:val="001F59E6"/>
    <w:rsid w:val="001F7EFC"/>
    <w:rsid w:val="00200A6F"/>
    <w:rsid w:val="00203F1C"/>
    <w:rsid w:val="002057A3"/>
    <w:rsid w:val="00206936"/>
    <w:rsid w:val="00206C6F"/>
    <w:rsid w:val="00206FBD"/>
    <w:rsid w:val="00207746"/>
    <w:rsid w:val="0022526B"/>
    <w:rsid w:val="00227D13"/>
    <w:rsid w:val="00230031"/>
    <w:rsid w:val="00235C01"/>
    <w:rsid w:val="00242DA3"/>
    <w:rsid w:val="00247343"/>
    <w:rsid w:val="00250320"/>
    <w:rsid w:val="00256250"/>
    <w:rsid w:val="00257BF0"/>
    <w:rsid w:val="00265C56"/>
    <w:rsid w:val="00267647"/>
    <w:rsid w:val="00267DE5"/>
    <w:rsid w:val="002716CD"/>
    <w:rsid w:val="00274D4B"/>
    <w:rsid w:val="002751FA"/>
    <w:rsid w:val="002806F5"/>
    <w:rsid w:val="00281577"/>
    <w:rsid w:val="00282229"/>
    <w:rsid w:val="002926BC"/>
    <w:rsid w:val="00293A72"/>
    <w:rsid w:val="002959FA"/>
    <w:rsid w:val="002A0160"/>
    <w:rsid w:val="002A30C3"/>
    <w:rsid w:val="002A4417"/>
    <w:rsid w:val="002A6F6A"/>
    <w:rsid w:val="002A7712"/>
    <w:rsid w:val="002B38F7"/>
    <w:rsid w:val="002B5591"/>
    <w:rsid w:val="002B6AA4"/>
    <w:rsid w:val="002C1FE9"/>
    <w:rsid w:val="002C41D9"/>
    <w:rsid w:val="002D3A57"/>
    <w:rsid w:val="002D4B6E"/>
    <w:rsid w:val="002D7D05"/>
    <w:rsid w:val="002E20C8"/>
    <w:rsid w:val="002E4290"/>
    <w:rsid w:val="002E66A6"/>
    <w:rsid w:val="002F0DB1"/>
    <w:rsid w:val="002F2885"/>
    <w:rsid w:val="002F45A1"/>
    <w:rsid w:val="003037F9"/>
    <w:rsid w:val="0030583E"/>
    <w:rsid w:val="003063F2"/>
    <w:rsid w:val="00306E44"/>
    <w:rsid w:val="00307FE1"/>
    <w:rsid w:val="003164BA"/>
    <w:rsid w:val="003258E6"/>
    <w:rsid w:val="003336D8"/>
    <w:rsid w:val="003365BC"/>
    <w:rsid w:val="00342283"/>
    <w:rsid w:val="00343A87"/>
    <w:rsid w:val="00344A36"/>
    <w:rsid w:val="003456F4"/>
    <w:rsid w:val="00347FB6"/>
    <w:rsid w:val="003504FD"/>
    <w:rsid w:val="00350881"/>
    <w:rsid w:val="00356B0E"/>
    <w:rsid w:val="00357D55"/>
    <w:rsid w:val="00363513"/>
    <w:rsid w:val="003657E5"/>
    <w:rsid w:val="0036589C"/>
    <w:rsid w:val="00371312"/>
    <w:rsid w:val="00371DC7"/>
    <w:rsid w:val="003745FF"/>
    <w:rsid w:val="00377B21"/>
    <w:rsid w:val="00390932"/>
    <w:rsid w:val="00390CE3"/>
    <w:rsid w:val="00394876"/>
    <w:rsid w:val="00394AAF"/>
    <w:rsid w:val="00394CE5"/>
    <w:rsid w:val="0039689A"/>
    <w:rsid w:val="003A37E6"/>
    <w:rsid w:val="003A5C5F"/>
    <w:rsid w:val="003A6341"/>
    <w:rsid w:val="003B049C"/>
    <w:rsid w:val="003B67FD"/>
    <w:rsid w:val="003B6A61"/>
    <w:rsid w:val="003D0F63"/>
    <w:rsid w:val="003D42C0"/>
    <w:rsid w:val="003D5B29"/>
    <w:rsid w:val="003D7818"/>
    <w:rsid w:val="003E2445"/>
    <w:rsid w:val="003E3BB2"/>
    <w:rsid w:val="003F4043"/>
    <w:rsid w:val="003F5B58"/>
    <w:rsid w:val="003F632E"/>
    <w:rsid w:val="003F6F59"/>
    <w:rsid w:val="00401407"/>
    <w:rsid w:val="0040222A"/>
    <w:rsid w:val="004047BC"/>
    <w:rsid w:val="004100F7"/>
    <w:rsid w:val="0041288A"/>
    <w:rsid w:val="0041364A"/>
    <w:rsid w:val="00414CB3"/>
    <w:rsid w:val="0041563D"/>
    <w:rsid w:val="004179BF"/>
    <w:rsid w:val="00422C6E"/>
    <w:rsid w:val="00424AF0"/>
    <w:rsid w:val="004257C5"/>
    <w:rsid w:val="00426E25"/>
    <w:rsid w:val="00427D9C"/>
    <w:rsid w:val="00427E7E"/>
    <w:rsid w:val="004366A2"/>
    <w:rsid w:val="00436FD1"/>
    <w:rsid w:val="00440381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34FD"/>
    <w:rsid w:val="00473C98"/>
    <w:rsid w:val="0047460D"/>
    <w:rsid w:val="00474965"/>
    <w:rsid w:val="004773F9"/>
    <w:rsid w:val="00477B9F"/>
    <w:rsid w:val="00481E94"/>
    <w:rsid w:val="00482DF8"/>
    <w:rsid w:val="004864DE"/>
    <w:rsid w:val="00494BE5"/>
    <w:rsid w:val="00495E04"/>
    <w:rsid w:val="004A0EBA"/>
    <w:rsid w:val="004A2538"/>
    <w:rsid w:val="004A6183"/>
    <w:rsid w:val="004A65C1"/>
    <w:rsid w:val="004A75A1"/>
    <w:rsid w:val="004B0C15"/>
    <w:rsid w:val="004B35EA"/>
    <w:rsid w:val="004B69E4"/>
    <w:rsid w:val="004C3A61"/>
    <w:rsid w:val="004C6C39"/>
    <w:rsid w:val="004D075F"/>
    <w:rsid w:val="004D1B76"/>
    <w:rsid w:val="004D344E"/>
    <w:rsid w:val="004D3931"/>
    <w:rsid w:val="004E019E"/>
    <w:rsid w:val="004E06EC"/>
    <w:rsid w:val="004E0A3F"/>
    <w:rsid w:val="004E1B1F"/>
    <w:rsid w:val="004E2CB7"/>
    <w:rsid w:val="004E4C71"/>
    <w:rsid w:val="004F016A"/>
    <w:rsid w:val="00500F94"/>
    <w:rsid w:val="00500FF4"/>
    <w:rsid w:val="00502FB3"/>
    <w:rsid w:val="00503DE9"/>
    <w:rsid w:val="0050530C"/>
    <w:rsid w:val="00505DEA"/>
    <w:rsid w:val="00507782"/>
    <w:rsid w:val="00512A04"/>
    <w:rsid w:val="00513FEC"/>
    <w:rsid w:val="00517B51"/>
    <w:rsid w:val="00520499"/>
    <w:rsid w:val="005249F5"/>
    <w:rsid w:val="005260F7"/>
    <w:rsid w:val="005348B4"/>
    <w:rsid w:val="00543BD1"/>
    <w:rsid w:val="00550547"/>
    <w:rsid w:val="00556113"/>
    <w:rsid w:val="00564C12"/>
    <w:rsid w:val="005654B8"/>
    <w:rsid w:val="005762CC"/>
    <w:rsid w:val="00582D3D"/>
    <w:rsid w:val="005846A6"/>
    <w:rsid w:val="00590418"/>
    <w:rsid w:val="00594E70"/>
    <w:rsid w:val="00595386"/>
    <w:rsid w:val="00595D03"/>
    <w:rsid w:val="00597234"/>
    <w:rsid w:val="005A4AC0"/>
    <w:rsid w:val="005A5A1E"/>
    <w:rsid w:val="005A5FDF"/>
    <w:rsid w:val="005B0FB7"/>
    <w:rsid w:val="005B122A"/>
    <w:rsid w:val="005B1FCB"/>
    <w:rsid w:val="005B4A89"/>
    <w:rsid w:val="005B5AC2"/>
    <w:rsid w:val="005C2833"/>
    <w:rsid w:val="005D4FC9"/>
    <w:rsid w:val="005E144D"/>
    <w:rsid w:val="005E1500"/>
    <w:rsid w:val="005E3A43"/>
    <w:rsid w:val="005F0B17"/>
    <w:rsid w:val="005F5758"/>
    <w:rsid w:val="005F77C7"/>
    <w:rsid w:val="00601488"/>
    <w:rsid w:val="00603AE8"/>
    <w:rsid w:val="00620675"/>
    <w:rsid w:val="00622910"/>
    <w:rsid w:val="006244C4"/>
    <w:rsid w:val="006254B6"/>
    <w:rsid w:val="00627FC8"/>
    <w:rsid w:val="00630C82"/>
    <w:rsid w:val="006326C0"/>
    <w:rsid w:val="006433C3"/>
    <w:rsid w:val="00650F5B"/>
    <w:rsid w:val="006555F2"/>
    <w:rsid w:val="006570FF"/>
    <w:rsid w:val="00657633"/>
    <w:rsid w:val="006670D7"/>
    <w:rsid w:val="006719EA"/>
    <w:rsid w:val="00671F13"/>
    <w:rsid w:val="0067400A"/>
    <w:rsid w:val="006847AD"/>
    <w:rsid w:val="006859FB"/>
    <w:rsid w:val="0069114B"/>
    <w:rsid w:val="00694638"/>
    <w:rsid w:val="006959A1"/>
    <w:rsid w:val="0069742E"/>
    <w:rsid w:val="0069780E"/>
    <w:rsid w:val="006A5FB1"/>
    <w:rsid w:val="006A756A"/>
    <w:rsid w:val="006B535E"/>
    <w:rsid w:val="006D4AFB"/>
    <w:rsid w:val="006D66F7"/>
    <w:rsid w:val="006E3BFF"/>
    <w:rsid w:val="00703193"/>
    <w:rsid w:val="00705C9D"/>
    <w:rsid w:val="00705F13"/>
    <w:rsid w:val="00713D03"/>
    <w:rsid w:val="00714F1D"/>
    <w:rsid w:val="00715225"/>
    <w:rsid w:val="00715F8F"/>
    <w:rsid w:val="0072073F"/>
    <w:rsid w:val="00720CC6"/>
    <w:rsid w:val="00722DDB"/>
    <w:rsid w:val="00724728"/>
    <w:rsid w:val="00724F98"/>
    <w:rsid w:val="00730B9B"/>
    <w:rsid w:val="00731271"/>
    <w:rsid w:val="0073182E"/>
    <w:rsid w:val="007332FF"/>
    <w:rsid w:val="00734A12"/>
    <w:rsid w:val="00734BDA"/>
    <w:rsid w:val="00737022"/>
    <w:rsid w:val="007408F5"/>
    <w:rsid w:val="00741EAE"/>
    <w:rsid w:val="00755248"/>
    <w:rsid w:val="00756C34"/>
    <w:rsid w:val="0076190B"/>
    <w:rsid w:val="0076355D"/>
    <w:rsid w:val="00763A2D"/>
    <w:rsid w:val="007676A4"/>
    <w:rsid w:val="00777795"/>
    <w:rsid w:val="00783A57"/>
    <w:rsid w:val="00784C92"/>
    <w:rsid w:val="007859CD"/>
    <w:rsid w:val="007907E4"/>
    <w:rsid w:val="00790FDE"/>
    <w:rsid w:val="00791E1F"/>
    <w:rsid w:val="00796371"/>
    <w:rsid w:val="00796461"/>
    <w:rsid w:val="007A1FB2"/>
    <w:rsid w:val="007A3105"/>
    <w:rsid w:val="007A508B"/>
    <w:rsid w:val="007A6A4F"/>
    <w:rsid w:val="007B03F5"/>
    <w:rsid w:val="007B5C09"/>
    <w:rsid w:val="007B5DA2"/>
    <w:rsid w:val="007B7226"/>
    <w:rsid w:val="007C0966"/>
    <w:rsid w:val="007C19E7"/>
    <w:rsid w:val="007C5CFD"/>
    <w:rsid w:val="007C6D9F"/>
    <w:rsid w:val="007D4893"/>
    <w:rsid w:val="007E1214"/>
    <w:rsid w:val="007E70CF"/>
    <w:rsid w:val="007E74A4"/>
    <w:rsid w:val="007F263F"/>
    <w:rsid w:val="008015A8"/>
    <w:rsid w:val="0080766E"/>
    <w:rsid w:val="00811169"/>
    <w:rsid w:val="00815297"/>
    <w:rsid w:val="008170DB"/>
    <w:rsid w:val="00817BA1"/>
    <w:rsid w:val="00823022"/>
    <w:rsid w:val="00823F24"/>
    <w:rsid w:val="0082634E"/>
    <w:rsid w:val="00827DFD"/>
    <w:rsid w:val="008313C4"/>
    <w:rsid w:val="00835434"/>
    <w:rsid w:val="008358C0"/>
    <w:rsid w:val="00835994"/>
    <w:rsid w:val="008413F6"/>
    <w:rsid w:val="00842838"/>
    <w:rsid w:val="008455B7"/>
    <w:rsid w:val="00854EC1"/>
    <w:rsid w:val="0085797F"/>
    <w:rsid w:val="00861DC3"/>
    <w:rsid w:val="00862125"/>
    <w:rsid w:val="00863624"/>
    <w:rsid w:val="008654B6"/>
    <w:rsid w:val="00867019"/>
    <w:rsid w:val="00871A09"/>
    <w:rsid w:val="008735A9"/>
    <w:rsid w:val="00877BC5"/>
    <w:rsid w:val="00877D20"/>
    <w:rsid w:val="00881C48"/>
    <w:rsid w:val="008822FC"/>
    <w:rsid w:val="00885B80"/>
    <w:rsid w:val="00885C30"/>
    <w:rsid w:val="00885E9B"/>
    <w:rsid w:val="00893C96"/>
    <w:rsid w:val="0089500A"/>
    <w:rsid w:val="00897C94"/>
    <w:rsid w:val="008A05A4"/>
    <w:rsid w:val="008A5B17"/>
    <w:rsid w:val="008A7C12"/>
    <w:rsid w:val="008B03CE"/>
    <w:rsid w:val="008B0D08"/>
    <w:rsid w:val="008B529E"/>
    <w:rsid w:val="008C0A68"/>
    <w:rsid w:val="008C17FB"/>
    <w:rsid w:val="008C2465"/>
    <w:rsid w:val="008D1B00"/>
    <w:rsid w:val="008D57B8"/>
    <w:rsid w:val="008E03FC"/>
    <w:rsid w:val="008E510B"/>
    <w:rsid w:val="008F4C07"/>
    <w:rsid w:val="008F59B4"/>
    <w:rsid w:val="00902B13"/>
    <w:rsid w:val="009072A1"/>
    <w:rsid w:val="00911941"/>
    <w:rsid w:val="0092024D"/>
    <w:rsid w:val="009245A5"/>
    <w:rsid w:val="00925F0F"/>
    <w:rsid w:val="00932F6B"/>
    <w:rsid w:val="00942009"/>
    <w:rsid w:val="0094444D"/>
    <w:rsid w:val="009464D1"/>
    <w:rsid w:val="009468BC"/>
    <w:rsid w:val="00947413"/>
    <w:rsid w:val="009507A8"/>
    <w:rsid w:val="00951975"/>
    <w:rsid w:val="00954058"/>
    <w:rsid w:val="009616DF"/>
    <w:rsid w:val="0096542F"/>
    <w:rsid w:val="00967FA7"/>
    <w:rsid w:val="00971645"/>
    <w:rsid w:val="00977919"/>
    <w:rsid w:val="0098074C"/>
    <w:rsid w:val="00980EEF"/>
    <w:rsid w:val="00983000"/>
    <w:rsid w:val="009870FA"/>
    <w:rsid w:val="009921C3"/>
    <w:rsid w:val="0099551D"/>
    <w:rsid w:val="009A5897"/>
    <w:rsid w:val="009A5F24"/>
    <w:rsid w:val="009B0B3E"/>
    <w:rsid w:val="009B1913"/>
    <w:rsid w:val="009B42DE"/>
    <w:rsid w:val="009B6657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7490"/>
    <w:rsid w:val="00A10655"/>
    <w:rsid w:val="00A111AC"/>
    <w:rsid w:val="00A123DF"/>
    <w:rsid w:val="00A12B64"/>
    <w:rsid w:val="00A21F7E"/>
    <w:rsid w:val="00A22C38"/>
    <w:rsid w:val="00A25193"/>
    <w:rsid w:val="00A26E80"/>
    <w:rsid w:val="00A313B3"/>
    <w:rsid w:val="00A31AE8"/>
    <w:rsid w:val="00A34318"/>
    <w:rsid w:val="00A369AC"/>
    <w:rsid w:val="00A3739D"/>
    <w:rsid w:val="00A37DDA"/>
    <w:rsid w:val="00A442D8"/>
    <w:rsid w:val="00A45005"/>
    <w:rsid w:val="00A47824"/>
    <w:rsid w:val="00A62B08"/>
    <w:rsid w:val="00A660E7"/>
    <w:rsid w:val="00A721CE"/>
    <w:rsid w:val="00A76790"/>
    <w:rsid w:val="00A81E64"/>
    <w:rsid w:val="00A925EC"/>
    <w:rsid w:val="00A9293C"/>
    <w:rsid w:val="00A929AA"/>
    <w:rsid w:val="00A92B6B"/>
    <w:rsid w:val="00A94330"/>
    <w:rsid w:val="00AA541E"/>
    <w:rsid w:val="00AB2784"/>
    <w:rsid w:val="00AC7513"/>
    <w:rsid w:val="00AD0DA4"/>
    <w:rsid w:val="00AD4169"/>
    <w:rsid w:val="00AD51F0"/>
    <w:rsid w:val="00AD566C"/>
    <w:rsid w:val="00AE25C6"/>
    <w:rsid w:val="00AE29C0"/>
    <w:rsid w:val="00AE306C"/>
    <w:rsid w:val="00AE7B8C"/>
    <w:rsid w:val="00AF28C1"/>
    <w:rsid w:val="00AF3A60"/>
    <w:rsid w:val="00B02EF1"/>
    <w:rsid w:val="00B07B14"/>
    <w:rsid w:val="00B07C97"/>
    <w:rsid w:val="00B07F07"/>
    <w:rsid w:val="00B11C67"/>
    <w:rsid w:val="00B15754"/>
    <w:rsid w:val="00B2046E"/>
    <w:rsid w:val="00B20E8B"/>
    <w:rsid w:val="00B230AD"/>
    <w:rsid w:val="00B257E1"/>
    <w:rsid w:val="00B2599A"/>
    <w:rsid w:val="00B27AC4"/>
    <w:rsid w:val="00B343CC"/>
    <w:rsid w:val="00B40C1C"/>
    <w:rsid w:val="00B45A23"/>
    <w:rsid w:val="00B5084A"/>
    <w:rsid w:val="00B523CB"/>
    <w:rsid w:val="00B55A82"/>
    <w:rsid w:val="00B606A1"/>
    <w:rsid w:val="00B614F7"/>
    <w:rsid w:val="00B61B26"/>
    <w:rsid w:val="00B65E6B"/>
    <w:rsid w:val="00B674DD"/>
    <w:rsid w:val="00B675B2"/>
    <w:rsid w:val="00B81261"/>
    <w:rsid w:val="00B81270"/>
    <w:rsid w:val="00B81B7F"/>
    <w:rsid w:val="00B8223E"/>
    <w:rsid w:val="00B832AE"/>
    <w:rsid w:val="00B86678"/>
    <w:rsid w:val="00B92F9B"/>
    <w:rsid w:val="00B941B3"/>
    <w:rsid w:val="00B96513"/>
    <w:rsid w:val="00BA0953"/>
    <w:rsid w:val="00BA1D47"/>
    <w:rsid w:val="00BA66F0"/>
    <w:rsid w:val="00BB2239"/>
    <w:rsid w:val="00BB2AE7"/>
    <w:rsid w:val="00BB6464"/>
    <w:rsid w:val="00BC1BB8"/>
    <w:rsid w:val="00BD26BE"/>
    <w:rsid w:val="00BD3ADD"/>
    <w:rsid w:val="00BD7FE1"/>
    <w:rsid w:val="00BE19E3"/>
    <w:rsid w:val="00BE37CA"/>
    <w:rsid w:val="00BE3C9E"/>
    <w:rsid w:val="00BE6144"/>
    <w:rsid w:val="00BE635A"/>
    <w:rsid w:val="00BE71A3"/>
    <w:rsid w:val="00BE75E2"/>
    <w:rsid w:val="00BF17E9"/>
    <w:rsid w:val="00BF29FE"/>
    <w:rsid w:val="00BF2ABB"/>
    <w:rsid w:val="00BF5099"/>
    <w:rsid w:val="00C03DFD"/>
    <w:rsid w:val="00C10F10"/>
    <w:rsid w:val="00C15D4D"/>
    <w:rsid w:val="00C175DC"/>
    <w:rsid w:val="00C209FA"/>
    <w:rsid w:val="00C21B4E"/>
    <w:rsid w:val="00C22E74"/>
    <w:rsid w:val="00C27236"/>
    <w:rsid w:val="00C30171"/>
    <w:rsid w:val="00C309D8"/>
    <w:rsid w:val="00C34222"/>
    <w:rsid w:val="00C3655F"/>
    <w:rsid w:val="00C379BE"/>
    <w:rsid w:val="00C43519"/>
    <w:rsid w:val="00C47E49"/>
    <w:rsid w:val="00C51537"/>
    <w:rsid w:val="00C52148"/>
    <w:rsid w:val="00C52BC3"/>
    <w:rsid w:val="00C54B65"/>
    <w:rsid w:val="00C60042"/>
    <w:rsid w:val="00C60F89"/>
    <w:rsid w:val="00C61AFA"/>
    <w:rsid w:val="00C61D64"/>
    <w:rsid w:val="00C62099"/>
    <w:rsid w:val="00C64EA3"/>
    <w:rsid w:val="00C72867"/>
    <w:rsid w:val="00C753E7"/>
    <w:rsid w:val="00C75E81"/>
    <w:rsid w:val="00C80CF7"/>
    <w:rsid w:val="00C86609"/>
    <w:rsid w:val="00C92B4C"/>
    <w:rsid w:val="00C954F6"/>
    <w:rsid w:val="00C970CE"/>
    <w:rsid w:val="00CA6BC5"/>
    <w:rsid w:val="00CC1C7D"/>
    <w:rsid w:val="00CC27F0"/>
    <w:rsid w:val="00CC61CD"/>
    <w:rsid w:val="00CC737B"/>
    <w:rsid w:val="00CD5011"/>
    <w:rsid w:val="00CD56C8"/>
    <w:rsid w:val="00CE51C6"/>
    <w:rsid w:val="00CE640F"/>
    <w:rsid w:val="00CE76BC"/>
    <w:rsid w:val="00CF49A9"/>
    <w:rsid w:val="00CF540E"/>
    <w:rsid w:val="00D02F07"/>
    <w:rsid w:val="00D156DD"/>
    <w:rsid w:val="00D158C5"/>
    <w:rsid w:val="00D27EBE"/>
    <w:rsid w:val="00D33AEE"/>
    <w:rsid w:val="00D36A49"/>
    <w:rsid w:val="00D42B7C"/>
    <w:rsid w:val="00D517C6"/>
    <w:rsid w:val="00D57347"/>
    <w:rsid w:val="00D60298"/>
    <w:rsid w:val="00D614ED"/>
    <w:rsid w:val="00D71D84"/>
    <w:rsid w:val="00D72464"/>
    <w:rsid w:val="00D768EB"/>
    <w:rsid w:val="00D80136"/>
    <w:rsid w:val="00D81E17"/>
    <w:rsid w:val="00D82D1E"/>
    <w:rsid w:val="00D832D9"/>
    <w:rsid w:val="00D83C45"/>
    <w:rsid w:val="00D90F00"/>
    <w:rsid w:val="00D91A5B"/>
    <w:rsid w:val="00D975C0"/>
    <w:rsid w:val="00DA04FA"/>
    <w:rsid w:val="00DA5285"/>
    <w:rsid w:val="00DB0E2E"/>
    <w:rsid w:val="00DB191D"/>
    <w:rsid w:val="00DB4F91"/>
    <w:rsid w:val="00DB6D0A"/>
    <w:rsid w:val="00DC06BE"/>
    <w:rsid w:val="00DC1F0F"/>
    <w:rsid w:val="00DC3117"/>
    <w:rsid w:val="00DC5DD9"/>
    <w:rsid w:val="00DC6D2D"/>
    <w:rsid w:val="00DD4E59"/>
    <w:rsid w:val="00DE33B5"/>
    <w:rsid w:val="00DE5E18"/>
    <w:rsid w:val="00DF0487"/>
    <w:rsid w:val="00DF2242"/>
    <w:rsid w:val="00DF5EA4"/>
    <w:rsid w:val="00E02681"/>
    <w:rsid w:val="00E02792"/>
    <w:rsid w:val="00E034D8"/>
    <w:rsid w:val="00E04CC0"/>
    <w:rsid w:val="00E15816"/>
    <w:rsid w:val="00E160D5"/>
    <w:rsid w:val="00E20AC4"/>
    <w:rsid w:val="00E239FF"/>
    <w:rsid w:val="00E27D7B"/>
    <w:rsid w:val="00E30556"/>
    <w:rsid w:val="00E30981"/>
    <w:rsid w:val="00E33136"/>
    <w:rsid w:val="00E34D7C"/>
    <w:rsid w:val="00E35602"/>
    <w:rsid w:val="00E3723D"/>
    <w:rsid w:val="00E44C89"/>
    <w:rsid w:val="00E602A2"/>
    <w:rsid w:val="00E61BA2"/>
    <w:rsid w:val="00E63864"/>
    <w:rsid w:val="00E6403F"/>
    <w:rsid w:val="00E70F28"/>
    <w:rsid w:val="00E764AE"/>
    <w:rsid w:val="00E76EBD"/>
    <w:rsid w:val="00E770C4"/>
    <w:rsid w:val="00E77413"/>
    <w:rsid w:val="00E84C5A"/>
    <w:rsid w:val="00E861DB"/>
    <w:rsid w:val="00E93406"/>
    <w:rsid w:val="00E945E8"/>
    <w:rsid w:val="00E956C5"/>
    <w:rsid w:val="00E95C39"/>
    <w:rsid w:val="00E96A26"/>
    <w:rsid w:val="00EA2C39"/>
    <w:rsid w:val="00EA2F7D"/>
    <w:rsid w:val="00EA38D1"/>
    <w:rsid w:val="00EA49C5"/>
    <w:rsid w:val="00EA727C"/>
    <w:rsid w:val="00EA7B97"/>
    <w:rsid w:val="00EA7C41"/>
    <w:rsid w:val="00EB0A3C"/>
    <w:rsid w:val="00EB0A96"/>
    <w:rsid w:val="00EB559B"/>
    <w:rsid w:val="00EB59FF"/>
    <w:rsid w:val="00EB77F9"/>
    <w:rsid w:val="00EC5769"/>
    <w:rsid w:val="00EC7D00"/>
    <w:rsid w:val="00ED0304"/>
    <w:rsid w:val="00ED7398"/>
    <w:rsid w:val="00EE193A"/>
    <w:rsid w:val="00EE38FA"/>
    <w:rsid w:val="00EE3E2C"/>
    <w:rsid w:val="00EE5D23"/>
    <w:rsid w:val="00EE69B2"/>
    <w:rsid w:val="00EE750D"/>
    <w:rsid w:val="00EF26C9"/>
    <w:rsid w:val="00EF3CA4"/>
    <w:rsid w:val="00EF7859"/>
    <w:rsid w:val="00F014DA"/>
    <w:rsid w:val="00F02591"/>
    <w:rsid w:val="00F11FAB"/>
    <w:rsid w:val="00F1331E"/>
    <w:rsid w:val="00F33055"/>
    <w:rsid w:val="00F37CD2"/>
    <w:rsid w:val="00F550A2"/>
    <w:rsid w:val="00F5696E"/>
    <w:rsid w:val="00F60EFF"/>
    <w:rsid w:val="00F64DF5"/>
    <w:rsid w:val="00F67AE7"/>
    <w:rsid w:val="00F67D2D"/>
    <w:rsid w:val="00F85623"/>
    <w:rsid w:val="00F858F2"/>
    <w:rsid w:val="00F860CC"/>
    <w:rsid w:val="00F87963"/>
    <w:rsid w:val="00F9097E"/>
    <w:rsid w:val="00F928A8"/>
    <w:rsid w:val="00F94398"/>
    <w:rsid w:val="00FA1DD2"/>
    <w:rsid w:val="00FA6C13"/>
    <w:rsid w:val="00FB2B56"/>
    <w:rsid w:val="00FB37E4"/>
    <w:rsid w:val="00FB55D5"/>
    <w:rsid w:val="00FC0312"/>
    <w:rsid w:val="00FC12BF"/>
    <w:rsid w:val="00FC2C60"/>
    <w:rsid w:val="00FD2F7B"/>
    <w:rsid w:val="00FD3E6F"/>
    <w:rsid w:val="00FD51B9"/>
    <w:rsid w:val="00FD55EC"/>
    <w:rsid w:val="00FD5849"/>
    <w:rsid w:val="00FE0B03"/>
    <w:rsid w:val="00FE2A39"/>
    <w:rsid w:val="00FF39CF"/>
    <w:rsid w:val="00FF55AA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aliases w:val="Level 1 bullet,Business Requirements,Bullet List Paragraph,Bullet Main,List Paragraph1,List Paragraph11,List Paragraph111,L,F5 List Paragraph,Dot pt,CV text,Medium Grid 1 - Accent 21,Numbered Paragraph,List Paragraph2,NFP GP Bulleted List"/>
    <w:basedOn w:val="BlockText"/>
    <w:link w:val="ListParagraphChar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customStyle="1" w:styleId="ListParagraphChar">
    <w:name w:val="List Paragraph Char"/>
    <w:aliases w:val="Level 1 bullet Char,Business Requirements Char,Bullet List Paragraph Char,Bullet Main Char,List Paragraph1 Char,List Paragraph11 Char,List Paragraph111 Char,L Char,F5 List Paragraph Char,Dot pt Char,CV text Char,List Paragraph2 Char"/>
    <w:basedOn w:val="DefaultParagraphFont"/>
    <w:link w:val="ListParagraph"/>
    <w:uiPriority w:val="34"/>
    <w:locked/>
    <w:rsid w:val="00F1331E"/>
    <w:rPr>
      <w:rFonts w:eastAsiaTheme="minorEastAsia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D5E7D-4335-4A6B-A5A2-EF7344A0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712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 – Approval process for disposal of non-financial asset</vt:lpstr>
    </vt:vector>
  </TitlesOfParts>
  <Company>Northern Territory Government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 – Approval process for disposal of non-financial asset</dc:title>
  <dc:creator>nlu</dc:creator>
  <cp:lastModifiedBy>Adwoa Tetteh</cp:lastModifiedBy>
  <cp:revision>123</cp:revision>
  <cp:lastPrinted>2024-04-24T04:10:00Z</cp:lastPrinted>
  <dcterms:created xsi:type="dcterms:W3CDTF">2020-03-26T05:59:00Z</dcterms:created>
  <dcterms:modified xsi:type="dcterms:W3CDTF">2024-05-31T02:03:00Z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