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781F5C" w:rsidRDefault="00781F5C" w:rsidP="001D4F99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-2540</wp:posOffset>
                </wp:positionH>
                <wp:positionV relativeFrom="paragraph">
                  <wp:posOffset>12700</wp:posOffset>
                </wp:positionV>
                <wp:extent cx="3329796" cy="422910"/>
                <wp:effectExtent l="0" t="0" r="23495" b="152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9796" cy="422910"/>
                        </a:xfrm>
                        <a:prstGeom prst="roundRect">
                          <a:avLst>
                            <a:gd name="adj" fmla="val 18277"/>
                          </a:avLst>
                        </a:prstGeom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1760" w:rsidRPr="00D801B3" w:rsidRDefault="00E41760" w:rsidP="00D801B3">
                            <w:pPr>
                              <w:spacing w:after="0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D801B3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Agency identifies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a need for a new non-financial asset</w:t>
                            </w:r>
                            <w:r w:rsidRPr="00D801B3" w:rsidDel="00DC0AA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E41760" w:rsidRPr="00695709" w:rsidRDefault="00E41760" w:rsidP="006E3BFF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1" o:spid="_x0000_s1026" style="position:absolute;margin-left:-.2pt;margin-top:1pt;width:262.2pt;height:33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9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" fillcolor="black [3200]" strokecolor="black [1600]">
                <v:stroke joinstyle="miter"/>
                <v:textbox>
                  <w:txbxContent>
                    <w:p w:rsidR="00E41760" w:rsidRPr="00D801B3" w:rsidRDefault="00E41760" w:rsidP="00D801B3">
                      <w:pPr>
                        <w:spacing w:after="0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D801B3">
                        <w:rPr>
                          <w:rFonts w:ascii="Lato" w:hAnsi="Lato"/>
                          <w:sz w:val="20"/>
                          <w:szCs w:val="20"/>
                        </w:rPr>
                        <w:t>Agency identifies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a need for a new non-financial asset</w:t>
                      </w:r>
                      <w:r w:rsidRPr="00D801B3" w:rsidDel="00DC0AAE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</w:p>
                    <w:p w:rsidR="00E41760" w:rsidRPr="00695709" w:rsidRDefault="00E41760" w:rsidP="006E3BFF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81F5C" w:rsidRDefault="009E4053" w:rsidP="001D4F99">
      <w:r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6B3250A2" wp14:editId="044C4021">
                <wp:simplePos x="0" y="0"/>
                <wp:positionH relativeFrom="column">
                  <wp:posOffset>1610360</wp:posOffset>
                </wp:positionH>
                <wp:positionV relativeFrom="paragraph">
                  <wp:posOffset>172085</wp:posOffset>
                </wp:positionV>
                <wp:extent cx="0" cy="309245"/>
                <wp:effectExtent l="76200" t="0" r="57150" b="5270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24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A4A3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126.8pt;margin-top:13.55pt;width:0;height:24.3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" strokecolor="windowText">
                <v:stroke endarrow="block" joinstyle="miter"/>
              </v:shape>
            </w:pict>
          </mc:Fallback>
        </mc:AlternateContent>
      </w:r>
    </w:p>
    <w:p w:rsidR="00FF7706" w:rsidRDefault="00C11B4D" w:rsidP="001D4F99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3A2FC882" wp14:editId="562C02C2">
                <wp:simplePos x="0" y="0"/>
                <wp:positionH relativeFrom="column">
                  <wp:posOffset>3347974</wp:posOffset>
                </wp:positionH>
                <wp:positionV relativeFrom="paragraph">
                  <wp:posOffset>2261489</wp:posOffset>
                </wp:positionV>
                <wp:extent cx="439947" cy="318698"/>
                <wp:effectExtent l="0" t="0" r="0" b="571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947" cy="3186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41760" w:rsidRPr="00497979" w:rsidRDefault="00E41760" w:rsidP="00C51D95">
                            <w:pPr>
                              <w:spacing w:after="0"/>
                              <w:rPr>
                                <w:rFonts w:ascii="Lato" w:hAnsi="Lato" w:cs="Arial"/>
                              </w:rPr>
                            </w:pPr>
                            <w:r w:rsidRPr="00497979">
                              <w:rPr>
                                <w:rFonts w:ascii="Lato" w:hAnsi="Lato"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2FC882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7" type="#_x0000_t202" style="position:absolute;margin-left:263.6pt;margin-top:178.05pt;width:34.65pt;height:25.1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" filled="f" stroked="f" strokeweight=".5pt">
                <v:textbox>
                  <w:txbxContent>
                    <w:p w:rsidR="00E41760" w:rsidRPr="00497979" w:rsidRDefault="00E41760" w:rsidP="00C51D95">
                      <w:pPr>
                        <w:spacing w:after="0"/>
                        <w:rPr>
                          <w:rFonts w:ascii="Lato" w:hAnsi="Lato" w:cs="Arial"/>
                        </w:rPr>
                      </w:pPr>
                      <w:r w:rsidRPr="00497979">
                        <w:rPr>
                          <w:rFonts w:ascii="Lato" w:hAnsi="Lato"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07BABB4E" wp14:editId="21B04DA5">
                <wp:simplePos x="0" y="0"/>
                <wp:positionH relativeFrom="margin">
                  <wp:align>left</wp:align>
                </wp:positionH>
                <wp:positionV relativeFrom="paragraph">
                  <wp:posOffset>2011502</wp:posOffset>
                </wp:positionV>
                <wp:extent cx="3356686" cy="1280160"/>
                <wp:effectExtent l="0" t="0" r="15240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6686" cy="128016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1760" w:rsidRDefault="00E41760" w:rsidP="00ED1299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Will the non-financial asset be fully funded </w:t>
                            </w:r>
                            <w:r w:rsidR="00FF7706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from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one or more of the following sources?</w:t>
                            </w:r>
                          </w:p>
                          <w:p w:rsidR="00E41760" w:rsidRPr="00C11B4D" w:rsidRDefault="00C11B4D" w:rsidP="003E4DC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existing </w:t>
                            </w:r>
                            <w:r w:rsidR="00E41760" w:rsidRPr="00C11B4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capital appropriation</w:t>
                            </w:r>
                          </w:p>
                          <w:p w:rsidR="00E41760" w:rsidRPr="00C11B4D" w:rsidRDefault="00E41760" w:rsidP="003E4DC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C11B4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excess output appropriation </w:t>
                            </w:r>
                          </w:p>
                          <w:p w:rsidR="00E41760" w:rsidRPr="00C11B4D" w:rsidRDefault="00E41760" w:rsidP="003E4DC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C11B4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commonwealth appropriation</w:t>
                            </w:r>
                          </w:p>
                          <w:p w:rsidR="00E41760" w:rsidRPr="00C11B4D" w:rsidRDefault="00E41760" w:rsidP="003E4DC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C11B4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additional agency revenue subject to conditions set in Treasurer’s Direction - Income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BABB4E" id="Text Box 2" o:spid="_x0000_s1028" style="position:absolute;margin-left:0;margin-top:158.4pt;width:264.3pt;height:100.8pt;z-index:2520043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" fillcolor="#e35205" strokecolor="black [1600]">
                <v:stroke joinstyle="miter"/>
                <v:textbox>
                  <w:txbxContent>
                    <w:p w:rsidR="00E41760" w:rsidRDefault="00E41760" w:rsidP="00ED1299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Will the non-financial asset be fully funded </w:t>
                      </w:r>
                      <w:r w:rsidR="00FF7706">
                        <w:rPr>
                          <w:rFonts w:ascii="Lato" w:hAnsi="Lato"/>
                          <w:sz w:val="20"/>
                          <w:szCs w:val="20"/>
                        </w:rPr>
                        <w:t>from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one or more of the following sources?</w:t>
                      </w:r>
                    </w:p>
                    <w:p w:rsidR="00E41760" w:rsidRPr="00C11B4D" w:rsidRDefault="00C11B4D" w:rsidP="003E4DC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existing </w:t>
                      </w:r>
                      <w:r w:rsidR="00E41760" w:rsidRPr="00C11B4D">
                        <w:rPr>
                          <w:rFonts w:ascii="Lato" w:hAnsi="Lato"/>
                          <w:sz w:val="18"/>
                          <w:szCs w:val="18"/>
                        </w:rPr>
                        <w:t>capital appropriation</w:t>
                      </w:r>
                    </w:p>
                    <w:p w:rsidR="00E41760" w:rsidRPr="00C11B4D" w:rsidRDefault="00E41760" w:rsidP="003E4DC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C11B4D">
                        <w:rPr>
                          <w:rFonts w:ascii="Lato" w:hAnsi="Lato"/>
                          <w:sz w:val="18"/>
                          <w:szCs w:val="18"/>
                        </w:rPr>
                        <w:t xml:space="preserve">excess output appropriation </w:t>
                      </w:r>
                    </w:p>
                    <w:p w:rsidR="00E41760" w:rsidRPr="00C11B4D" w:rsidRDefault="00E41760" w:rsidP="003E4DC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C11B4D">
                        <w:rPr>
                          <w:rFonts w:ascii="Lato" w:hAnsi="Lato"/>
                          <w:sz w:val="18"/>
                          <w:szCs w:val="18"/>
                        </w:rPr>
                        <w:t>commonwealth appropriation</w:t>
                      </w:r>
                    </w:p>
                    <w:p w:rsidR="00E41760" w:rsidRPr="00C11B4D" w:rsidRDefault="00E41760" w:rsidP="003E4DC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C11B4D">
                        <w:rPr>
                          <w:rFonts w:ascii="Lato" w:hAnsi="Lato"/>
                          <w:sz w:val="18"/>
                          <w:szCs w:val="18"/>
                        </w:rPr>
                        <w:t>additional agency revenue subject to conditions set in Treasurer’s Direction - Income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69888" behindDoc="1" locked="0" layoutInCell="1" allowOverlap="1" wp14:anchorId="0DDADAF5" wp14:editId="200EAC38">
                <wp:simplePos x="0" y="0"/>
                <wp:positionH relativeFrom="column">
                  <wp:posOffset>1171372</wp:posOffset>
                </wp:positionH>
                <wp:positionV relativeFrom="paragraph">
                  <wp:posOffset>3269717</wp:posOffset>
                </wp:positionV>
                <wp:extent cx="473710" cy="258699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710" cy="2586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1760" w:rsidRPr="00695709" w:rsidRDefault="00E41760" w:rsidP="00C25C2E">
                            <w:pPr>
                              <w:spacing w:after="0"/>
                              <w:rPr>
                                <w:rFonts w:ascii="Lato" w:hAnsi="Lato" w:cs="Arial"/>
                              </w:rPr>
                            </w:pPr>
                            <w:r w:rsidRPr="00695709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ADAF5" id="Text Box 63" o:spid="_x0000_s1029" type="#_x0000_t202" style="position:absolute;margin-left:92.25pt;margin-top:257.45pt;width:37.3pt;height:20.35pt;z-index:-25124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" filled="f" stroked="f" strokeweight=".5pt">
                <v:textbox>
                  <w:txbxContent>
                    <w:p w:rsidR="00E41760" w:rsidRPr="00695709" w:rsidRDefault="00E41760" w:rsidP="00C25C2E">
                      <w:pPr>
                        <w:spacing w:after="0"/>
                        <w:rPr>
                          <w:rFonts w:ascii="Lato" w:hAnsi="Lato" w:cs="Arial"/>
                        </w:rPr>
                      </w:pPr>
                      <w:r w:rsidRPr="00695709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>
                <wp:simplePos x="0" y="0"/>
                <wp:positionH relativeFrom="column">
                  <wp:posOffset>1632229</wp:posOffset>
                </wp:positionH>
                <wp:positionV relativeFrom="paragraph">
                  <wp:posOffset>3313608</wp:posOffset>
                </wp:positionV>
                <wp:extent cx="0" cy="204825"/>
                <wp:effectExtent l="76200" t="0" r="57150" b="6223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48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372099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128.5pt;margin-top:260.9pt;width:0;height:16.15pt;z-index:25217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2727AC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>
                <wp:simplePos x="0" y="0"/>
                <wp:positionH relativeFrom="column">
                  <wp:posOffset>4479290</wp:posOffset>
                </wp:positionH>
                <wp:positionV relativeFrom="paragraph">
                  <wp:posOffset>4074159</wp:posOffset>
                </wp:positionV>
                <wp:extent cx="9525" cy="2047875"/>
                <wp:effectExtent l="76200" t="0" r="66675" b="47625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047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FF19E" id="Straight Arrow Connector 33" o:spid="_x0000_s1026" type="#_x0000_t32" style="position:absolute;margin-left:352.7pt;margin-top:320.8pt;width:.75pt;height:161.25pt;flip:x;z-index:25217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" strokecolor="black [3213]" strokeweight=".5pt">
                <v:stroke dashstyle="longDashDot" endarrow="block" joinstyle="miter"/>
              </v:shape>
            </w:pict>
          </mc:Fallback>
        </mc:AlternateContent>
      </w:r>
      <w:r w:rsidR="009F2919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2735DEDA" wp14:editId="58B31AEC">
                <wp:simplePos x="0" y="0"/>
                <wp:positionH relativeFrom="margin">
                  <wp:posOffset>3679190</wp:posOffset>
                </wp:positionH>
                <wp:positionV relativeFrom="paragraph">
                  <wp:posOffset>264160</wp:posOffset>
                </wp:positionV>
                <wp:extent cx="2851150" cy="752475"/>
                <wp:effectExtent l="0" t="0" r="2540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0" cy="7524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1F1F5F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41760" w:rsidRPr="00D23BF8" w:rsidRDefault="00E41760" w:rsidP="00781F5C">
                            <w:pPr>
                              <w:pStyle w:val="ListParagraph"/>
                              <w:spacing w:after="60" w:line="216" w:lineRule="auto"/>
                              <w:ind w:left="170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DC0AA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Outside the scope</w:t>
                            </w:r>
                            <w:r w:rsidRPr="005141F5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 xml:space="preserve"> of TD – Non-financial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41F5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assets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for asset purchases. Refer to TD – Infrastructure for assets on the capital works program.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35DEDA" id="Text Box 23" o:spid="_x0000_s1030" style="position:absolute;margin-left:289.7pt;margin-top:20.8pt;width:224.5pt;height:59.25pt;z-index:252166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" fillcolor="#1f1f5f">
                <v:stroke joinstyle="miter"/>
                <v:textbox>
                  <w:txbxContent>
                    <w:p w:rsidR="00E41760" w:rsidRPr="00D23BF8" w:rsidRDefault="00E41760" w:rsidP="00781F5C">
                      <w:pPr>
                        <w:pStyle w:val="ListParagraph"/>
                        <w:spacing w:after="60" w:line="216" w:lineRule="auto"/>
                        <w:ind w:left="170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DC0AA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Outside the scope</w:t>
                      </w:r>
                      <w:r w:rsidRPr="005141F5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 xml:space="preserve"> of TD – Non-financial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Pr="005141F5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assets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for asset purchases. Refer to TD – Infrastructure for assets on the capital works program.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4182B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2FDC2261" wp14:editId="2B1FC146">
                <wp:simplePos x="0" y="0"/>
                <wp:positionH relativeFrom="margin">
                  <wp:posOffset>3717289</wp:posOffset>
                </wp:positionH>
                <wp:positionV relativeFrom="paragraph">
                  <wp:posOffset>3531234</wp:posOffset>
                </wp:positionV>
                <wp:extent cx="2657475" cy="542925"/>
                <wp:effectExtent l="0" t="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475" cy="5429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ysClr val="windowText" lastClr="000000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41760" w:rsidRPr="007E7A51" w:rsidRDefault="00E41760" w:rsidP="005F0231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7E7A51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Seek 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agency accountable officer or delegate approval</w:t>
                            </w:r>
                          </w:p>
                          <w:p w:rsidR="00E41760" w:rsidRPr="007E7A51" w:rsidRDefault="00E41760" w:rsidP="005F0231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DC2261" id="Text Box 6" o:spid="_x0000_s1031" style="position:absolute;margin-left:292.7pt;margin-top:278.05pt;width:209.25pt;height:42.75pt;z-index:252110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" fillcolor="windowText">
                <v:stroke joinstyle="miter"/>
                <v:textbox>
                  <w:txbxContent>
                    <w:p w:rsidR="00E41760" w:rsidRPr="007E7A51" w:rsidRDefault="00E41760" w:rsidP="005F0231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7E7A51">
                        <w:rPr>
                          <w:rFonts w:ascii="Lato" w:hAnsi="Lato"/>
                          <w:sz w:val="20"/>
                          <w:szCs w:val="20"/>
                        </w:rPr>
                        <w:t xml:space="preserve">Seek 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agency accountable officer or delegate approval</w:t>
                      </w:r>
                    </w:p>
                    <w:p w:rsidR="00E41760" w:rsidRPr="007E7A51" w:rsidRDefault="00E41760" w:rsidP="005F0231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E4053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4CEA0652" wp14:editId="49014B55">
                <wp:simplePos x="0" y="0"/>
                <wp:positionH relativeFrom="margin">
                  <wp:posOffset>3707765</wp:posOffset>
                </wp:positionH>
                <wp:positionV relativeFrom="paragraph">
                  <wp:posOffset>2378710</wp:posOffset>
                </wp:positionV>
                <wp:extent cx="2667000" cy="857250"/>
                <wp:effectExtent l="0" t="0" r="19050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8572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ysClr val="windowText" lastClr="000000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41760" w:rsidRPr="007E7A51" w:rsidRDefault="00E41760" w:rsidP="00C51D9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7E7A51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Seek 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Cabinet approval for funding subject to requirements in Treasurer’s Direction- Organisational performance and accountability</w:t>
                            </w:r>
                          </w:p>
                          <w:p w:rsidR="00E41760" w:rsidRPr="007E7A51" w:rsidRDefault="00E41760" w:rsidP="00C51D9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EA0652" id="Text Box 18" o:spid="_x0000_s1032" style="position:absolute;margin-left:291.95pt;margin-top:187.3pt;width:210pt;height:67.5pt;z-index:252151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" fillcolor="windowText">
                <v:stroke joinstyle="miter"/>
                <v:textbox>
                  <w:txbxContent>
                    <w:p w:rsidR="00E41760" w:rsidRPr="007E7A51" w:rsidRDefault="00E41760" w:rsidP="00C51D95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7E7A51">
                        <w:rPr>
                          <w:rFonts w:ascii="Lato" w:hAnsi="Lato"/>
                          <w:sz w:val="20"/>
                          <w:szCs w:val="20"/>
                        </w:rPr>
                        <w:t xml:space="preserve">Seek 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Cabinet approval for funding subject to requirements in Treasurer’s Direction- Organisational performance and accountability</w:t>
                      </w:r>
                    </w:p>
                    <w:p w:rsidR="00E41760" w:rsidRPr="007E7A51" w:rsidRDefault="00E41760" w:rsidP="00C51D95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E4053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6A862FE6" wp14:editId="38E867D7">
                <wp:simplePos x="0" y="0"/>
                <wp:positionH relativeFrom="margin">
                  <wp:align>left</wp:align>
                </wp:positionH>
                <wp:positionV relativeFrom="paragraph">
                  <wp:posOffset>192405</wp:posOffset>
                </wp:positionV>
                <wp:extent cx="3357245" cy="742950"/>
                <wp:effectExtent l="0" t="0" r="14605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7245" cy="7429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41760" w:rsidRDefault="00E41760" w:rsidP="00781F5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Will the non-financial asset be constructed as part of the capital works program?</w:t>
                            </w:r>
                          </w:p>
                          <w:p w:rsidR="00E41760" w:rsidRPr="005141F5" w:rsidRDefault="00E41760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862FE6" id="Text Box 9" o:spid="_x0000_s1033" style="position:absolute;margin-left:0;margin-top:15.15pt;width:264.35pt;height:58.5pt;z-index:2521579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" fillcolor="#e35205">
                <v:stroke joinstyle="miter"/>
                <v:textbox>
                  <w:txbxContent>
                    <w:p w:rsidR="00E41760" w:rsidRDefault="00E41760" w:rsidP="00781F5C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Will the non-financial asset be constructed as part of the capital works program?</w:t>
                      </w:r>
                    </w:p>
                    <w:p w:rsidR="00E41760" w:rsidRPr="005141F5" w:rsidRDefault="00E41760">
                      <w:pPr>
                        <w:spacing w:after="0"/>
                        <w:jc w:val="center"/>
                        <w:rPr>
                          <w:rFonts w:ascii="Lato" w:hAnsi="Lato"/>
                          <w:i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E405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1C1C94CC" wp14:editId="0F85168D">
                <wp:simplePos x="0" y="0"/>
                <wp:positionH relativeFrom="column">
                  <wp:posOffset>1193164</wp:posOffset>
                </wp:positionH>
                <wp:positionV relativeFrom="paragraph">
                  <wp:posOffset>892810</wp:posOffset>
                </wp:positionV>
                <wp:extent cx="485775" cy="241935"/>
                <wp:effectExtent l="0" t="0" r="0" b="571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2419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41760" w:rsidRPr="00497979" w:rsidRDefault="00E41760" w:rsidP="00781F5C">
                            <w:pPr>
                              <w:spacing w:after="0"/>
                              <w:rPr>
                                <w:rFonts w:ascii="Lato" w:hAnsi="Lato" w:cs="Arial"/>
                              </w:rPr>
                            </w:pPr>
                            <w:r>
                              <w:rPr>
                                <w:rFonts w:ascii="Lato" w:hAnsi="Lato"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C94CC" id="Text Box 10" o:spid="_x0000_s1034" type="#_x0000_t202" style="position:absolute;margin-left:93.95pt;margin-top:70.3pt;width:38.25pt;height:19.0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" filled="f" stroked="f" strokeweight=".5pt">
                <v:textbox>
                  <w:txbxContent>
                    <w:p w:rsidR="00E41760" w:rsidRPr="00497979" w:rsidRDefault="00E41760" w:rsidP="00781F5C">
                      <w:pPr>
                        <w:spacing w:after="0"/>
                        <w:rPr>
                          <w:rFonts w:ascii="Lato" w:hAnsi="Lato" w:cs="Arial"/>
                        </w:rPr>
                      </w:pPr>
                      <w:r>
                        <w:rPr>
                          <w:rFonts w:ascii="Lato" w:hAnsi="Lato"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781F5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67039062" wp14:editId="0EC6EB80">
                <wp:simplePos x="0" y="0"/>
                <wp:positionH relativeFrom="column">
                  <wp:posOffset>3354705</wp:posOffset>
                </wp:positionH>
                <wp:positionV relativeFrom="paragraph">
                  <wp:posOffset>659130</wp:posOffset>
                </wp:positionV>
                <wp:extent cx="327025" cy="0"/>
                <wp:effectExtent l="0" t="76200" r="15875" b="9525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0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EABB6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" o:spid="_x0000_s1026" type="#_x0000_t32" style="position:absolute;margin-left:264.15pt;margin-top:51.9pt;width:25.75pt;height:0;z-index:252168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" strokecolor="windowText" strokeweight=".5pt">
                <v:stroke endarrow="block" joinstyle="miter"/>
              </v:shape>
            </w:pict>
          </mc:Fallback>
        </mc:AlternateContent>
      </w:r>
      <w:r w:rsidR="00781F5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64096" behindDoc="1" locked="0" layoutInCell="1" allowOverlap="1" wp14:anchorId="774379F9" wp14:editId="72AB2FA1">
                <wp:simplePos x="0" y="0"/>
                <wp:positionH relativeFrom="column">
                  <wp:posOffset>3320415</wp:posOffset>
                </wp:positionH>
                <wp:positionV relativeFrom="paragraph">
                  <wp:posOffset>419735</wp:posOffset>
                </wp:positionV>
                <wp:extent cx="467360" cy="240665"/>
                <wp:effectExtent l="0" t="0" r="0" b="698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360" cy="240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41760" w:rsidRPr="00695709" w:rsidRDefault="00E41760" w:rsidP="00781F5C">
                            <w:pPr>
                              <w:spacing w:after="0"/>
                              <w:rPr>
                                <w:rFonts w:ascii="Lato" w:hAnsi="Lato" w:cs="Arial"/>
                              </w:rPr>
                            </w:pPr>
                            <w:r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379F9" id="Text Box 12" o:spid="_x0000_s1035" type="#_x0000_t202" style="position:absolute;margin-left:261.45pt;margin-top:33.05pt;width:36.8pt;height:18.95pt;z-index:-25115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" filled="f" stroked="f" strokeweight=".5pt">
                <v:textbox>
                  <w:txbxContent>
                    <w:p w:rsidR="00E41760" w:rsidRPr="00695709" w:rsidRDefault="00E41760" w:rsidP="00781F5C">
                      <w:pPr>
                        <w:spacing w:after="0"/>
                        <w:rPr>
                          <w:rFonts w:ascii="Lato" w:hAnsi="Lato" w:cs="Arial"/>
                        </w:rPr>
                      </w:pPr>
                      <w:r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E20873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5E2CFB52" wp14:editId="7EB2577F">
                <wp:simplePos x="0" y="0"/>
                <wp:positionH relativeFrom="margin">
                  <wp:posOffset>1473200</wp:posOffset>
                </wp:positionH>
                <wp:positionV relativeFrom="paragraph">
                  <wp:posOffset>6784340</wp:posOffset>
                </wp:positionV>
                <wp:extent cx="1819910" cy="370840"/>
                <wp:effectExtent l="0" t="0" r="27940" b="1016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910" cy="37084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1F1F5F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41760" w:rsidRPr="00D23BF8" w:rsidRDefault="00E41760" w:rsidP="00CE1410">
                            <w:pPr>
                              <w:pStyle w:val="ListParagraph"/>
                              <w:spacing w:after="60" w:line="216" w:lineRule="auto"/>
                              <w:ind w:left="357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Acquire the asset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2CFB52" id="Text Box 77" o:spid="_x0000_s1035" style="position:absolute;margin-left:116pt;margin-top:534.2pt;width:143.3pt;height:29.2pt;z-index:252125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" fillcolor="#1f1f5f">
                <v:stroke joinstyle="miter"/>
                <v:textbox>
                  <w:txbxContent>
                    <w:p w:rsidR="00E41760" w:rsidRPr="00D23BF8" w:rsidRDefault="00E41760" w:rsidP="00CE1410">
                      <w:pPr>
                        <w:pStyle w:val="ListParagraph"/>
                        <w:spacing w:after="60" w:line="216" w:lineRule="auto"/>
                        <w:ind w:left="357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Acquire the asset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51D9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>
                <wp:simplePos x="0" y="0"/>
                <wp:positionH relativeFrom="column">
                  <wp:posOffset>6540339</wp:posOffset>
                </wp:positionH>
                <wp:positionV relativeFrom="paragraph">
                  <wp:posOffset>2567760</wp:posOffset>
                </wp:positionV>
                <wp:extent cx="24367" cy="3688791"/>
                <wp:effectExtent l="0" t="0" r="33020" b="26035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67" cy="368879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908D9E" id="Straight Connector 80" o:spid="_x0000_s1026" style="position:absolute;z-index:2521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5pt,202.2pt" to="516.9pt,4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" strokecolor="black [3213]" strokeweight=".5pt">
                <v:stroke dashstyle="longDashDot" joinstyle="miter"/>
              </v:line>
            </w:pict>
          </mc:Fallback>
        </mc:AlternateContent>
      </w:r>
      <w:r w:rsidR="00C51D9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0D7B6C0A" wp14:editId="52EC842A">
                <wp:simplePos x="0" y="0"/>
                <wp:positionH relativeFrom="column">
                  <wp:posOffset>6325737</wp:posOffset>
                </wp:positionH>
                <wp:positionV relativeFrom="paragraph">
                  <wp:posOffset>2552131</wp:posOffset>
                </wp:positionV>
                <wp:extent cx="215912" cy="0"/>
                <wp:effectExtent l="0" t="0" r="1270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12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lgDash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D44EDA" id="Straight Connector 20" o:spid="_x0000_s1026" style="position:absolute;z-index:25215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8.1pt,200.95pt" to="515.1pt,2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" strokecolor="windowText" strokeweight=".5pt">
                <v:stroke dashstyle="longDashDot" joinstyle="miter"/>
              </v:line>
            </w:pict>
          </mc:Fallback>
        </mc:AlternateContent>
      </w:r>
      <w:r w:rsidR="00DC0AA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2BB08E34" wp14:editId="2F4C1EC8">
                <wp:simplePos x="0" y="0"/>
                <wp:positionH relativeFrom="column">
                  <wp:posOffset>3377820</wp:posOffset>
                </wp:positionH>
                <wp:positionV relativeFrom="paragraph">
                  <wp:posOffset>2553268</wp:posOffset>
                </wp:positionV>
                <wp:extent cx="327025" cy="0"/>
                <wp:effectExtent l="0" t="76200" r="15875" b="952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0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BE349" id="Straight Arrow Connector 19" o:spid="_x0000_s1026" type="#_x0000_t32" style="position:absolute;margin-left:265.95pt;margin-top:201.05pt;width:25.75pt;height:0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" strokecolor="windowText" strokeweight=".5pt">
                <v:stroke endarrow="block" joinstyle="miter"/>
              </v:shape>
            </w:pict>
          </mc:Fallback>
        </mc:AlternateContent>
      </w:r>
      <w:r w:rsidR="00C51D9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>
                <wp:simplePos x="0" y="0"/>
                <wp:positionH relativeFrom="column">
                  <wp:posOffset>5641975</wp:posOffset>
                </wp:positionH>
                <wp:positionV relativeFrom="paragraph">
                  <wp:posOffset>6962301</wp:posOffset>
                </wp:positionV>
                <wp:extent cx="1036926" cy="0"/>
                <wp:effectExtent l="38100" t="76200" r="0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3692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EE8F79" id="Straight Arrow Connector 16" o:spid="_x0000_s1026" type="#_x0000_t32" style="position:absolute;margin-left:444.25pt;margin-top:548.2pt;width:81.65pt;height:0;flip:x;z-index:25214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" strokecolor="black [3213]" strokeweight=".5pt">
                <v:stroke endarrow="block" joinstyle="miter"/>
              </v:shape>
            </w:pict>
          </mc:Fallback>
        </mc:AlternateContent>
      </w:r>
      <w:r w:rsidR="00C51D9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>
                <wp:simplePos x="0" y="0"/>
                <wp:positionH relativeFrom="column">
                  <wp:posOffset>6638337</wp:posOffset>
                </wp:positionH>
                <wp:positionV relativeFrom="paragraph">
                  <wp:posOffset>1407700</wp:posOffset>
                </wp:positionV>
                <wp:extent cx="40944" cy="5554326"/>
                <wp:effectExtent l="0" t="0" r="35560" b="2794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4" cy="5554326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98877B" id="Straight Connector 13" o:spid="_x0000_s1026" style="position:absolute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2.7pt,110.85pt" to="525.9pt,5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" strokecolor="black [3213]" strokeweight=".5pt">
                <v:stroke joinstyle="miter"/>
              </v:line>
            </w:pict>
          </mc:Fallback>
        </mc:AlternateContent>
      </w:r>
      <w:r w:rsidR="00C51D9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1414145</wp:posOffset>
                </wp:positionV>
                <wp:extent cx="3313430" cy="0"/>
                <wp:effectExtent l="0" t="0" r="20320" b="190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3430" cy="0"/>
                        </a:xfrm>
                        <a:prstGeom prst="straightConnector1">
                          <a:avLst/>
                        </a:prstGeom>
                        <a:ln w="9525" cmpd="dbl"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3B082" id="Straight Arrow Connector 5" o:spid="_x0000_s1026" type="#_x0000_t32" style="position:absolute;margin-left:261.75pt;margin-top:111.35pt;width:260.9pt;height:0;z-index:25214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" strokecolor="black [3200]">
                <v:stroke linestyle="thinThin" joinstyle="miter"/>
              </v:shape>
            </w:pict>
          </mc:Fallback>
        </mc:AlternateContent>
      </w:r>
      <w:r w:rsidR="00C51D9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62571778" wp14:editId="422C445D">
                <wp:simplePos x="0" y="0"/>
                <wp:positionH relativeFrom="column">
                  <wp:posOffset>3336877</wp:posOffset>
                </wp:positionH>
                <wp:positionV relativeFrom="paragraph">
                  <wp:posOffset>1153236</wp:posOffset>
                </wp:positionV>
                <wp:extent cx="439947" cy="318698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947" cy="3186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41760" w:rsidRPr="00497979" w:rsidRDefault="00E41760" w:rsidP="00C51D95">
                            <w:pPr>
                              <w:spacing w:after="0"/>
                              <w:rPr>
                                <w:rFonts w:ascii="Lato" w:hAnsi="Lato" w:cs="Arial"/>
                              </w:rPr>
                            </w:pPr>
                            <w:r w:rsidRPr="00497979">
                              <w:rPr>
                                <w:rFonts w:ascii="Lato" w:hAnsi="Lato"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71778" id="Text Box 4" o:spid="_x0000_s1037" type="#_x0000_t202" style="position:absolute;margin-left:262.75pt;margin-top:90.8pt;width:34.65pt;height:25.1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" filled="f" stroked="f" strokeweight=".5pt">
                <v:textbox>
                  <w:txbxContent>
                    <w:p w:rsidR="00E41760" w:rsidRPr="00497979" w:rsidRDefault="00E41760" w:rsidP="00C51D95">
                      <w:pPr>
                        <w:spacing w:after="0"/>
                        <w:rPr>
                          <w:rFonts w:ascii="Lato" w:hAnsi="Lato" w:cs="Arial"/>
                        </w:rPr>
                      </w:pPr>
                      <w:r w:rsidRPr="00497979">
                        <w:rPr>
                          <w:rFonts w:ascii="Lato" w:hAnsi="Lato"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7463C0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011F12B4" wp14:editId="201D3BF7">
                <wp:simplePos x="0" y="0"/>
                <wp:positionH relativeFrom="column">
                  <wp:posOffset>1608455</wp:posOffset>
                </wp:positionH>
                <wp:positionV relativeFrom="paragraph">
                  <wp:posOffset>898154</wp:posOffset>
                </wp:positionV>
                <wp:extent cx="0" cy="309245"/>
                <wp:effectExtent l="76200" t="0" r="57150" b="52705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245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42A34" id="Straight Arrow Connector 31" o:spid="_x0000_s1026" type="#_x0000_t32" style="position:absolute;margin-left:126.65pt;margin-top:70.7pt;width:0;height:24.3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" strokecolor="black [3200]">
                <v:stroke endarrow="block" joinstyle="miter"/>
              </v:shape>
            </w:pict>
          </mc:Fallback>
        </mc:AlternateContent>
      </w:r>
      <w:r w:rsidR="000C759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>
                <wp:simplePos x="0" y="0"/>
                <wp:positionH relativeFrom="column">
                  <wp:posOffset>6351270</wp:posOffset>
                </wp:positionH>
                <wp:positionV relativeFrom="paragraph">
                  <wp:posOffset>3713851</wp:posOffset>
                </wp:positionV>
                <wp:extent cx="215912" cy="0"/>
                <wp:effectExtent l="0" t="0" r="12700" b="1905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1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8A033A" id="Straight Connector 81" o:spid="_x0000_s1026" style="position:absolute;z-index:25214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0.1pt,292.45pt" to="517.1pt,29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" strokecolor="black [3213]" strokeweight=".5pt">
                <v:stroke dashstyle="longDashDot" joinstyle="miter"/>
              </v:line>
            </w:pict>
          </mc:Fallback>
        </mc:AlternateContent>
      </w:r>
      <w:r w:rsidR="000C759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5178054</wp:posOffset>
                </wp:positionH>
                <wp:positionV relativeFrom="paragraph">
                  <wp:posOffset>6249670</wp:posOffset>
                </wp:positionV>
                <wp:extent cx="1371600" cy="0"/>
                <wp:effectExtent l="38100" t="76200" r="0" b="95250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Dot"/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72E53" id="Straight Arrow Connector 79" o:spid="_x0000_s1026" type="#_x0000_t32" style="position:absolute;margin-left:407.7pt;margin-top:492.1pt;width:108pt;height:0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" strokecolor="black [3213]" strokeweight=".5pt">
                <v:stroke dashstyle="longDashDot" startarrow="block" joinstyle="miter"/>
              </v:shape>
            </w:pict>
          </mc:Fallback>
        </mc:AlternateContent>
      </w:r>
      <w:r w:rsidR="00CE1410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5CE98D51" wp14:editId="06DF56A3">
                <wp:simplePos x="0" y="0"/>
                <wp:positionH relativeFrom="margin">
                  <wp:posOffset>3790147</wp:posOffset>
                </wp:positionH>
                <wp:positionV relativeFrom="paragraph">
                  <wp:posOffset>6774659</wp:posOffset>
                </wp:positionV>
                <wp:extent cx="1828800" cy="370840"/>
                <wp:effectExtent l="0" t="0" r="19050" b="1016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7084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1F1F5F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41760" w:rsidRPr="00D23BF8" w:rsidRDefault="00E41760" w:rsidP="00CE1410">
                            <w:pPr>
                              <w:pStyle w:val="ListParagraph"/>
                              <w:spacing w:after="60" w:line="216" w:lineRule="auto"/>
                              <w:ind w:left="170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Do not acquire the asset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E98D51" id="Text Box 48" o:spid="_x0000_s1038" style="position:absolute;margin-left:298.45pt;margin-top:533.45pt;width:2in;height:29.2pt;z-index:252133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" fillcolor="#1f1f5f">
                <v:stroke joinstyle="miter"/>
                <v:textbox>
                  <w:txbxContent>
                    <w:p w:rsidR="00E41760" w:rsidRPr="00D23BF8" w:rsidRDefault="00E41760" w:rsidP="00CE1410">
                      <w:pPr>
                        <w:pStyle w:val="ListParagraph"/>
                        <w:spacing w:after="60" w:line="216" w:lineRule="auto"/>
                        <w:ind w:left="170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Do not acquire the asset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E141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63E56471" wp14:editId="724B37DC">
                <wp:simplePos x="0" y="0"/>
                <wp:positionH relativeFrom="column">
                  <wp:posOffset>4252727</wp:posOffset>
                </wp:positionH>
                <wp:positionV relativeFrom="paragraph">
                  <wp:posOffset>6425996</wp:posOffset>
                </wp:positionV>
                <wp:extent cx="439947" cy="318698"/>
                <wp:effectExtent l="0" t="0" r="0" b="5715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947" cy="3186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41760" w:rsidRPr="00497979" w:rsidRDefault="00E41760" w:rsidP="00CE1410">
                            <w:pPr>
                              <w:spacing w:after="0"/>
                              <w:rPr>
                                <w:rFonts w:ascii="Lato" w:hAnsi="Lato" w:cs="Arial"/>
                              </w:rPr>
                            </w:pPr>
                            <w:r w:rsidRPr="00497979">
                              <w:rPr>
                                <w:rFonts w:ascii="Lato" w:hAnsi="Lato"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56471" id="Text Box 56" o:spid="_x0000_s1039" type="#_x0000_t202" style="position:absolute;margin-left:334.85pt;margin-top:506pt;width:34.65pt;height:25.1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" filled="f" stroked="f" strokeweight=".5pt">
                <v:textbox>
                  <w:txbxContent>
                    <w:p w:rsidR="00E41760" w:rsidRPr="00497979" w:rsidRDefault="00E41760" w:rsidP="00CE1410">
                      <w:pPr>
                        <w:spacing w:after="0"/>
                        <w:rPr>
                          <w:rFonts w:ascii="Lato" w:hAnsi="Lato" w:cs="Arial"/>
                        </w:rPr>
                      </w:pPr>
                      <w:r w:rsidRPr="00497979">
                        <w:rPr>
                          <w:rFonts w:ascii="Lato" w:hAnsi="Lato"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CE1410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0A42F9FB" wp14:editId="467CB720">
                <wp:simplePos x="0" y="0"/>
                <wp:positionH relativeFrom="column">
                  <wp:posOffset>4632385</wp:posOffset>
                </wp:positionH>
                <wp:positionV relativeFrom="paragraph">
                  <wp:posOffset>6435054</wp:posOffset>
                </wp:positionV>
                <wp:extent cx="0" cy="309245"/>
                <wp:effectExtent l="76200" t="0" r="57150" b="52705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24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C0D203" id="Straight Arrow Connector 67" o:spid="_x0000_s1026" type="#_x0000_t32" style="position:absolute;margin-left:364.75pt;margin-top:506.7pt;width:0;height:24.35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" strokecolor="windowText">
                <v:stroke endarrow="block" joinstyle="miter"/>
              </v:shape>
            </w:pict>
          </mc:Fallback>
        </mc:AlternateContent>
      </w:r>
      <w:r w:rsidR="00CE141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27232" behindDoc="1" locked="0" layoutInCell="1" allowOverlap="1" wp14:anchorId="7DF4CD7D" wp14:editId="337C3FEE">
                <wp:simplePos x="0" y="0"/>
                <wp:positionH relativeFrom="column">
                  <wp:posOffset>1948971</wp:posOffset>
                </wp:positionH>
                <wp:positionV relativeFrom="paragraph">
                  <wp:posOffset>6382121</wp:posOffset>
                </wp:positionV>
                <wp:extent cx="473710" cy="37072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710" cy="370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41760" w:rsidRPr="00695709" w:rsidRDefault="00E41760" w:rsidP="00CE1410">
                            <w:pPr>
                              <w:spacing w:after="0"/>
                              <w:rPr>
                                <w:rFonts w:ascii="Lato" w:hAnsi="Lato" w:cs="Arial"/>
                              </w:rPr>
                            </w:pPr>
                            <w:r w:rsidRPr="00695709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F4CD7D" id="Text Box 38" o:spid="_x0000_s1040" type="#_x0000_t202" style="position:absolute;margin-left:153.45pt;margin-top:502.55pt;width:37.3pt;height:29.2pt;z-index:-25118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" filled="f" stroked="f" strokeweight=".5pt">
                <v:textbox>
                  <w:txbxContent>
                    <w:p w:rsidR="00E41760" w:rsidRPr="00695709" w:rsidRDefault="00E41760" w:rsidP="00CE1410">
                      <w:pPr>
                        <w:spacing w:after="0"/>
                        <w:rPr>
                          <w:rFonts w:ascii="Lato" w:hAnsi="Lato" w:cs="Arial"/>
                        </w:rPr>
                      </w:pPr>
                      <w:r w:rsidRPr="00695709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CE1410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0244E7AE" wp14:editId="2878AC38">
                <wp:simplePos x="0" y="0"/>
                <wp:positionH relativeFrom="column">
                  <wp:posOffset>2346325</wp:posOffset>
                </wp:positionH>
                <wp:positionV relativeFrom="paragraph">
                  <wp:posOffset>6443609</wp:posOffset>
                </wp:positionV>
                <wp:extent cx="0" cy="309245"/>
                <wp:effectExtent l="76200" t="0" r="57150" b="52705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24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911A9" id="Straight Arrow Connector 47" o:spid="_x0000_s1026" type="#_x0000_t32" style="position:absolute;margin-left:184.75pt;margin-top:507.35pt;width:0;height:24.3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" strokecolor="windowText">
                <v:stroke endarrow="block" joinstyle="miter"/>
              </v:shape>
            </w:pict>
          </mc:Fallback>
        </mc:AlternateContent>
      </w:r>
      <w:r w:rsidR="00CE1410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0AE4F38B" wp14:editId="0C5FCE73">
                <wp:simplePos x="0" y="0"/>
                <wp:positionH relativeFrom="column">
                  <wp:posOffset>1927153</wp:posOffset>
                </wp:positionH>
                <wp:positionV relativeFrom="paragraph">
                  <wp:posOffset>6085205</wp:posOffset>
                </wp:positionV>
                <wp:extent cx="3234690" cy="345057"/>
                <wp:effectExtent l="0" t="0" r="22860" b="1714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4690" cy="345057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41760" w:rsidRPr="00CE1410" w:rsidRDefault="00E41760" w:rsidP="00CE1410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Has request been approved?</w:t>
                            </w:r>
                          </w:p>
                          <w:p w:rsidR="00E41760" w:rsidRPr="00CE1410" w:rsidRDefault="00E41760" w:rsidP="00CE1410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E4F38B" id="Text Box 29" o:spid="_x0000_s1041" style="position:absolute;margin-left:151.75pt;margin-top:479.15pt;width:254.7pt;height:27.1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" fillcolor="#e35205">
                <v:stroke joinstyle="miter"/>
                <v:textbox>
                  <w:txbxContent>
                    <w:p w:rsidR="00E41760" w:rsidRPr="00CE1410" w:rsidRDefault="00E41760" w:rsidP="00CE1410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Has request been approved?</w:t>
                      </w:r>
                    </w:p>
                    <w:p w:rsidR="00E41760" w:rsidRPr="00CE1410" w:rsidRDefault="00E41760" w:rsidP="00CE1410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94182B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65C8975C" wp14:editId="5B63A0E0">
                <wp:simplePos x="0" y="0"/>
                <wp:positionH relativeFrom="margin">
                  <wp:posOffset>142875</wp:posOffset>
                </wp:positionH>
                <wp:positionV relativeFrom="paragraph">
                  <wp:posOffset>5221234</wp:posOffset>
                </wp:positionV>
                <wp:extent cx="3242945" cy="452755"/>
                <wp:effectExtent l="0" t="0" r="14605" b="2349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2945" cy="45275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1760" w:rsidRPr="007E7A51" w:rsidRDefault="00E41760" w:rsidP="00403249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Seek ministerial endorsement and send request to the Treasurer for approval</w:t>
                            </w:r>
                          </w:p>
                          <w:p w:rsidR="00E41760" w:rsidRPr="003C6CD8" w:rsidRDefault="00E41760" w:rsidP="00403249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C8975C" id="Text Box 28" o:spid="_x0000_s1042" style="position:absolute;margin-left:11.25pt;margin-top:411.1pt;width:255.35pt;height:35.65pt;z-index:25197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" fillcolor="black [3213]" strokecolor="black [1600]">
                <v:stroke joinstyle="miter"/>
                <v:textbox>
                  <w:txbxContent>
                    <w:p w:rsidR="00E41760" w:rsidRPr="007E7A51" w:rsidRDefault="00E41760" w:rsidP="00403249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Seek ministerial endorsement and send request to the Treasurer for approval</w:t>
                      </w:r>
                    </w:p>
                    <w:p w:rsidR="00E41760" w:rsidRPr="003C6CD8" w:rsidRDefault="00E41760" w:rsidP="00403249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D50B4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61696" behindDoc="1" locked="0" layoutInCell="1" allowOverlap="1" wp14:anchorId="7079D5C6" wp14:editId="0D0AFCE0">
                <wp:simplePos x="0" y="0"/>
                <wp:positionH relativeFrom="column">
                  <wp:posOffset>1099580</wp:posOffset>
                </wp:positionH>
                <wp:positionV relativeFrom="paragraph">
                  <wp:posOffset>1676352</wp:posOffset>
                </wp:positionV>
                <wp:extent cx="473710" cy="370720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710" cy="370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1760" w:rsidRPr="00695709" w:rsidRDefault="00E41760" w:rsidP="00C25C2E">
                            <w:pPr>
                              <w:spacing w:after="0"/>
                              <w:rPr>
                                <w:rFonts w:ascii="Lato" w:hAnsi="Lato" w:cs="Arial"/>
                              </w:rPr>
                            </w:pPr>
                            <w:r w:rsidRPr="00695709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9D5C6" id="Text Box 57" o:spid="_x0000_s1048" type="#_x0000_t202" style="position:absolute;margin-left:86.6pt;margin-top:132pt;width:37.3pt;height:29.2pt;z-index:-25125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" filled="f" stroked="f" strokeweight=".5pt">
                <v:textbox>
                  <w:txbxContent>
                    <w:p w:rsidR="00E41760" w:rsidRPr="00695709" w:rsidRDefault="00E41760" w:rsidP="00C25C2E">
                      <w:pPr>
                        <w:spacing w:after="0"/>
                        <w:rPr>
                          <w:rFonts w:ascii="Lato" w:hAnsi="Lato" w:cs="Arial"/>
                        </w:rPr>
                      </w:pPr>
                      <w:r w:rsidRPr="00695709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6D50B4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013F9875" wp14:editId="7FC869A3">
                <wp:simplePos x="0" y="0"/>
                <wp:positionH relativeFrom="column">
                  <wp:posOffset>1605340</wp:posOffset>
                </wp:positionH>
                <wp:positionV relativeFrom="paragraph">
                  <wp:posOffset>1680210</wp:posOffset>
                </wp:positionV>
                <wp:extent cx="0" cy="309600"/>
                <wp:effectExtent l="76200" t="0" r="57150" b="5270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6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BF75D" id="Straight Arrow Connector 15" o:spid="_x0000_s1026" type="#_x0000_t32" style="position:absolute;margin-left:126.4pt;margin-top:132.3pt;width:0;height:24.4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" strokecolor="black [3200]">
                <v:stroke endarrow="block" joinstyle="miter"/>
              </v:shape>
            </w:pict>
          </mc:Fallback>
        </mc:AlternateContent>
      </w:r>
      <w:r w:rsidR="006D50B4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79104" behindDoc="1" locked="0" layoutInCell="1" allowOverlap="1" wp14:anchorId="6B44E1DD" wp14:editId="4C99C023">
                <wp:simplePos x="0" y="0"/>
                <wp:positionH relativeFrom="column">
                  <wp:posOffset>3313825</wp:posOffset>
                </wp:positionH>
                <wp:positionV relativeFrom="paragraph">
                  <wp:posOffset>3378907</wp:posOffset>
                </wp:positionV>
                <wp:extent cx="473710" cy="456565"/>
                <wp:effectExtent l="0" t="0" r="0" b="635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710" cy="456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1760" w:rsidRPr="00695709" w:rsidRDefault="00E41760" w:rsidP="00373F6B">
                            <w:pPr>
                              <w:spacing w:after="0"/>
                              <w:rPr>
                                <w:rFonts w:ascii="Lato" w:hAnsi="Lato" w:cs="Arial"/>
                              </w:rPr>
                            </w:pPr>
                            <w:r w:rsidRPr="00695709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44E1DD" id="Text Box 68" o:spid="_x0000_s1049" type="#_x0000_t202" style="position:absolute;margin-left:260.95pt;margin-top:266.05pt;width:37.3pt;height:35.95pt;z-index:-25123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" filled="f" stroked="f" strokeweight=".5pt">
                <v:textbox>
                  <w:txbxContent>
                    <w:p w:rsidR="00E41760" w:rsidRPr="00695709" w:rsidRDefault="00E41760" w:rsidP="00373F6B">
                      <w:pPr>
                        <w:spacing w:after="0"/>
                        <w:rPr>
                          <w:rFonts w:ascii="Lato" w:hAnsi="Lato" w:cs="Arial"/>
                        </w:rPr>
                      </w:pPr>
                      <w:r w:rsidRPr="00695709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856927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7F05F794" wp14:editId="22F7D351">
                <wp:simplePos x="0" y="0"/>
                <wp:positionH relativeFrom="column">
                  <wp:posOffset>3373384</wp:posOffset>
                </wp:positionH>
                <wp:positionV relativeFrom="paragraph">
                  <wp:posOffset>3731260</wp:posOffset>
                </wp:positionV>
                <wp:extent cx="327025" cy="0"/>
                <wp:effectExtent l="0" t="76200" r="15875" b="95250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0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418B93" id="Straight Arrow Connector 45" o:spid="_x0000_s1026" type="#_x0000_t32" style="position:absolute;margin-left:265.6pt;margin-top:293.8pt;width:25.75pt;height:0;z-index:252103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" strokecolor="black [3200]" strokeweight=".5pt">
                <v:stroke endarrow="block" joinstyle="miter"/>
              </v:shape>
            </w:pict>
          </mc:Fallback>
        </mc:AlternateContent>
      </w:r>
      <w:r w:rsidR="00856927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63B9F7E3" wp14:editId="7067B2B4">
                <wp:simplePos x="0" y="0"/>
                <wp:positionH relativeFrom="column">
                  <wp:posOffset>56288</wp:posOffset>
                </wp:positionH>
                <wp:positionV relativeFrom="paragraph">
                  <wp:posOffset>3505284</wp:posOffset>
                </wp:positionV>
                <wp:extent cx="3312544" cy="482600"/>
                <wp:effectExtent l="0" t="0" r="21590" b="127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2544" cy="4826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1760" w:rsidRPr="008D3DFF" w:rsidRDefault="00E41760" w:rsidP="008D3DFF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Is the cost of the non-</w:t>
                            </w:r>
                            <w:proofErr w:type="spellStart"/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finanical</w:t>
                            </w:r>
                            <w:proofErr w:type="spellEnd"/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asset less than $1 million (GST exclusive)?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B9F7E3" id="Text Box 3" o:spid="_x0000_s1045" style="position:absolute;margin-left:4.45pt;margin-top:276pt;width:260.85pt;height:38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" fillcolor="#e35205" strokecolor="black [1600]">
                <v:stroke joinstyle="miter"/>
                <v:textbox>
                  <w:txbxContent>
                    <w:p w:rsidR="00E41760" w:rsidRPr="008D3DFF" w:rsidRDefault="00E41760" w:rsidP="008D3DFF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Is the cost of the non-</w:t>
                      </w:r>
                      <w:proofErr w:type="spellStart"/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finanical</w:t>
                      </w:r>
                      <w:proofErr w:type="spellEnd"/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asset less than $1 million (GST exclusive)?</w:t>
                      </w:r>
                    </w:p>
                  </w:txbxContent>
                </v:textbox>
              </v:roundrect>
            </w:pict>
          </mc:Fallback>
        </mc:AlternateContent>
      </w:r>
      <w:r w:rsidR="00856927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66C1A7E4" wp14:editId="2E52D296">
                <wp:simplePos x="0" y="0"/>
                <wp:positionH relativeFrom="column">
                  <wp:posOffset>47661</wp:posOffset>
                </wp:positionH>
                <wp:positionV relativeFrom="paragraph">
                  <wp:posOffset>1202031</wp:posOffset>
                </wp:positionV>
                <wp:extent cx="3278038" cy="474345"/>
                <wp:effectExtent l="0" t="0" r="17780" b="2095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8038" cy="47434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1760" w:rsidRPr="008D3DFF" w:rsidRDefault="00E41760" w:rsidP="001C259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Will the non-financial asset meet the objectives of the agency?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C1A7E4" id="Text Box 14" o:spid="_x0000_s1046" style="position:absolute;margin-left:3.75pt;margin-top:94.65pt;width:258.1pt;height:37.35pt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" fillcolor="#e35205" strokecolor="black [1600]">
                <v:stroke joinstyle="miter"/>
                <v:textbox>
                  <w:txbxContent>
                    <w:p w:rsidR="00E41760" w:rsidRPr="008D3DFF" w:rsidRDefault="00E41760" w:rsidP="001C259C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Will the non-financial asset meet the objectives of the agency?</w:t>
                      </w:r>
                    </w:p>
                  </w:txbxContent>
                </v:textbox>
              </v:roundrect>
            </w:pict>
          </mc:Fallback>
        </mc:AlternateContent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</w:p>
    <w:p w:rsidR="00B07B14" w:rsidRPr="005141F5" w:rsidRDefault="00AD7BEE" w:rsidP="001D4F99">
      <w:pPr>
        <w:rPr>
          <w:sz w:val="20"/>
          <w:szCs w:val="20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3F67701E" wp14:editId="7E45043D">
                <wp:simplePos x="0" y="0"/>
                <wp:positionH relativeFrom="column">
                  <wp:posOffset>1275080</wp:posOffset>
                </wp:positionH>
                <wp:positionV relativeFrom="paragraph">
                  <wp:posOffset>899160</wp:posOffset>
                </wp:positionV>
                <wp:extent cx="439947" cy="318698"/>
                <wp:effectExtent l="0" t="0" r="0" b="571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947" cy="3186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1760" w:rsidRPr="00497979" w:rsidRDefault="00E41760" w:rsidP="00373F6B">
                            <w:pPr>
                              <w:spacing w:after="0"/>
                              <w:rPr>
                                <w:rFonts w:ascii="Lato" w:hAnsi="Lato" w:cs="Arial"/>
                              </w:rPr>
                            </w:pPr>
                            <w:r w:rsidRPr="00497979">
                              <w:rPr>
                                <w:rFonts w:ascii="Lato" w:hAnsi="Lato"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7701E" id="Text Box 69" o:spid="_x0000_s1047" type="#_x0000_t202" style="position:absolute;margin-left:100.4pt;margin-top:70.8pt;width:34.65pt;height:25.1pt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" filled="f" stroked="f" strokeweight=".5pt">
                <v:textbox>
                  <w:txbxContent>
                    <w:p w:rsidR="00E41760" w:rsidRPr="00497979" w:rsidRDefault="00E41760" w:rsidP="00373F6B">
                      <w:pPr>
                        <w:spacing w:after="0"/>
                        <w:rPr>
                          <w:rFonts w:ascii="Lato" w:hAnsi="Lato" w:cs="Arial"/>
                        </w:rPr>
                      </w:pPr>
                      <w:r w:rsidRPr="00497979">
                        <w:rPr>
                          <w:rFonts w:ascii="Lato" w:hAnsi="Lato"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>
                <wp:simplePos x="0" y="0"/>
                <wp:positionH relativeFrom="column">
                  <wp:posOffset>1610284</wp:posOffset>
                </wp:positionH>
                <wp:positionV relativeFrom="paragraph">
                  <wp:posOffset>500482</wp:posOffset>
                </wp:positionV>
                <wp:extent cx="8317" cy="1221638"/>
                <wp:effectExtent l="38100" t="0" r="67945" b="55245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17" cy="122163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12C788" id="Straight Arrow Connector 32" o:spid="_x0000_s1026" type="#_x0000_t32" style="position:absolute;margin-left:126.8pt;margin-top:39.4pt;width:.65pt;height:96.2pt;z-index:25217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4E5E3E5C" wp14:editId="108B3EB2">
                <wp:simplePos x="0" y="0"/>
                <wp:positionH relativeFrom="column">
                  <wp:posOffset>2328545</wp:posOffset>
                </wp:positionH>
                <wp:positionV relativeFrom="paragraph">
                  <wp:posOffset>2235886</wp:posOffset>
                </wp:positionV>
                <wp:extent cx="0" cy="309245"/>
                <wp:effectExtent l="76200" t="0" r="57150" b="52705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24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dashDot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584A06" id="Straight Arrow Connector 46" o:spid="_x0000_s1026" type="#_x0000_t32" style="position:absolute;margin-left:183.35pt;margin-top:176.05pt;width:0;height:24.35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" strokecolor="windowText">
                <v:stroke dashstyle="dashDot" endarrow="block" joinstyle="miter"/>
              </v:shape>
            </w:pict>
          </mc:Fallback>
        </mc:AlternateContent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41760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E23FBC">
        <w:tab/>
      </w:r>
      <w:r w:rsidR="00FF7706">
        <w:t xml:space="preserve">       </w:t>
      </w:r>
      <w:r w:rsidR="00E23FBC" w:rsidRPr="005141F5">
        <w:rPr>
          <w:sz w:val="20"/>
          <w:szCs w:val="20"/>
        </w:rPr>
        <w:t>Approval process does not apply to assets below the capitalisation threshold and assets acquired under</w:t>
      </w:r>
      <w:r w:rsidR="00D56DA8">
        <w:rPr>
          <w:sz w:val="20"/>
          <w:szCs w:val="20"/>
        </w:rPr>
        <w:t xml:space="preserve"> legislation other than the FMA</w:t>
      </w:r>
      <w:r w:rsidR="00E23FBC" w:rsidRPr="005141F5">
        <w:rPr>
          <w:sz w:val="20"/>
          <w:szCs w:val="20"/>
        </w:rPr>
        <w:t xml:space="preserve"> </w:t>
      </w:r>
    </w:p>
    <w:sectPr w:rsidR="00B07B14" w:rsidRPr="005141F5" w:rsidSect="000C759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566" w:bottom="1134" w:left="85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760" w:rsidRDefault="00E41760" w:rsidP="007332FF">
      <w:r>
        <w:separator/>
      </w:r>
    </w:p>
  </w:endnote>
  <w:endnote w:type="continuationSeparator" w:id="0">
    <w:p w:rsidR="00E41760" w:rsidRDefault="00E41760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E41760" w:rsidRPr="00132658" w:rsidTr="002A6F6A">
      <w:trPr>
        <w:cantSplit/>
        <w:trHeight w:hRule="exact" w:val="1400"/>
        <w:tblHeader/>
      </w:trPr>
      <w:tc>
        <w:tcPr>
          <w:tcW w:w="8505" w:type="dxa"/>
          <w:vAlign w:val="center"/>
        </w:tcPr>
        <w:p w:rsidR="00E41760" w:rsidRPr="00705C9D" w:rsidRDefault="00E41760" w:rsidP="00B11C67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>
            <w:rPr>
              <w:rStyle w:val="NTGFooterDepartmentNameChar"/>
            </w:rPr>
            <w:t>&lt;</w:t>
          </w:r>
          <w:r w:rsidRPr="00E770C4">
            <w:rPr>
              <w:rStyle w:val="NTGFooterDepartmentNameChar"/>
            </w:rPr>
            <w:t>NAME</w:t>
          </w:r>
          <w:r>
            <w:rPr>
              <w:rStyle w:val="NTGFooterDepartmentNameChar"/>
            </w:rPr>
            <w:t>&gt;</w:t>
          </w:r>
        </w:p>
        <w:p w:rsidR="00E41760" w:rsidRPr="007B5DA2" w:rsidRDefault="00E41760" w:rsidP="000E342B">
          <w:pPr>
            <w:pStyle w:val="NTGFooter1items"/>
          </w:pPr>
          <w:r>
            <w:rPr>
              <w:rStyle w:val="NTGFooter1itemsChar"/>
            </w:rPr>
            <w:t>&lt;Date Month Year&gt;</w:t>
          </w:r>
        </w:p>
      </w:tc>
      <w:tc>
        <w:tcPr>
          <w:tcW w:w="2268" w:type="dxa"/>
          <w:vAlign w:val="center"/>
        </w:tcPr>
        <w:p w:rsidR="00E41760" w:rsidRPr="00DC1F0F" w:rsidRDefault="00E41760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>
            <w:rPr>
              <w:noProof/>
              <w:sz w:val="20"/>
            </w:rPr>
            <w:t>1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:rsidR="00E41760" w:rsidRPr="00B11C67" w:rsidRDefault="00E41760" w:rsidP="00B11C67">
    <w:pPr>
      <w:pStyle w:val="Footer"/>
      <w:rPr>
        <w:rStyle w:val="NTGFooter2deptpagenumChar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5417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6912"/>
    </w:tblGrid>
    <w:tr w:rsidR="00E41760" w:rsidRPr="00132658" w:rsidTr="00EE193A">
      <w:trPr>
        <w:cantSplit/>
        <w:trHeight w:hRule="exact" w:val="1400"/>
        <w:tblHeader/>
      </w:trPr>
      <w:tc>
        <w:tcPr>
          <w:tcW w:w="8505" w:type="dxa"/>
          <w:vAlign w:val="center"/>
        </w:tcPr>
        <w:p w:rsidR="00E41760" w:rsidRPr="007A7BA2" w:rsidRDefault="00E41760" w:rsidP="00695709">
          <w:pPr>
            <w:pStyle w:val="NTGFooter1items"/>
            <w:rPr>
              <w:rFonts w:ascii="Arial Black" w:hAnsi="Arial Black" w:cstheme="minorHAnsi"/>
              <w:b/>
            </w:rPr>
          </w:pPr>
          <w:r>
            <w:rPr>
              <w:rStyle w:val="NTGFooterDepartmentofChar"/>
              <w:rFonts w:asciiTheme="minorHAnsi" w:hAnsiTheme="minorHAnsi"/>
            </w:rPr>
            <w:t xml:space="preserve">department of </w:t>
          </w:r>
          <w:r w:rsidRPr="007A7BA2">
            <w:rPr>
              <w:rStyle w:val="NTGFooterDepartmentofChar"/>
              <w:rFonts w:asciiTheme="minorHAnsi" w:hAnsiTheme="minorHAnsi"/>
              <w:b/>
            </w:rPr>
            <w:t>treasury and finance</w:t>
          </w:r>
        </w:p>
        <w:p w:rsidR="00E41760" w:rsidRPr="007B5DA2" w:rsidRDefault="00E41760" w:rsidP="00704E70">
          <w:pPr>
            <w:pStyle w:val="NTGFooter1items"/>
          </w:pPr>
          <w:r w:rsidRPr="00162297">
            <w:rPr>
              <w:rStyle w:val="NTGFooter1itemsChar"/>
              <w:rFonts w:asciiTheme="minorHAnsi" w:hAnsiTheme="minorHAnsi" w:cstheme="minorHAnsi"/>
            </w:rPr>
            <w:t xml:space="preserve">Page </w:t>
          </w:r>
          <w:r w:rsidRPr="00162297">
            <w:rPr>
              <w:rStyle w:val="NTGFooter1itemsChar"/>
              <w:rFonts w:asciiTheme="minorHAnsi" w:hAnsiTheme="minorHAnsi" w:cstheme="minorHAnsi"/>
            </w:rPr>
            <w:fldChar w:fldCharType="begin"/>
          </w:r>
          <w:r w:rsidRPr="00162297">
            <w:rPr>
              <w:rStyle w:val="NTGFooter1itemsChar"/>
              <w:rFonts w:asciiTheme="minorHAnsi" w:hAnsiTheme="minorHAnsi" w:cstheme="minorHAnsi"/>
            </w:rPr>
            <w:instrText xml:space="preserve"> PAGE  \* Arabic  \* MERGEFORMAT </w:instrText>
          </w:r>
          <w:r w:rsidRPr="00162297">
            <w:rPr>
              <w:rStyle w:val="NTGFooter1itemsChar"/>
              <w:rFonts w:asciiTheme="minorHAnsi" w:hAnsiTheme="minorHAnsi" w:cstheme="minorHAnsi"/>
            </w:rPr>
            <w:fldChar w:fldCharType="separate"/>
          </w:r>
          <w:r w:rsidR="008C36BB">
            <w:rPr>
              <w:rStyle w:val="NTGFooter1itemsChar"/>
              <w:rFonts w:asciiTheme="minorHAnsi" w:hAnsiTheme="minorHAnsi" w:cstheme="minorHAnsi"/>
              <w:noProof/>
            </w:rPr>
            <w:t>1</w:t>
          </w:r>
          <w:r w:rsidRPr="00162297">
            <w:rPr>
              <w:rStyle w:val="NTGFooter1itemsChar"/>
              <w:rFonts w:asciiTheme="minorHAnsi" w:hAnsiTheme="minorHAnsi" w:cstheme="minorHAnsi"/>
            </w:rPr>
            <w:fldChar w:fldCharType="end"/>
          </w:r>
          <w:r w:rsidRPr="00162297">
            <w:rPr>
              <w:rStyle w:val="NTGFooter1itemsChar"/>
              <w:rFonts w:asciiTheme="minorHAnsi" w:hAnsiTheme="minorHAnsi" w:cstheme="minorHAnsi"/>
            </w:rPr>
            <w:t xml:space="preserve"> of </w:t>
          </w:r>
          <w:r w:rsidRPr="00162297">
            <w:rPr>
              <w:rStyle w:val="NTGFooter1itemsChar"/>
              <w:rFonts w:asciiTheme="minorHAnsi" w:hAnsiTheme="minorHAnsi" w:cstheme="minorHAnsi"/>
            </w:rPr>
            <w:fldChar w:fldCharType="begin"/>
          </w:r>
          <w:r w:rsidRPr="00162297">
            <w:rPr>
              <w:rStyle w:val="NTGFooter1itemsChar"/>
              <w:rFonts w:asciiTheme="minorHAnsi" w:hAnsiTheme="minorHAnsi" w:cstheme="minorHAnsi"/>
            </w:rPr>
            <w:instrText xml:space="preserve"> NUMPAGES  \* Arabic  \* MERGEFORMAT </w:instrText>
          </w:r>
          <w:r w:rsidRPr="00162297">
            <w:rPr>
              <w:rStyle w:val="NTGFooter1itemsChar"/>
              <w:rFonts w:asciiTheme="minorHAnsi" w:hAnsiTheme="minorHAnsi" w:cstheme="minorHAnsi"/>
            </w:rPr>
            <w:fldChar w:fldCharType="separate"/>
          </w:r>
          <w:r w:rsidR="008C36BB">
            <w:rPr>
              <w:rStyle w:val="NTGFooter1itemsChar"/>
              <w:rFonts w:asciiTheme="minorHAnsi" w:hAnsiTheme="minorHAnsi" w:cstheme="minorHAnsi"/>
              <w:noProof/>
            </w:rPr>
            <w:t>1</w:t>
          </w:r>
          <w:r w:rsidRPr="00162297">
            <w:rPr>
              <w:rStyle w:val="NTGFooter1itemsChar"/>
              <w:rFonts w:asciiTheme="minorHAnsi" w:hAnsiTheme="minorHAnsi" w:cstheme="minorHAnsi"/>
            </w:rPr>
            <w:fldChar w:fldCharType="end"/>
          </w:r>
          <w:r w:rsidRPr="00162297">
            <w:rPr>
              <w:rFonts w:asciiTheme="minorHAnsi" w:hAnsiTheme="minorHAnsi" w:cstheme="minorHAnsi"/>
            </w:rPr>
            <w:tab/>
          </w:r>
          <w:r>
            <w:rPr>
              <w:rFonts w:asciiTheme="minorHAnsi" w:hAnsiTheme="minorHAnsi" w:cstheme="minorHAnsi"/>
            </w:rPr>
            <w:t>1 July 202</w:t>
          </w:r>
          <w:r w:rsidR="005141F5">
            <w:rPr>
              <w:rFonts w:asciiTheme="minorHAnsi" w:hAnsiTheme="minorHAnsi" w:cstheme="minorHAnsi"/>
            </w:rPr>
            <w:t>4</w:t>
          </w:r>
          <w:r>
            <w:rPr>
              <w:rFonts w:asciiTheme="minorHAnsi" w:hAnsiTheme="minorHAnsi" w:cstheme="minorHAnsi"/>
            </w:rPr>
            <w:t>, Version 1</w:t>
          </w:r>
          <w:r w:rsidR="005141F5">
            <w:rPr>
              <w:rFonts w:asciiTheme="minorHAnsi" w:hAnsiTheme="minorHAnsi" w:cstheme="minorHAnsi"/>
            </w:rPr>
            <w:t>.0</w:t>
          </w:r>
        </w:p>
      </w:tc>
      <w:tc>
        <w:tcPr>
          <w:tcW w:w="6912" w:type="dxa"/>
          <w:vAlign w:val="center"/>
        </w:tcPr>
        <w:p w:rsidR="00E41760" w:rsidRPr="001E14EB" w:rsidRDefault="00E41760" w:rsidP="00B606A1">
          <w:pPr>
            <w:spacing w:after="0"/>
            <w:jc w:val="right"/>
          </w:pPr>
        </w:p>
      </w:tc>
    </w:tr>
  </w:tbl>
  <w:p w:rsidR="00E41760" w:rsidRPr="00543BD1" w:rsidRDefault="00E41760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760" w:rsidRDefault="00E41760" w:rsidP="007332FF">
      <w:r>
        <w:separator/>
      </w:r>
    </w:p>
  </w:footnote>
  <w:footnote w:type="continuationSeparator" w:id="0">
    <w:p w:rsidR="00E41760" w:rsidRDefault="00E41760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tag w:val=""/>
      <w:id w:val="-938598595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E41760" w:rsidRDefault="005141F5" w:rsidP="002926BC">
        <w:pPr>
          <w:pStyle w:val="Header"/>
          <w:tabs>
            <w:tab w:val="clear" w:pos="9026"/>
          </w:tabs>
          <w:ind w:right="-568"/>
        </w:pPr>
        <w:r>
          <w:t>Appendix A – Approval process for the acquisition of a non-financial asset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760" w:rsidRDefault="008C36BB" w:rsidP="00870504">
    <w:pPr>
      <w:pStyle w:val="Title"/>
      <w:tabs>
        <w:tab w:val="right" w:pos="14571"/>
      </w:tabs>
    </w:pPr>
    <w:sdt>
      <w:sdtPr>
        <w:rPr>
          <w:rFonts w:ascii="Lato" w:hAnsi="Lato"/>
          <w:color w:val="1F1F5F"/>
        </w:rPr>
        <w:alias w:val="Title"/>
        <w:tag w:val=""/>
        <w:id w:val="174868377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141F5">
          <w:rPr>
            <w:rFonts w:ascii="Lato" w:hAnsi="Lato"/>
            <w:color w:val="1F1F5F"/>
          </w:rPr>
          <w:t>Appendix A – Approval process for the acquisition of a non-financial asset</w:t>
        </w:r>
      </w:sdtContent>
    </w:sdt>
    <w:r w:rsidR="00E4176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1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2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3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4" w15:restartNumberingAfterBreak="0">
    <w:nsid w:val="11784BAD"/>
    <w:multiLevelType w:val="hybridMultilevel"/>
    <w:tmpl w:val="E218559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50C50"/>
    <w:multiLevelType w:val="multilevel"/>
    <w:tmpl w:val="2320DE3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7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8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9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0" w15:restartNumberingAfterBreak="0">
    <w:nsid w:val="1A316F8E"/>
    <w:multiLevelType w:val="hybridMultilevel"/>
    <w:tmpl w:val="C2DC1E30"/>
    <w:lvl w:ilvl="0" w:tplc="0C09001B">
      <w:start w:val="1"/>
      <w:numFmt w:val="lowerRoman"/>
      <w:lvlText w:val="%1."/>
      <w:lvlJc w:val="righ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2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3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4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5" w15:restartNumberingAfterBreak="0">
    <w:nsid w:val="225F60EB"/>
    <w:multiLevelType w:val="hybridMultilevel"/>
    <w:tmpl w:val="6E30934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17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18" w15:restartNumberingAfterBreak="0">
    <w:nsid w:val="27D83E4D"/>
    <w:multiLevelType w:val="multilevel"/>
    <w:tmpl w:val="3928FD02"/>
    <w:numStyleLink w:val="Bulletlist"/>
  </w:abstractNum>
  <w:abstractNum w:abstractNumId="19" w15:restartNumberingAfterBreak="0">
    <w:nsid w:val="2AD73F16"/>
    <w:multiLevelType w:val="multilevel"/>
    <w:tmpl w:val="04DA71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ascii="Arial" w:hAnsi="Arial"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22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23" w15:restartNumberingAfterBreak="0">
    <w:nsid w:val="312922FA"/>
    <w:multiLevelType w:val="hybridMultilevel"/>
    <w:tmpl w:val="EFD2F1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6A3C27"/>
    <w:multiLevelType w:val="multilevel"/>
    <w:tmpl w:val="4E6AC8F6"/>
    <w:numStyleLink w:val="Numberlist"/>
  </w:abstractNum>
  <w:abstractNum w:abstractNumId="25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26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7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28" w15:restartNumberingAfterBreak="0">
    <w:nsid w:val="3C636783"/>
    <w:multiLevelType w:val="hybridMultilevel"/>
    <w:tmpl w:val="A2F04AA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B26DF6"/>
    <w:multiLevelType w:val="multilevel"/>
    <w:tmpl w:val="4E6AC8F6"/>
    <w:numStyleLink w:val="Numberlist"/>
  </w:abstractNum>
  <w:abstractNum w:abstractNumId="30" w15:restartNumberingAfterBreak="0">
    <w:nsid w:val="3F6D76A5"/>
    <w:multiLevelType w:val="multilevel"/>
    <w:tmpl w:val="F17A94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21261AF"/>
    <w:multiLevelType w:val="hybridMultilevel"/>
    <w:tmpl w:val="9D4E3024"/>
    <w:lvl w:ilvl="0" w:tplc="0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33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34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5" w15:restartNumberingAfterBreak="0">
    <w:nsid w:val="4E084FF5"/>
    <w:multiLevelType w:val="hybridMultilevel"/>
    <w:tmpl w:val="0672A67E"/>
    <w:lvl w:ilvl="0" w:tplc="C4324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842BC6"/>
    <w:multiLevelType w:val="multilevel"/>
    <w:tmpl w:val="0C78A7AC"/>
    <w:numStyleLink w:val="Tablebulletlist"/>
  </w:abstractNum>
  <w:abstractNum w:abstractNumId="37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8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39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40" w15:restartNumberingAfterBreak="0">
    <w:nsid w:val="5A722398"/>
    <w:multiLevelType w:val="multilevel"/>
    <w:tmpl w:val="0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42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43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44" w15:restartNumberingAfterBreak="0">
    <w:nsid w:val="720570A0"/>
    <w:multiLevelType w:val="hybridMultilevel"/>
    <w:tmpl w:val="F836E5A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46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47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26"/>
  </w:num>
  <w:num w:numId="2">
    <w:abstractNumId w:val="14"/>
  </w:num>
  <w:num w:numId="3">
    <w:abstractNumId w:val="47"/>
  </w:num>
  <w:num w:numId="4">
    <w:abstractNumId w:val="33"/>
  </w:num>
  <w:num w:numId="5">
    <w:abstractNumId w:val="20"/>
  </w:num>
  <w:num w:numId="6">
    <w:abstractNumId w:val="9"/>
  </w:num>
  <w:num w:numId="7">
    <w:abstractNumId w:val="36"/>
  </w:num>
  <w:num w:numId="8">
    <w:abstractNumId w:val="18"/>
  </w:num>
  <w:num w:numId="9">
    <w:abstractNumId w:val="44"/>
  </w:num>
  <w:num w:numId="10">
    <w:abstractNumId w:val="35"/>
  </w:num>
  <w:num w:numId="11">
    <w:abstractNumId w:val="31"/>
  </w:num>
  <w:num w:numId="12">
    <w:abstractNumId w:val="10"/>
  </w:num>
  <w:num w:numId="13">
    <w:abstractNumId w:val="29"/>
  </w:num>
  <w:num w:numId="14">
    <w:abstractNumId w:val="24"/>
  </w:num>
  <w:num w:numId="15">
    <w:abstractNumId w:val="40"/>
  </w:num>
  <w:num w:numId="16">
    <w:abstractNumId w:val="30"/>
  </w:num>
  <w:num w:numId="17">
    <w:abstractNumId w:val="19"/>
  </w:num>
  <w:num w:numId="18">
    <w:abstractNumId w:val="28"/>
  </w:num>
  <w:num w:numId="19">
    <w:abstractNumId w:val="23"/>
  </w:num>
  <w:num w:numId="20">
    <w:abstractNumId w:val="4"/>
  </w:num>
  <w:num w:numId="21">
    <w:abstractNumId w:val="5"/>
  </w:num>
  <w:num w:numId="22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FB"/>
    <w:rsid w:val="00001DDF"/>
    <w:rsid w:val="0000322D"/>
    <w:rsid w:val="00007670"/>
    <w:rsid w:val="00010665"/>
    <w:rsid w:val="00016228"/>
    <w:rsid w:val="0002393A"/>
    <w:rsid w:val="00025211"/>
    <w:rsid w:val="0002703C"/>
    <w:rsid w:val="00027DB8"/>
    <w:rsid w:val="00031A96"/>
    <w:rsid w:val="00040BF3"/>
    <w:rsid w:val="0004211C"/>
    <w:rsid w:val="00046C59"/>
    <w:rsid w:val="000475C7"/>
    <w:rsid w:val="00051362"/>
    <w:rsid w:val="00051F45"/>
    <w:rsid w:val="00052953"/>
    <w:rsid w:val="0005341A"/>
    <w:rsid w:val="00056DEF"/>
    <w:rsid w:val="00056EDC"/>
    <w:rsid w:val="0006635A"/>
    <w:rsid w:val="000720BE"/>
    <w:rsid w:val="0007259C"/>
    <w:rsid w:val="00080202"/>
    <w:rsid w:val="00080DCD"/>
    <w:rsid w:val="00080E22"/>
    <w:rsid w:val="00082573"/>
    <w:rsid w:val="000840A3"/>
    <w:rsid w:val="00085062"/>
    <w:rsid w:val="00086A5F"/>
    <w:rsid w:val="000911EF"/>
    <w:rsid w:val="0009584C"/>
    <w:rsid w:val="000962C5"/>
    <w:rsid w:val="000A1B55"/>
    <w:rsid w:val="000A4317"/>
    <w:rsid w:val="000A559C"/>
    <w:rsid w:val="000B1E7C"/>
    <w:rsid w:val="000B2CA1"/>
    <w:rsid w:val="000C09C8"/>
    <w:rsid w:val="000C3433"/>
    <w:rsid w:val="000C7595"/>
    <w:rsid w:val="000D1F29"/>
    <w:rsid w:val="000D633D"/>
    <w:rsid w:val="000D7B06"/>
    <w:rsid w:val="000E267A"/>
    <w:rsid w:val="000E342B"/>
    <w:rsid w:val="000E5B72"/>
    <w:rsid w:val="000E5DD2"/>
    <w:rsid w:val="000F2958"/>
    <w:rsid w:val="000F3850"/>
    <w:rsid w:val="00104E7F"/>
    <w:rsid w:val="001137EC"/>
    <w:rsid w:val="00114C72"/>
    <w:rsid w:val="001152F5"/>
    <w:rsid w:val="00117743"/>
    <w:rsid w:val="00117F5B"/>
    <w:rsid w:val="00122957"/>
    <w:rsid w:val="00132658"/>
    <w:rsid w:val="00135E04"/>
    <w:rsid w:val="0014721A"/>
    <w:rsid w:val="00150DC0"/>
    <w:rsid w:val="00156CD4"/>
    <w:rsid w:val="0016153B"/>
    <w:rsid w:val="00162297"/>
    <w:rsid w:val="00164A3E"/>
    <w:rsid w:val="00166FF6"/>
    <w:rsid w:val="00176123"/>
    <w:rsid w:val="00181620"/>
    <w:rsid w:val="001957AD"/>
    <w:rsid w:val="001A2B7F"/>
    <w:rsid w:val="001A3334"/>
    <w:rsid w:val="001A3AFD"/>
    <w:rsid w:val="001A496C"/>
    <w:rsid w:val="001A576A"/>
    <w:rsid w:val="001B2B6C"/>
    <w:rsid w:val="001B6D10"/>
    <w:rsid w:val="001C259C"/>
    <w:rsid w:val="001D01C4"/>
    <w:rsid w:val="001D4F99"/>
    <w:rsid w:val="001D52B0"/>
    <w:rsid w:val="001D5A18"/>
    <w:rsid w:val="001D7B3F"/>
    <w:rsid w:val="001D7CA4"/>
    <w:rsid w:val="001E057F"/>
    <w:rsid w:val="001E14EB"/>
    <w:rsid w:val="001E2B6F"/>
    <w:rsid w:val="001F19D0"/>
    <w:rsid w:val="001F59E6"/>
    <w:rsid w:val="00202D94"/>
    <w:rsid w:val="00203F1C"/>
    <w:rsid w:val="00206936"/>
    <w:rsid w:val="00206C6F"/>
    <w:rsid w:val="00206FBD"/>
    <w:rsid w:val="00207746"/>
    <w:rsid w:val="00207A6D"/>
    <w:rsid w:val="002112A2"/>
    <w:rsid w:val="00230031"/>
    <w:rsid w:val="00235C01"/>
    <w:rsid w:val="00247343"/>
    <w:rsid w:val="00250320"/>
    <w:rsid w:val="00250E38"/>
    <w:rsid w:val="00256250"/>
    <w:rsid w:val="00265C56"/>
    <w:rsid w:val="002716CD"/>
    <w:rsid w:val="002727AC"/>
    <w:rsid w:val="00274D4B"/>
    <w:rsid w:val="002751FA"/>
    <w:rsid w:val="002806F5"/>
    <w:rsid w:val="00281577"/>
    <w:rsid w:val="002926BC"/>
    <w:rsid w:val="00293A72"/>
    <w:rsid w:val="002A0160"/>
    <w:rsid w:val="002A30C3"/>
    <w:rsid w:val="002A6F6A"/>
    <w:rsid w:val="002A7712"/>
    <w:rsid w:val="002B38F7"/>
    <w:rsid w:val="002B5591"/>
    <w:rsid w:val="002B6AA4"/>
    <w:rsid w:val="002C1FE9"/>
    <w:rsid w:val="002D3A57"/>
    <w:rsid w:val="002D7D05"/>
    <w:rsid w:val="002E04B1"/>
    <w:rsid w:val="002E20C8"/>
    <w:rsid w:val="002E35F5"/>
    <w:rsid w:val="002E4290"/>
    <w:rsid w:val="002E66A6"/>
    <w:rsid w:val="002F0DB1"/>
    <w:rsid w:val="002F2885"/>
    <w:rsid w:val="002F45A1"/>
    <w:rsid w:val="003020A8"/>
    <w:rsid w:val="003037F9"/>
    <w:rsid w:val="0030583E"/>
    <w:rsid w:val="00306E44"/>
    <w:rsid w:val="00307FE1"/>
    <w:rsid w:val="003164BA"/>
    <w:rsid w:val="003258E6"/>
    <w:rsid w:val="003336D8"/>
    <w:rsid w:val="00336682"/>
    <w:rsid w:val="00342283"/>
    <w:rsid w:val="00343A87"/>
    <w:rsid w:val="00344A36"/>
    <w:rsid w:val="003456F4"/>
    <w:rsid w:val="00345A6D"/>
    <w:rsid w:val="00347FB6"/>
    <w:rsid w:val="003504FD"/>
    <w:rsid w:val="00350881"/>
    <w:rsid w:val="00351F3D"/>
    <w:rsid w:val="00357D55"/>
    <w:rsid w:val="0036101B"/>
    <w:rsid w:val="003613D1"/>
    <w:rsid w:val="00363513"/>
    <w:rsid w:val="003657E5"/>
    <w:rsid w:val="0036589C"/>
    <w:rsid w:val="00371312"/>
    <w:rsid w:val="00371DC7"/>
    <w:rsid w:val="00373F6B"/>
    <w:rsid w:val="00377B21"/>
    <w:rsid w:val="00390932"/>
    <w:rsid w:val="00390CE3"/>
    <w:rsid w:val="00394876"/>
    <w:rsid w:val="00394AAF"/>
    <w:rsid w:val="00394CE5"/>
    <w:rsid w:val="003A6341"/>
    <w:rsid w:val="003B67FD"/>
    <w:rsid w:val="003B6A61"/>
    <w:rsid w:val="003C2E7D"/>
    <w:rsid w:val="003D0F63"/>
    <w:rsid w:val="003D42C0"/>
    <w:rsid w:val="003D5B29"/>
    <w:rsid w:val="003D7818"/>
    <w:rsid w:val="003E2445"/>
    <w:rsid w:val="003E3BB2"/>
    <w:rsid w:val="003E4DCB"/>
    <w:rsid w:val="003F4CD4"/>
    <w:rsid w:val="003F5B58"/>
    <w:rsid w:val="003F632E"/>
    <w:rsid w:val="0040222A"/>
    <w:rsid w:val="00403249"/>
    <w:rsid w:val="004047BC"/>
    <w:rsid w:val="004100F7"/>
    <w:rsid w:val="00414CB3"/>
    <w:rsid w:val="0041563D"/>
    <w:rsid w:val="00422C6E"/>
    <w:rsid w:val="00426722"/>
    <w:rsid w:val="00426E25"/>
    <w:rsid w:val="00427D9C"/>
    <w:rsid w:val="00427E7E"/>
    <w:rsid w:val="00441A72"/>
    <w:rsid w:val="00443B6E"/>
    <w:rsid w:val="0045420A"/>
    <w:rsid w:val="004554D4"/>
    <w:rsid w:val="00461046"/>
    <w:rsid w:val="00461744"/>
    <w:rsid w:val="00466185"/>
    <w:rsid w:val="00466303"/>
    <w:rsid w:val="004668A7"/>
    <w:rsid w:val="00466D96"/>
    <w:rsid w:val="00467747"/>
    <w:rsid w:val="00470017"/>
    <w:rsid w:val="00473C98"/>
    <w:rsid w:val="00474965"/>
    <w:rsid w:val="00481E94"/>
    <w:rsid w:val="00482DF8"/>
    <w:rsid w:val="00483181"/>
    <w:rsid w:val="00485469"/>
    <w:rsid w:val="004864DE"/>
    <w:rsid w:val="00494BE5"/>
    <w:rsid w:val="00497979"/>
    <w:rsid w:val="004A0EBA"/>
    <w:rsid w:val="004A2538"/>
    <w:rsid w:val="004A6183"/>
    <w:rsid w:val="004A75A1"/>
    <w:rsid w:val="004B0C15"/>
    <w:rsid w:val="004B35EA"/>
    <w:rsid w:val="004B56C9"/>
    <w:rsid w:val="004B69E4"/>
    <w:rsid w:val="004C6C39"/>
    <w:rsid w:val="004D075F"/>
    <w:rsid w:val="004D1B76"/>
    <w:rsid w:val="004D344E"/>
    <w:rsid w:val="004D3931"/>
    <w:rsid w:val="004D57D5"/>
    <w:rsid w:val="004E019E"/>
    <w:rsid w:val="004E06EC"/>
    <w:rsid w:val="004E0A3F"/>
    <w:rsid w:val="004E0E2C"/>
    <w:rsid w:val="004E2CB7"/>
    <w:rsid w:val="004F006D"/>
    <w:rsid w:val="004F016A"/>
    <w:rsid w:val="004F7E31"/>
    <w:rsid w:val="00500F94"/>
    <w:rsid w:val="00502FB3"/>
    <w:rsid w:val="00503DE9"/>
    <w:rsid w:val="0050530C"/>
    <w:rsid w:val="00505DEA"/>
    <w:rsid w:val="00507782"/>
    <w:rsid w:val="00512A04"/>
    <w:rsid w:val="00513FEC"/>
    <w:rsid w:val="005141F5"/>
    <w:rsid w:val="00517B51"/>
    <w:rsid w:val="00520499"/>
    <w:rsid w:val="005218B0"/>
    <w:rsid w:val="005249F5"/>
    <w:rsid w:val="005260F7"/>
    <w:rsid w:val="00531999"/>
    <w:rsid w:val="005348B4"/>
    <w:rsid w:val="00543BD1"/>
    <w:rsid w:val="00550547"/>
    <w:rsid w:val="00556113"/>
    <w:rsid w:val="005624F8"/>
    <w:rsid w:val="00564C12"/>
    <w:rsid w:val="005654B8"/>
    <w:rsid w:val="00567050"/>
    <w:rsid w:val="005762CC"/>
    <w:rsid w:val="00582D3D"/>
    <w:rsid w:val="00595386"/>
    <w:rsid w:val="00597234"/>
    <w:rsid w:val="005A4AC0"/>
    <w:rsid w:val="005A5FDF"/>
    <w:rsid w:val="005B0FB7"/>
    <w:rsid w:val="005B122A"/>
    <w:rsid w:val="005B1FCB"/>
    <w:rsid w:val="005B21FA"/>
    <w:rsid w:val="005B5AC2"/>
    <w:rsid w:val="005B634F"/>
    <w:rsid w:val="005C2833"/>
    <w:rsid w:val="005C714A"/>
    <w:rsid w:val="005E144D"/>
    <w:rsid w:val="005E1500"/>
    <w:rsid w:val="005E3A43"/>
    <w:rsid w:val="005E3AE8"/>
    <w:rsid w:val="005E52CB"/>
    <w:rsid w:val="005F0231"/>
    <w:rsid w:val="005F0B17"/>
    <w:rsid w:val="005F77C7"/>
    <w:rsid w:val="00612F2A"/>
    <w:rsid w:val="00614A3E"/>
    <w:rsid w:val="00620675"/>
    <w:rsid w:val="006208B7"/>
    <w:rsid w:val="00622910"/>
    <w:rsid w:val="006244C4"/>
    <w:rsid w:val="006254B6"/>
    <w:rsid w:val="00627FC8"/>
    <w:rsid w:val="00630C82"/>
    <w:rsid w:val="0063460E"/>
    <w:rsid w:val="006433C3"/>
    <w:rsid w:val="00650F5B"/>
    <w:rsid w:val="006555F2"/>
    <w:rsid w:val="00657633"/>
    <w:rsid w:val="006670D7"/>
    <w:rsid w:val="006719EA"/>
    <w:rsid w:val="00671F13"/>
    <w:rsid w:val="0067400A"/>
    <w:rsid w:val="0068026D"/>
    <w:rsid w:val="006847AD"/>
    <w:rsid w:val="006859FB"/>
    <w:rsid w:val="0069114B"/>
    <w:rsid w:val="00695709"/>
    <w:rsid w:val="0069780E"/>
    <w:rsid w:val="006A4956"/>
    <w:rsid w:val="006A5FB1"/>
    <w:rsid w:val="006A756A"/>
    <w:rsid w:val="006B469F"/>
    <w:rsid w:val="006C0334"/>
    <w:rsid w:val="006D50B4"/>
    <w:rsid w:val="006D66F7"/>
    <w:rsid w:val="006E3BFF"/>
    <w:rsid w:val="00704E70"/>
    <w:rsid w:val="00705C9D"/>
    <w:rsid w:val="00705F13"/>
    <w:rsid w:val="0070761D"/>
    <w:rsid w:val="00713D03"/>
    <w:rsid w:val="00714F1D"/>
    <w:rsid w:val="00715225"/>
    <w:rsid w:val="00720CC6"/>
    <w:rsid w:val="00722DDB"/>
    <w:rsid w:val="00724728"/>
    <w:rsid w:val="00724F98"/>
    <w:rsid w:val="00730B9B"/>
    <w:rsid w:val="00731649"/>
    <w:rsid w:val="0073182E"/>
    <w:rsid w:val="007332FF"/>
    <w:rsid w:val="00734A12"/>
    <w:rsid w:val="00737022"/>
    <w:rsid w:val="007408F5"/>
    <w:rsid w:val="00741EAE"/>
    <w:rsid w:val="007463C0"/>
    <w:rsid w:val="00755248"/>
    <w:rsid w:val="0076190B"/>
    <w:rsid w:val="00762F99"/>
    <w:rsid w:val="0076355D"/>
    <w:rsid w:val="00763A2D"/>
    <w:rsid w:val="007676A4"/>
    <w:rsid w:val="00777795"/>
    <w:rsid w:val="00781F5C"/>
    <w:rsid w:val="00783A57"/>
    <w:rsid w:val="00784C92"/>
    <w:rsid w:val="007859CD"/>
    <w:rsid w:val="007907E4"/>
    <w:rsid w:val="00790FDE"/>
    <w:rsid w:val="00796461"/>
    <w:rsid w:val="007A6A4F"/>
    <w:rsid w:val="007A7BA2"/>
    <w:rsid w:val="007B03F5"/>
    <w:rsid w:val="007B5C09"/>
    <w:rsid w:val="007B5DA2"/>
    <w:rsid w:val="007C0966"/>
    <w:rsid w:val="007C19E7"/>
    <w:rsid w:val="007C5CFD"/>
    <w:rsid w:val="007C6D9F"/>
    <w:rsid w:val="007D25CD"/>
    <w:rsid w:val="007D4893"/>
    <w:rsid w:val="007D64EF"/>
    <w:rsid w:val="007E70CF"/>
    <w:rsid w:val="007E70EE"/>
    <w:rsid w:val="007E74A4"/>
    <w:rsid w:val="007E7A51"/>
    <w:rsid w:val="007F0759"/>
    <w:rsid w:val="007F263F"/>
    <w:rsid w:val="007F4A76"/>
    <w:rsid w:val="008015A8"/>
    <w:rsid w:val="00806F48"/>
    <w:rsid w:val="0080766E"/>
    <w:rsid w:val="00811169"/>
    <w:rsid w:val="008149A0"/>
    <w:rsid w:val="00815297"/>
    <w:rsid w:val="008170DB"/>
    <w:rsid w:val="00817BA1"/>
    <w:rsid w:val="00820877"/>
    <w:rsid w:val="0082182E"/>
    <w:rsid w:val="00823022"/>
    <w:rsid w:val="0082634E"/>
    <w:rsid w:val="008313C4"/>
    <w:rsid w:val="00833CBE"/>
    <w:rsid w:val="00835434"/>
    <w:rsid w:val="008358C0"/>
    <w:rsid w:val="00842838"/>
    <w:rsid w:val="00854EC1"/>
    <w:rsid w:val="00856927"/>
    <w:rsid w:val="0085797F"/>
    <w:rsid w:val="00861DC3"/>
    <w:rsid w:val="00867019"/>
    <w:rsid w:val="00870504"/>
    <w:rsid w:val="00871A09"/>
    <w:rsid w:val="008735A9"/>
    <w:rsid w:val="00877BC5"/>
    <w:rsid w:val="00877D20"/>
    <w:rsid w:val="00881C48"/>
    <w:rsid w:val="00885B80"/>
    <w:rsid w:val="00885C30"/>
    <w:rsid w:val="00885E9B"/>
    <w:rsid w:val="00893C96"/>
    <w:rsid w:val="0089500A"/>
    <w:rsid w:val="00895B7E"/>
    <w:rsid w:val="00897C94"/>
    <w:rsid w:val="008A05A4"/>
    <w:rsid w:val="008A7C12"/>
    <w:rsid w:val="008B03CE"/>
    <w:rsid w:val="008B529E"/>
    <w:rsid w:val="008C17FB"/>
    <w:rsid w:val="008C36BB"/>
    <w:rsid w:val="008D1B00"/>
    <w:rsid w:val="008D3DFF"/>
    <w:rsid w:val="008D57B8"/>
    <w:rsid w:val="008E03FC"/>
    <w:rsid w:val="008E376E"/>
    <w:rsid w:val="008E510B"/>
    <w:rsid w:val="008E55DB"/>
    <w:rsid w:val="008F433D"/>
    <w:rsid w:val="008F4C07"/>
    <w:rsid w:val="00902B13"/>
    <w:rsid w:val="00911941"/>
    <w:rsid w:val="0092024D"/>
    <w:rsid w:val="00925F0F"/>
    <w:rsid w:val="00932F6B"/>
    <w:rsid w:val="0094182B"/>
    <w:rsid w:val="009468BC"/>
    <w:rsid w:val="00951975"/>
    <w:rsid w:val="009616DF"/>
    <w:rsid w:val="00962C46"/>
    <w:rsid w:val="0096542F"/>
    <w:rsid w:val="00967FA7"/>
    <w:rsid w:val="00971645"/>
    <w:rsid w:val="00974DE5"/>
    <w:rsid w:val="00977919"/>
    <w:rsid w:val="00980EEF"/>
    <w:rsid w:val="00983000"/>
    <w:rsid w:val="0098532F"/>
    <w:rsid w:val="009870FA"/>
    <w:rsid w:val="009921C3"/>
    <w:rsid w:val="0099551D"/>
    <w:rsid w:val="00996B9B"/>
    <w:rsid w:val="009A5897"/>
    <w:rsid w:val="009A5F24"/>
    <w:rsid w:val="009B0B3E"/>
    <w:rsid w:val="009B1913"/>
    <w:rsid w:val="009B280C"/>
    <w:rsid w:val="009B6657"/>
    <w:rsid w:val="009D0EB5"/>
    <w:rsid w:val="009D14F9"/>
    <w:rsid w:val="009D217E"/>
    <w:rsid w:val="009D2B74"/>
    <w:rsid w:val="009D63FF"/>
    <w:rsid w:val="009E175D"/>
    <w:rsid w:val="009E2029"/>
    <w:rsid w:val="009E3CC2"/>
    <w:rsid w:val="009E4053"/>
    <w:rsid w:val="009F06BD"/>
    <w:rsid w:val="009F2919"/>
    <w:rsid w:val="009F2A4D"/>
    <w:rsid w:val="00A00828"/>
    <w:rsid w:val="00A03290"/>
    <w:rsid w:val="00A0387E"/>
    <w:rsid w:val="00A07490"/>
    <w:rsid w:val="00A10655"/>
    <w:rsid w:val="00A111AC"/>
    <w:rsid w:val="00A12B64"/>
    <w:rsid w:val="00A21F7E"/>
    <w:rsid w:val="00A22C38"/>
    <w:rsid w:val="00A25193"/>
    <w:rsid w:val="00A26E80"/>
    <w:rsid w:val="00A31AE8"/>
    <w:rsid w:val="00A3739D"/>
    <w:rsid w:val="00A37DDA"/>
    <w:rsid w:val="00A45005"/>
    <w:rsid w:val="00A46A1C"/>
    <w:rsid w:val="00A545A0"/>
    <w:rsid w:val="00A76790"/>
    <w:rsid w:val="00A81E64"/>
    <w:rsid w:val="00A925EC"/>
    <w:rsid w:val="00A929AA"/>
    <w:rsid w:val="00A92B6B"/>
    <w:rsid w:val="00AA541E"/>
    <w:rsid w:val="00AD0DA4"/>
    <w:rsid w:val="00AD4169"/>
    <w:rsid w:val="00AD7BEE"/>
    <w:rsid w:val="00AE25C6"/>
    <w:rsid w:val="00AE29C0"/>
    <w:rsid w:val="00AE306C"/>
    <w:rsid w:val="00AE7B8C"/>
    <w:rsid w:val="00AF28C1"/>
    <w:rsid w:val="00B02EF1"/>
    <w:rsid w:val="00B07B14"/>
    <w:rsid w:val="00B07C97"/>
    <w:rsid w:val="00B11C67"/>
    <w:rsid w:val="00B15754"/>
    <w:rsid w:val="00B2046E"/>
    <w:rsid w:val="00B20E8B"/>
    <w:rsid w:val="00B21B3A"/>
    <w:rsid w:val="00B230AD"/>
    <w:rsid w:val="00B257E1"/>
    <w:rsid w:val="00B2599A"/>
    <w:rsid w:val="00B27AC4"/>
    <w:rsid w:val="00B343CC"/>
    <w:rsid w:val="00B42986"/>
    <w:rsid w:val="00B5084A"/>
    <w:rsid w:val="00B606A1"/>
    <w:rsid w:val="00B614F7"/>
    <w:rsid w:val="00B61B26"/>
    <w:rsid w:val="00B652B9"/>
    <w:rsid w:val="00B65E6B"/>
    <w:rsid w:val="00B675B2"/>
    <w:rsid w:val="00B7683E"/>
    <w:rsid w:val="00B77AFE"/>
    <w:rsid w:val="00B81261"/>
    <w:rsid w:val="00B81B7F"/>
    <w:rsid w:val="00B8223E"/>
    <w:rsid w:val="00B832AE"/>
    <w:rsid w:val="00B86678"/>
    <w:rsid w:val="00B914AD"/>
    <w:rsid w:val="00B92F9B"/>
    <w:rsid w:val="00B941B3"/>
    <w:rsid w:val="00B96513"/>
    <w:rsid w:val="00BA1D47"/>
    <w:rsid w:val="00BA66F0"/>
    <w:rsid w:val="00BB01C8"/>
    <w:rsid w:val="00BB2239"/>
    <w:rsid w:val="00BB2AE7"/>
    <w:rsid w:val="00BB6464"/>
    <w:rsid w:val="00BC1BB8"/>
    <w:rsid w:val="00BD42BC"/>
    <w:rsid w:val="00BD7FE1"/>
    <w:rsid w:val="00BE37CA"/>
    <w:rsid w:val="00BE6144"/>
    <w:rsid w:val="00BE635A"/>
    <w:rsid w:val="00BE75E2"/>
    <w:rsid w:val="00BF17E9"/>
    <w:rsid w:val="00BF2ABB"/>
    <w:rsid w:val="00BF5099"/>
    <w:rsid w:val="00C03DFD"/>
    <w:rsid w:val="00C10F10"/>
    <w:rsid w:val="00C11B4D"/>
    <w:rsid w:val="00C14192"/>
    <w:rsid w:val="00C141BB"/>
    <w:rsid w:val="00C15D4D"/>
    <w:rsid w:val="00C175DC"/>
    <w:rsid w:val="00C21B4E"/>
    <w:rsid w:val="00C22300"/>
    <w:rsid w:val="00C25C2E"/>
    <w:rsid w:val="00C26314"/>
    <w:rsid w:val="00C30171"/>
    <w:rsid w:val="00C309D8"/>
    <w:rsid w:val="00C3655F"/>
    <w:rsid w:val="00C43519"/>
    <w:rsid w:val="00C509EF"/>
    <w:rsid w:val="00C51537"/>
    <w:rsid w:val="00C51D95"/>
    <w:rsid w:val="00C52BC3"/>
    <w:rsid w:val="00C60042"/>
    <w:rsid w:val="00C61AFA"/>
    <w:rsid w:val="00C61CF5"/>
    <w:rsid w:val="00C61D64"/>
    <w:rsid w:val="00C62099"/>
    <w:rsid w:val="00C64EA3"/>
    <w:rsid w:val="00C72867"/>
    <w:rsid w:val="00C75E81"/>
    <w:rsid w:val="00C80CF7"/>
    <w:rsid w:val="00C86609"/>
    <w:rsid w:val="00C92B4C"/>
    <w:rsid w:val="00C954F6"/>
    <w:rsid w:val="00CA6BC5"/>
    <w:rsid w:val="00CC27F0"/>
    <w:rsid w:val="00CC61CD"/>
    <w:rsid w:val="00CC737B"/>
    <w:rsid w:val="00CD4B79"/>
    <w:rsid w:val="00CD5011"/>
    <w:rsid w:val="00CE1410"/>
    <w:rsid w:val="00CE1947"/>
    <w:rsid w:val="00CE640F"/>
    <w:rsid w:val="00CE76BC"/>
    <w:rsid w:val="00CF540E"/>
    <w:rsid w:val="00D02622"/>
    <w:rsid w:val="00D02F07"/>
    <w:rsid w:val="00D156DD"/>
    <w:rsid w:val="00D22E74"/>
    <w:rsid w:val="00D23BF8"/>
    <w:rsid w:val="00D24BEF"/>
    <w:rsid w:val="00D27EBE"/>
    <w:rsid w:val="00D36A49"/>
    <w:rsid w:val="00D4576D"/>
    <w:rsid w:val="00D517C6"/>
    <w:rsid w:val="00D56DA8"/>
    <w:rsid w:val="00D614ED"/>
    <w:rsid w:val="00D71D84"/>
    <w:rsid w:val="00D72464"/>
    <w:rsid w:val="00D768EB"/>
    <w:rsid w:val="00D80136"/>
    <w:rsid w:val="00D801B3"/>
    <w:rsid w:val="00D81E17"/>
    <w:rsid w:val="00D82D1E"/>
    <w:rsid w:val="00D832D9"/>
    <w:rsid w:val="00D90F00"/>
    <w:rsid w:val="00D922CB"/>
    <w:rsid w:val="00D975C0"/>
    <w:rsid w:val="00DA04FA"/>
    <w:rsid w:val="00DA5285"/>
    <w:rsid w:val="00DB191D"/>
    <w:rsid w:val="00DB4F91"/>
    <w:rsid w:val="00DB6D0A"/>
    <w:rsid w:val="00DC06BE"/>
    <w:rsid w:val="00DC0AAE"/>
    <w:rsid w:val="00DC1F0F"/>
    <w:rsid w:val="00DC3117"/>
    <w:rsid w:val="00DC5DD9"/>
    <w:rsid w:val="00DC6D2D"/>
    <w:rsid w:val="00DD047B"/>
    <w:rsid w:val="00DD4E59"/>
    <w:rsid w:val="00DE33B5"/>
    <w:rsid w:val="00DE5E18"/>
    <w:rsid w:val="00DF0487"/>
    <w:rsid w:val="00DF1D24"/>
    <w:rsid w:val="00DF5EA4"/>
    <w:rsid w:val="00DF66BD"/>
    <w:rsid w:val="00E02681"/>
    <w:rsid w:val="00E02792"/>
    <w:rsid w:val="00E034D8"/>
    <w:rsid w:val="00E04CC0"/>
    <w:rsid w:val="00E15816"/>
    <w:rsid w:val="00E160D5"/>
    <w:rsid w:val="00E20873"/>
    <w:rsid w:val="00E239FF"/>
    <w:rsid w:val="00E23FBC"/>
    <w:rsid w:val="00E27D7B"/>
    <w:rsid w:val="00E30556"/>
    <w:rsid w:val="00E30981"/>
    <w:rsid w:val="00E33136"/>
    <w:rsid w:val="00E34D7C"/>
    <w:rsid w:val="00E35602"/>
    <w:rsid w:val="00E3723D"/>
    <w:rsid w:val="00E41760"/>
    <w:rsid w:val="00E44C89"/>
    <w:rsid w:val="00E549EB"/>
    <w:rsid w:val="00E60A5B"/>
    <w:rsid w:val="00E6171F"/>
    <w:rsid w:val="00E61BA2"/>
    <w:rsid w:val="00E63864"/>
    <w:rsid w:val="00E6403F"/>
    <w:rsid w:val="00E70F28"/>
    <w:rsid w:val="00E763D2"/>
    <w:rsid w:val="00E76EBD"/>
    <w:rsid w:val="00E770C4"/>
    <w:rsid w:val="00E84C5A"/>
    <w:rsid w:val="00E861DB"/>
    <w:rsid w:val="00E91884"/>
    <w:rsid w:val="00E93406"/>
    <w:rsid w:val="00E956C5"/>
    <w:rsid w:val="00E95C39"/>
    <w:rsid w:val="00EA2C39"/>
    <w:rsid w:val="00EA2F7D"/>
    <w:rsid w:val="00EA38D1"/>
    <w:rsid w:val="00EA727C"/>
    <w:rsid w:val="00EA7B97"/>
    <w:rsid w:val="00EA7C41"/>
    <w:rsid w:val="00EB0A3C"/>
    <w:rsid w:val="00EB0A96"/>
    <w:rsid w:val="00EB559B"/>
    <w:rsid w:val="00EB77F9"/>
    <w:rsid w:val="00EC5769"/>
    <w:rsid w:val="00EC7D00"/>
    <w:rsid w:val="00ED0304"/>
    <w:rsid w:val="00ED1299"/>
    <w:rsid w:val="00EE193A"/>
    <w:rsid w:val="00EE38FA"/>
    <w:rsid w:val="00EE3E2C"/>
    <w:rsid w:val="00EE5D23"/>
    <w:rsid w:val="00EE69B2"/>
    <w:rsid w:val="00EE750D"/>
    <w:rsid w:val="00EF26C9"/>
    <w:rsid w:val="00EF3CA4"/>
    <w:rsid w:val="00EF7859"/>
    <w:rsid w:val="00F014DA"/>
    <w:rsid w:val="00F02591"/>
    <w:rsid w:val="00F11FAB"/>
    <w:rsid w:val="00F40F54"/>
    <w:rsid w:val="00F5696E"/>
    <w:rsid w:val="00F60EFF"/>
    <w:rsid w:val="00F67AE7"/>
    <w:rsid w:val="00F67D2D"/>
    <w:rsid w:val="00F741D3"/>
    <w:rsid w:val="00F75DDE"/>
    <w:rsid w:val="00F858F2"/>
    <w:rsid w:val="00F860CC"/>
    <w:rsid w:val="00F87258"/>
    <w:rsid w:val="00F94398"/>
    <w:rsid w:val="00FA18DD"/>
    <w:rsid w:val="00FB2B56"/>
    <w:rsid w:val="00FB55D5"/>
    <w:rsid w:val="00FB6267"/>
    <w:rsid w:val="00FB765E"/>
    <w:rsid w:val="00FC049B"/>
    <w:rsid w:val="00FC12BF"/>
    <w:rsid w:val="00FC2C60"/>
    <w:rsid w:val="00FD3E6F"/>
    <w:rsid w:val="00FD51B9"/>
    <w:rsid w:val="00FD5849"/>
    <w:rsid w:val="00FE2A39"/>
    <w:rsid w:val="00FE640E"/>
    <w:rsid w:val="00FF2E7C"/>
    <w:rsid w:val="00FF3142"/>
    <w:rsid w:val="00FF39CF"/>
    <w:rsid w:val="00FF70D8"/>
    <w:rsid w:val="00FF7159"/>
    <w:rsid w:val="00FF7706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docId w15:val="{85151504-8A1F-46C3-99EB-23A90AF5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F99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semiHidden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9"/>
    <w:semiHidden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9"/>
    <w:semiHidden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9"/>
    <w:semiHidden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9"/>
    <w:semiHidden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9"/>
    <w:semiHidden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9"/>
    <w:semiHidden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5"/>
    <w:semiHidden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5"/>
    <w:semiHidden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5"/>
    <w:semiHidden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5"/>
    <w:semiHidden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</w:pPr>
  </w:style>
  <w:style w:type="character" w:styleId="Hyperlink">
    <w:name w:val="Hyperlink"/>
    <w:basedOn w:val="DefaultParagraphFont"/>
    <w:uiPriority w:val="99"/>
    <w:semiHidden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E7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E7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252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521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52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52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52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Microsoft\Windows\Temporary%20Internet%20Files\Content.IE5\TT6Z7DPN\ntg-general-portrait-word-template%20(1)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36C19-FF90-4E9E-96D9-857063B07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 (1).dotx</Template>
  <TotalTime>694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A – Approval process for the acquisition of a non-financial asset</vt:lpstr>
    </vt:vector>
  </TitlesOfParts>
  <Company>Northern Territory Government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A – Approval process for the acquisition of a non-financial asset</dc:title>
  <dc:creator>Donna Moore</dc:creator>
  <cp:lastModifiedBy>Adwoa Tetteh</cp:lastModifiedBy>
  <cp:revision>73</cp:revision>
  <cp:lastPrinted>2022-02-21T00:28:00Z</cp:lastPrinted>
  <dcterms:created xsi:type="dcterms:W3CDTF">2022-02-10T03:25:00Z</dcterms:created>
  <dcterms:modified xsi:type="dcterms:W3CDTF">2024-05-31T02:03:00Z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1.0">
    <vt:lpwstr>Version 1.0</vt:lpwstr>
  </property>
</Properties>
</file>